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89257E" w:rsidRPr="00E85645" w14:paraId="70B82866" w14:textId="77777777" w:rsidTr="004D5458">
        <w:trPr>
          <w:cantSplit/>
          <w:trHeight w:val="462"/>
        </w:trPr>
        <w:sdt>
          <w:sdtPr>
            <w:tag w:val="Organisation1"/>
            <w:id w:val="-1258282560"/>
            <w:placeholder>
              <w:docPart w:val="778CFA29889F42FB9A36C1081BE588C5"/>
            </w:placeholder>
            <w:dataBinding w:prefixMappings="xmlns:ns='http://schemas.officeatwork.com/CustomXMLPart'" w:xpath="/ns:officeatwork/ns:Organisation1" w:storeItemID="{77B64A57-574E-4B82-813E-6EE8CE131B6B}"/>
            <w:text w:multiLine="1"/>
          </w:sdtPr>
          <w:sdtEndPr/>
          <w:sdtContent>
            <w:tc>
              <w:tcPr>
                <w:tcW w:w="506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914095D" w14:textId="77777777" w:rsidR="004D5458" w:rsidRPr="00E85645" w:rsidRDefault="00E85645" w:rsidP="004D5458">
                <w:pPr>
                  <w:pStyle w:val="AbsenderTitel"/>
                </w:pPr>
                <w:r>
                  <w:t>Bau-, Umwelt- und Wirtschaftsdepartement</w:t>
                </w:r>
              </w:p>
            </w:tc>
          </w:sdtContent>
        </w:sdt>
      </w:tr>
    </w:tbl>
    <w:p w14:paraId="63F2C0C5" w14:textId="77777777" w:rsidR="004D5458" w:rsidRPr="00E85645" w:rsidRDefault="004D5458" w:rsidP="004D5458">
      <w:pPr>
        <w:pStyle w:val="CityDate"/>
        <w:spacing w:before="0"/>
        <w:rPr>
          <w:sz w:val="2"/>
          <w:szCs w:val="2"/>
        </w:rPr>
        <w:sectPr w:rsidR="004D5458" w:rsidRPr="00E85645" w:rsidSect="00E85645">
          <w:headerReference w:type="default" r:id="rId13"/>
          <w:footerReference w:type="default" r:id="rId14"/>
          <w:type w:val="continuous"/>
          <w:pgSz w:w="11906" w:h="16838" w:code="9"/>
          <w:pgMar w:top="1950" w:right="1134" w:bottom="1134" w:left="1701" w:header="567" w:footer="420" w:gutter="0"/>
          <w:cols w:space="708"/>
          <w:docGrid w:linePitch="360"/>
        </w:sectPr>
      </w:pPr>
    </w:p>
    <w:p w14:paraId="72DA3F2C" w14:textId="77777777" w:rsidR="004D5458" w:rsidRPr="00E85645" w:rsidRDefault="004D5458" w:rsidP="004D5458"/>
    <w:p w14:paraId="39B6739F" w14:textId="77777777" w:rsidR="00CA42E9" w:rsidRDefault="00CA42E9" w:rsidP="004D5458">
      <w:bookmarkStart w:id="1" w:name="Text"/>
      <w:r>
        <w:rPr>
          <w:noProof/>
        </w:rPr>
        <w:drawing>
          <wp:inline distT="0" distB="0" distL="0" distR="0" wp14:anchorId="7153AB8B" wp14:editId="31E8F220">
            <wp:extent cx="5728592" cy="2917958"/>
            <wp:effectExtent l="0" t="0" r="571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292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E5F53" w14:textId="77777777" w:rsidR="00CA42E9" w:rsidRDefault="00CA42E9" w:rsidP="004D5458"/>
    <w:p w14:paraId="361BAE59" w14:textId="77777777" w:rsidR="00CA42E9" w:rsidRDefault="00CA42E9" w:rsidP="004D5458"/>
    <w:p w14:paraId="5C9641BC" w14:textId="1B82EE92" w:rsidR="00C5242F" w:rsidRDefault="00A92BA0" w:rsidP="00C5242F">
      <w:pPr>
        <w:spacing w:after="120"/>
        <w:jc w:val="right"/>
        <w:rPr>
          <w:b/>
          <w:sz w:val="36"/>
          <w:szCs w:val="36"/>
        </w:rPr>
      </w:pPr>
      <w:r w:rsidRPr="00CA42E9">
        <w:rPr>
          <w:sz w:val="36"/>
          <w:szCs w:val="36"/>
        </w:rPr>
        <w:fldChar w:fldCharType="begin"/>
      </w:r>
      <w:r w:rsidRPr="00CA42E9">
        <w:rPr>
          <w:sz w:val="36"/>
          <w:szCs w:val="36"/>
        </w:rPr>
        <w:instrText xml:space="preserve"> DOCPROPERTY "Doc.Text"\*CHARFORMAT \&lt;RemoveOnInsertContent value=-1/&gt;</w:instrText>
      </w:r>
      <w:r w:rsidRPr="00CA42E9">
        <w:rPr>
          <w:sz w:val="36"/>
          <w:szCs w:val="36"/>
        </w:rPr>
        <w:fldChar w:fldCharType="separate"/>
      </w:r>
      <w:r w:rsidR="00C5242F">
        <w:rPr>
          <w:sz w:val="36"/>
          <w:szCs w:val="36"/>
        </w:rPr>
        <w:fldChar w:fldCharType="begin"/>
      </w:r>
      <w:r w:rsidR="00C5242F">
        <w:rPr>
          <w:sz w:val="36"/>
          <w:szCs w:val="36"/>
        </w:rPr>
        <w:instrText xml:space="preserve"> DOCPROPERTY "Doc.Text"\*CHARFORMAT \&lt;RemoveOnInsertContent value=-1/&gt;</w:instrText>
      </w:r>
      <w:r w:rsidR="00C5242F">
        <w:rPr>
          <w:sz w:val="36"/>
          <w:szCs w:val="36"/>
        </w:rPr>
        <w:fldChar w:fldCharType="separate"/>
      </w:r>
      <w:r w:rsidR="001F73B4">
        <w:rPr>
          <w:b/>
          <w:sz w:val="36"/>
          <w:szCs w:val="36"/>
        </w:rPr>
        <w:t>Auftragsanalyse und geplantes Vorgehen</w:t>
      </w:r>
      <w:r w:rsidR="00B87F89">
        <w:rPr>
          <w:b/>
          <w:sz w:val="36"/>
          <w:szCs w:val="36"/>
        </w:rPr>
        <w:t xml:space="preserve"> </w:t>
      </w:r>
      <w:r w:rsidR="005836D6">
        <w:rPr>
          <w:b/>
          <w:sz w:val="36"/>
          <w:szCs w:val="36"/>
        </w:rPr>
        <w:t xml:space="preserve">Anhang </w:t>
      </w:r>
      <w:r w:rsidR="001F73B4">
        <w:rPr>
          <w:b/>
          <w:sz w:val="36"/>
          <w:szCs w:val="36"/>
        </w:rPr>
        <w:t>4</w:t>
      </w:r>
    </w:p>
    <w:p w14:paraId="0B64AE87" w14:textId="77777777" w:rsidR="00C5242F" w:rsidRDefault="00C5242F" w:rsidP="00C5242F">
      <w:pPr>
        <w:spacing w:after="120"/>
        <w:jc w:val="right"/>
        <w:rPr>
          <w:b/>
          <w:sz w:val="36"/>
          <w:szCs w:val="36"/>
        </w:rPr>
      </w:pPr>
      <w:r>
        <w:rPr>
          <w:i/>
          <w:sz w:val="36"/>
          <w:szCs w:val="36"/>
        </w:rPr>
        <w:t>Stabsstelle</w:t>
      </w:r>
    </w:p>
    <w:p w14:paraId="308833BB" w14:textId="77777777" w:rsidR="00C5242F" w:rsidRDefault="00C5242F" w:rsidP="00C5242F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Durchgangsbahnhof Luzern (DBL)</w:t>
      </w:r>
      <w:r>
        <w:rPr>
          <w:i/>
          <w:sz w:val="36"/>
          <w:szCs w:val="36"/>
        </w:rPr>
        <w:fldChar w:fldCharType="end"/>
      </w:r>
    </w:p>
    <w:p w14:paraId="743559BB" w14:textId="77777777" w:rsidR="00C5242F" w:rsidRDefault="00C5242F" w:rsidP="00C5242F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Knotenorganisation</w:t>
      </w:r>
    </w:p>
    <w:p w14:paraId="5FBC5505" w14:textId="507A4783" w:rsidR="00B93611" w:rsidRDefault="00A92BA0" w:rsidP="00C5242F">
      <w:pPr>
        <w:spacing w:after="120"/>
        <w:jc w:val="right"/>
        <w:rPr>
          <w:i/>
          <w:sz w:val="36"/>
          <w:szCs w:val="36"/>
        </w:rPr>
      </w:pPr>
      <w:r w:rsidRPr="00CA42E9">
        <w:rPr>
          <w:i/>
          <w:sz w:val="36"/>
          <w:szCs w:val="36"/>
        </w:rPr>
        <w:fldChar w:fldCharType="end"/>
      </w:r>
      <w:bookmarkEnd w:id="1"/>
      <w:r w:rsidR="00B93611">
        <w:rPr>
          <w:i/>
          <w:sz w:val="36"/>
          <w:szCs w:val="36"/>
        </w:rPr>
        <w:br w:type="page"/>
      </w:r>
    </w:p>
    <w:p w14:paraId="7DC07975" w14:textId="69C5D548" w:rsidR="00B87F89" w:rsidRDefault="00D450B3" w:rsidP="00B87F89">
      <w:pPr>
        <w:pStyle w:val="berschrift1"/>
        <w:numPr>
          <w:ilvl w:val="0"/>
          <w:numId w:val="0"/>
        </w:numPr>
      </w:pPr>
      <w:r>
        <w:lastRenderedPageBreak/>
        <w:t>Auftragsanalyse und geplantes Vorgehen (</w:t>
      </w:r>
      <w:r w:rsidR="00B87F89">
        <w:t>Fragekatalog</w:t>
      </w:r>
      <w:r>
        <w:t>)</w:t>
      </w:r>
    </w:p>
    <w:p w14:paraId="59ADD1D5" w14:textId="62FD8ADA" w:rsidR="001F4D3F" w:rsidRDefault="001F4D3F" w:rsidP="001F4D3F">
      <w:r>
        <w:t>Die folgenden Fragen und Anforderungen an die Offerte müssen nicht zwingend im vorgegebenen Raster resp.</w:t>
      </w:r>
      <w:r w:rsidR="004425DF">
        <w:t xml:space="preserve"> in diesem</w:t>
      </w:r>
      <w:r>
        <w:t xml:space="preserve"> Dokument beantwortet werden.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1F4D3F" w:rsidRPr="00E54166" w14:paraId="4EB085FF" w14:textId="77777777" w:rsidTr="007C11EB">
        <w:tc>
          <w:tcPr>
            <w:tcW w:w="9196" w:type="dxa"/>
          </w:tcPr>
          <w:p w14:paraId="2D41627E" w14:textId="77777777" w:rsidR="00D450B3" w:rsidRDefault="00D450B3" w:rsidP="00D450B3">
            <w:pPr>
              <w:spacing w:before="120"/>
              <w:ind w:left="-75"/>
              <w:rPr>
                <w:rFonts w:cs="Arial"/>
              </w:rPr>
            </w:pPr>
          </w:p>
          <w:p w14:paraId="77C4498B" w14:textId="0F29EB47" w:rsidR="001F4D3F" w:rsidRDefault="001F4D3F" w:rsidP="00D450B3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Der Auftragnehmer legt eine Auftragsanalyse und eine Beschreibung der Vorgehensweise vor.</w:t>
            </w:r>
            <w:r w:rsidR="00CF4087">
              <w:rPr>
                <w:rFonts w:cs="Arial"/>
              </w:rPr>
              <w:t xml:space="preserve"> Wie stellen Sie sicher, dass die Projektziele erreicht werden können (vgl. Ausschreibungsunterlagen Anhang 0)?</w:t>
            </w:r>
          </w:p>
          <w:p w14:paraId="404648C4" w14:textId="7B5B2039" w:rsidR="001F4D3F" w:rsidRPr="00D11DF8" w:rsidRDefault="001F4D3F" w:rsidP="00D450B3">
            <w:pPr>
              <w:spacing w:before="120"/>
              <w:ind w:left="-75"/>
              <w:rPr>
                <w:rFonts w:cs="Arial"/>
              </w:rPr>
            </w:pPr>
            <w:r w:rsidRPr="00D11DF8">
              <w:rPr>
                <w:rFonts w:cs="Arial"/>
              </w:rPr>
              <w:t>-</w:t>
            </w:r>
            <w:r>
              <w:rPr>
                <w:rFonts w:cs="Arial"/>
              </w:rPr>
              <w:t>&gt; (max. 3 A4-Seiten)</w:t>
            </w:r>
          </w:p>
        </w:tc>
        <w:tc>
          <w:tcPr>
            <w:tcW w:w="160" w:type="dxa"/>
          </w:tcPr>
          <w:p w14:paraId="63625700" w14:textId="77777777" w:rsidR="001F4D3F" w:rsidRPr="00E54166" w:rsidRDefault="001F4D3F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1F4D3F" w:rsidRPr="00E54166" w14:paraId="6908BDA4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65117029" w14:textId="77777777" w:rsidR="001F4D3F" w:rsidRPr="00E54166" w:rsidRDefault="001F4D3F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1F4D3F" w:rsidRPr="00E54166" w14:paraId="79A6DAB9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03A3C" w14:textId="77777777" w:rsidR="001F4D3F" w:rsidRPr="00E54166" w:rsidRDefault="001F4D3F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62560506" w14:textId="73C4E1AE" w:rsidR="001F4D3F" w:rsidRDefault="001F4D3F" w:rsidP="00D450B3">
      <w:pPr>
        <w:ind w:left="-75"/>
        <w:rPr>
          <w:rFonts w:cs="Arial"/>
        </w:rPr>
      </w:pP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1F4D3F" w:rsidRPr="00E54166" w14:paraId="13712303" w14:textId="77777777" w:rsidTr="007C11EB">
        <w:tc>
          <w:tcPr>
            <w:tcW w:w="9196" w:type="dxa"/>
          </w:tcPr>
          <w:p w14:paraId="14C96FBA" w14:textId="19BC65EA" w:rsidR="001F4D3F" w:rsidRDefault="001F4D3F" w:rsidP="00D450B3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Erstellen Sie eine Risikobeurteilung unter Berücksichtigung aller verfügbaren Unterl</w:t>
            </w:r>
            <w:r w:rsidR="00DF32FC">
              <w:rPr>
                <w:rFonts w:cs="Arial"/>
              </w:rPr>
              <w:t>a</w:t>
            </w:r>
            <w:r>
              <w:rPr>
                <w:rFonts w:cs="Arial"/>
              </w:rPr>
              <w:t>gen und zeig</w:t>
            </w:r>
            <w:r w:rsidR="00B013FF">
              <w:rPr>
                <w:rFonts w:cs="Arial"/>
              </w:rPr>
              <w:t>en Sie mögliche Wege zur Risikominimierung auf.</w:t>
            </w:r>
          </w:p>
          <w:p w14:paraId="0ECFF602" w14:textId="228C5918" w:rsidR="001F4D3F" w:rsidRPr="00D11DF8" w:rsidRDefault="001F4D3F" w:rsidP="00D450B3">
            <w:pPr>
              <w:spacing w:before="120"/>
              <w:ind w:left="-75"/>
              <w:rPr>
                <w:rFonts w:cs="Arial"/>
              </w:rPr>
            </w:pPr>
            <w:r w:rsidRPr="00D11DF8">
              <w:rPr>
                <w:rFonts w:cs="Arial"/>
              </w:rPr>
              <w:t>-</w:t>
            </w:r>
            <w:r>
              <w:rPr>
                <w:rFonts w:cs="Arial"/>
              </w:rPr>
              <w:t xml:space="preserve">&gt; (max. </w:t>
            </w:r>
            <w:r w:rsidR="00B013FF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A4-Seiten)</w:t>
            </w:r>
          </w:p>
        </w:tc>
        <w:tc>
          <w:tcPr>
            <w:tcW w:w="160" w:type="dxa"/>
          </w:tcPr>
          <w:p w14:paraId="5B1D707C" w14:textId="77777777" w:rsidR="001F4D3F" w:rsidRPr="00E54166" w:rsidRDefault="001F4D3F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1F4D3F" w:rsidRPr="00E54166" w14:paraId="48F12417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7658D505" w14:textId="77777777" w:rsidR="001F4D3F" w:rsidRPr="00E54166" w:rsidRDefault="001F4D3F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1F4D3F" w:rsidRPr="00E54166" w14:paraId="058A2052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2692F" w14:textId="77777777" w:rsidR="001F4D3F" w:rsidRPr="00E54166" w:rsidRDefault="001F4D3F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160BEE41" w14:textId="6F58985D" w:rsidR="001F4D3F" w:rsidRDefault="001F4D3F" w:rsidP="00D450B3">
      <w:pPr>
        <w:ind w:left="-75"/>
        <w:rPr>
          <w:rFonts w:cs="Arial"/>
        </w:rPr>
      </w:pP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9A064F" w:rsidRPr="00E54166" w14:paraId="6B58F0D7" w14:textId="77777777" w:rsidTr="007C11EB">
        <w:tc>
          <w:tcPr>
            <w:tcW w:w="9196" w:type="dxa"/>
          </w:tcPr>
          <w:p w14:paraId="00206C5A" w14:textId="02D19CB4" w:rsidR="009A064F" w:rsidRDefault="009A064F" w:rsidP="00D450B3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Stellen Sie weitere Besonderheiten</w:t>
            </w:r>
            <w:r w:rsidR="00CF4087">
              <w:rPr>
                <w:rFonts w:cs="Arial"/>
              </w:rPr>
              <w:t xml:space="preserve"> bezüglich Akteure, Umfeld, Projektbeteiligte usw.</w:t>
            </w:r>
            <w:r>
              <w:rPr>
                <w:rFonts w:cs="Arial"/>
              </w:rPr>
              <w:t xml:space="preserve"> fest, denen Sie </w:t>
            </w:r>
            <w:r w:rsidR="00CF4087">
              <w:rPr>
                <w:rFonts w:cs="Arial"/>
              </w:rPr>
              <w:t>als e</w:t>
            </w:r>
            <w:r w:rsidR="00CF4087" w:rsidRPr="00D11DF8">
              <w:rPr>
                <w:rFonts w:cs="Arial"/>
              </w:rPr>
              <w:t>xterne/-r Gesamtkoordinator/-in</w:t>
            </w:r>
            <w:r w:rsidR="00CF4087">
              <w:rPr>
                <w:rFonts w:cs="Arial"/>
              </w:rPr>
              <w:t xml:space="preserve"> und der </w:t>
            </w:r>
            <w:r w:rsidR="00CF4087" w:rsidRPr="00D11DF8">
              <w:rPr>
                <w:rFonts w:cs="Arial"/>
              </w:rPr>
              <w:t>Stellvertretende/-r externe/-r Projektleiter/-in</w:t>
            </w:r>
            <w:r w:rsidR="00CF408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Beachtung schenken müssen?</w:t>
            </w:r>
          </w:p>
          <w:p w14:paraId="76E97250" w14:textId="3FB10C99" w:rsidR="009A064F" w:rsidRPr="00D11DF8" w:rsidRDefault="009A064F" w:rsidP="00D450B3">
            <w:pPr>
              <w:spacing w:before="120"/>
              <w:ind w:left="-75"/>
              <w:rPr>
                <w:rFonts w:cs="Arial"/>
              </w:rPr>
            </w:pPr>
            <w:r w:rsidRPr="00D11DF8">
              <w:rPr>
                <w:rFonts w:cs="Arial"/>
              </w:rPr>
              <w:t>-</w:t>
            </w:r>
            <w:r>
              <w:rPr>
                <w:rFonts w:cs="Arial"/>
              </w:rPr>
              <w:t>&gt; Zeigen Sie auf (max. 2 A4-Seiten), wie Sie damit umgehen werden.</w:t>
            </w:r>
          </w:p>
        </w:tc>
        <w:tc>
          <w:tcPr>
            <w:tcW w:w="160" w:type="dxa"/>
          </w:tcPr>
          <w:p w14:paraId="74D35B0D" w14:textId="77777777" w:rsidR="009A064F" w:rsidRPr="00E54166" w:rsidRDefault="009A064F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9A064F" w:rsidRPr="00E54166" w14:paraId="2F4299D5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4E1C5055" w14:textId="77777777" w:rsidR="009A064F" w:rsidRPr="00E54166" w:rsidRDefault="009A064F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9A064F" w:rsidRPr="00E54166" w14:paraId="0A382627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448C3" w14:textId="77777777" w:rsidR="009A064F" w:rsidRPr="00E54166" w:rsidRDefault="009A064F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5B277B6D" w14:textId="4B912596" w:rsidR="00D11DF8" w:rsidRDefault="00D11DF8" w:rsidP="00D450B3">
      <w:pPr>
        <w:ind w:left="-75"/>
        <w:rPr>
          <w:rFonts w:cs="Arial"/>
        </w:rPr>
      </w:pP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B013FF" w:rsidRPr="00E54166" w14:paraId="6DA9D0EA" w14:textId="77777777" w:rsidTr="007C11EB">
        <w:tc>
          <w:tcPr>
            <w:tcW w:w="9196" w:type="dxa"/>
          </w:tcPr>
          <w:p w14:paraId="40A5F170" w14:textId="472F81A0" w:rsidR="00B013FF" w:rsidRPr="00D11DF8" w:rsidRDefault="00B013FF" w:rsidP="009F5521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Der Anbieter</w:t>
            </w:r>
            <w:r w:rsidR="009F5521">
              <w:rPr>
                <w:rFonts w:cs="Arial"/>
              </w:rPr>
              <w:t xml:space="preserve"> respektive die Schlüsselpersonen weisen</w:t>
            </w:r>
            <w:r>
              <w:rPr>
                <w:rFonts w:cs="Arial"/>
              </w:rPr>
              <w:t xml:space="preserve"> genügend freie Personalressourcen auf, um das Projekt begleiten zu können</w:t>
            </w:r>
            <w:bookmarkStart w:id="2" w:name="_GoBack"/>
            <w:bookmarkEnd w:id="2"/>
            <w:r>
              <w:rPr>
                <w:rFonts w:cs="Arial"/>
              </w:rPr>
              <w:t>.</w:t>
            </w:r>
          </w:p>
        </w:tc>
        <w:tc>
          <w:tcPr>
            <w:tcW w:w="160" w:type="dxa"/>
          </w:tcPr>
          <w:p w14:paraId="392C2590" w14:textId="77777777" w:rsidR="00B013FF" w:rsidRPr="00E54166" w:rsidRDefault="00B013FF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B013FF" w:rsidRPr="00E54166" w14:paraId="42CAF645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26C0856A" w14:textId="77777777" w:rsidR="00B013FF" w:rsidRPr="00E54166" w:rsidRDefault="00B013FF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B013FF" w:rsidRPr="00E54166" w14:paraId="35CC566E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688D5" w14:textId="77777777" w:rsidR="00B013FF" w:rsidRPr="00E54166" w:rsidRDefault="00B013FF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0C6503E5" w14:textId="51110020" w:rsidR="00B013FF" w:rsidRDefault="00B013FF" w:rsidP="00D450B3">
      <w:pPr>
        <w:ind w:left="-75"/>
        <w:rPr>
          <w:rFonts w:cs="Arial"/>
        </w:rPr>
      </w:pP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B013FF" w:rsidRPr="00E54166" w14:paraId="6AEAF066" w14:textId="77777777" w:rsidTr="007C11EB">
        <w:tc>
          <w:tcPr>
            <w:tcW w:w="9196" w:type="dxa"/>
          </w:tcPr>
          <w:p w14:paraId="010C677C" w14:textId="77777777" w:rsidR="00B013FF" w:rsidRPr="00D11DF8" w:rsidRDefault="00B013FF" w:rsidP="00D450B3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Zeigen Sie auf, wie Sie den Wissenstransfer vom e</w:t>
            </w:r>
            <w:r w:rsidRPr="00D11DF8">
              <w:rPr>
                <w:rFonts w:cs="Arial"/>
              </w:rPr>
              <w:t>xterne/-r Gesamtkoordinator/-in</w:t>
            </w:r>
            <w:r>
              <w:rPr>
                <w:rFonts w:cs="Arial"/>
              </w:rPr>
              <w:t xml:space="preserve"> auf den </w:t>
            </w:r>
            <w:r w:rsidRPr="00D11DF8">
              <w:rPr>
                <w:rFonts w:cs="Arial"/>
              </w:rPr>
              <w:t>Stellvertretende/-r externe/-r Projektleiter/-in</w:t>
            </w:r>
            <w:r>
              <w:rPr>
                <w:rFonts w:cs="Arial"/>
              </w:rPr>
              <w:t xml:space="preserve"> sicherstellen.</w:t>
            </w:r>
          </w:p>
        </w:tc>
        <w:tc>
          <w:tcPr>
            <w:tcW w:w="160" w:type="dxa"/>
          </w:tcPr>
          <w:p w14:paraId="53EA9F37" w14:textId="77777777" w:rsidR="00B013FF" w:rsidRPr="00E54166" w:rsidRDefault="00B013FF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B013FF" w:rsidRPr="00E54166" w14:paraId="1964528F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5215622E" w14:textId="77777777" w:rsidR="00B013FF" w:rsidRPr="00E54166" w:rsidRDefault="00B013FF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B013FF" w:rsidRPr="00E54166" w14:paraId="37301554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FF53E" w14:textId="77777777" w:rsidR="00B013FF" w:rsidRPr="00E54166" w:rsidRDefault="00B013FF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143EA0BF" w14:textId="56E85137" w:rsidR="00B013FF" w:rsidRDefault="00B013FF" w:rsidP="00D450B3">
      <w:pPr>
        <w:ind w:left="-75"/>
        <w:rPr>
          <w:rFonts w:cs="Arial"/>
        </w:rPr>
      </w:pP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6"/>
        <w:gridCol w:w="160"/>
      </w:tblGrid>
      <w:tr w:rsidR="00481930" w:rsidRPr="00E54166" w14:paraId="71CEA6F8" w14:textId="77777777" w:rsidTr="007C11EB">
        <w:tc>
          <w:tcPr>
            <w:tcW w:w="9196" w:type="dxa"/>
          </w:tcPr>
          <w:p w14:paraId="4B4FD627" w14:textId="67B4AB2A" w:rsidR="00481930" w:rsidRPr="00D11DF8" w:rsidRDefault="00481930" w:rsidP="00D450B3">
            <w:pPr>
              <w:spacing w:before="120"/>
              <w:ind w:left="-75"/>
              <w:rPr>
                <w:rFonts w:cs="Arial"/>
              </w:rPr>
            </w:pPr>
            <w:r>
              <w:rPr>
                <w:rFonts w:cs="Arial"/>
              </w:rPr>
              <w:t>Zeigen Sie auf, ob Sie ein Back-Office zur Verfügung stellen können. Erläutern Sie, welche Aufgaben übernommen werden können.</w:t>
            </w:r>
          </w:p>
        </w:tc>
        <w:tc>
          <w:tcPr>
            <w:tcW w:w="160" w:type="dxa"/>
          </w:tcPr>
          <w:p w14:paraId="50D761C5" w14:textId="77777777" w:rsidR="00481930" w:rsidRPr="00E54166" w:rsidRDefault="00481930" w:rsidP="00D450B3">
            <w:pPr>
              <w:spacing w:before="120"/>
              <w:ind w:left="-75" w:firstLine="72"/>
              <w:rPr>
                <w:rFonts w:cs="Arial"/>
              </w:rPr>
            </w:pPr>
          </w:p>
        </w:tc>
      </w:tr>
      <w:tr w:rsidR="00481930" w:rsidRPr="00E54166" w14:paraId="30E67531" w14:textId="77777777" w:rsidTr="007C11EB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14:paraId="1FE86138" w14:textId="77777777" w:rsidR="00481930" w:rsidRPr="00E54166" w:rsidRDefault="00481930" w:rsidP="00D450B3">
            <w:pPr>
              <w:spacing w:before="120"/>
              <w:ind w:left="-75"/>
              <w:rPr>
                <w:rFonts w:cs="Arial"/>
              </w:rPr>
            </w:pPr>
          </w:p>
        </w:tc>
      </w:tr>
      <w:tr w:rsidR="00481930" w:rsidRPr="00E54166" w14:paraId="40CCE086" w14:textId="77777777" w:rsidTr="007C11EB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A9618" w14:textId="77777777" w:rsidR="00481930" w:rsidRPr="00E54166" w:rsidRDefault="00481930" w:rsidP="00D450B3">
            <w:pPr>
              <w:spacing w:before="120"/>
              <w:ind w:left="-75"/>
              <w:rPr>
                <w:rFonts w:cs="Arial"/>
              </w:rPr>
            </w:pPr>
          </w:p>
        </w:tc>
      </w:tr>
    </w:tbl>
    <w:p w14:paraId="2980892B" w14:textId="77777777" w:rsidR="00B013FF" w:rsidRDefault="00B013FF" w:rsidP="00D450B3">
      <w:pPr>
        <w:ind w:left="-75"/>
        <w:rPr>
          <w:rFonts w:cs="Arial"/>
        </w:rPr>
      </w:pPr>
    </w:p>
    <w:sectPr w:rsidR="00B013FF" w:rsidSect="00E85645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418" w:right="1134" w:bottom="1134" w:left="1701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64650" w14:textId="77777777" w:rsidR="00444BF8" w:rsidRPr="00E85645" w:rsidRDefault="00444BF8">
      <w:r w:rsidRPr="00E85645">
        <w:separator/>
      </w:r>
    </w:p>
  </w:endnote>
  <w:endnote w:type="continuationSeparator" w:id="0">
    <w:p w14:paraId="366A23CC" w14:textId="77777777" w:rsidR="00444BF8" w:rsidRPr="00E85645" w:rsidRDefault="00444BF8">
      <w:r w:rsidRPr="00E856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:rsidRPr="00E85645" w14:paraId="3B6A5700" w14:textId="77777777" w:rsidTr="004D5458">
      <w:tc>
        <w:tcPr>
          <w:tcW w:w="6177" w:type="dxa"/>
          <w:vAlign w:val="center"/>
        </w:tcPr>
        <w:p w14:paraId="6245D42C" w14:textId="04279EF8" w:rsidR="004D5458" w:rsidRPr="00E85645" w:rsidRDefault="004D5458" w:rsidP="004D5458">
          <w:pPr>
            <w:pStyle w:val="Fusszeile"/>
          </w:pP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CMIdata.G_Laufnummer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>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CMIdata.G_Signatur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</w:p>
      </w:tc>
      <w:tc>
        <w:tcPr>
          <w:tcW w:w="2951" w:type="dxa"/>
        </w:tcPr>
        <w:p w14:paraId="2BE9979E" w14:textId="2DF102D2" w:rsidR="004D5458" w:rsidRPr="00E85645" w:rsidRDefault="004D5458" w:rsidP="004D5458">
          <w:pPr>
            <w:pStyle w:val="Fusszeile-Seite"/>
            <w:rPr>
              <w:lang w:eastAsia="de-DE"/>
            </w:rPr>
          </w:pP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&gt; "1"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"Doc.Page"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PAGE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1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"Doc.of"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>"" "</w:instrText>
          </w:r>
          <w:r w:rsidRPr="00E85645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t>Seite</w:t>
          </w:r>
          <w:r w:rsidR="009F5521" w:rsidRPr="00E85645">
            <w:rPr>
              <w:noProof/>
              <w:lang w:eastAsia="de-DE"/>
            </w:rPr>
            <w:t xml:space="preserve"> </w:t>
          </w:r>
          <w:r w:rsidR="009F5521">
            <w:rPr>
              <w:noProof/>
              <w:lang w:eastAsia="de-DE"/>
            </w:rPr>
            <w:t>1</w:t>
          </w:r>
          <w:r w:rsidR="009F5521" w:rsidRPr="00E85645">
            <w:rPr>
              <w:noProof/>
              <w:lang w:eastAsia="de-DE"/>
            </w:rPr>
            <w:t xml:space="preserve"> </w:t>
          </w:r>
          <w:r w:rsidR="009F5521">
            <w:rPr>
              <w:noProof/>
              <w:lang w:eastAsia="de-DE"/>
            </w:rPr>
            <w:t>von</w:t>
          </w:r>
          <w:r w:rsidR="009F5521" w:rsidRPr="00E85645">
            <w:rPr>
              <w:noProof/>
              <w:lang w:eastAsia="de-DE"/>
            </w:rPr>
            <w:t xml:space="preserve"> </w:t>
          </w:r>
          <w:r w:rsidR="009F5521">
            <w:rPr>
              <w:noProof/>
              <w:lang w:eastAsia="de-DE"/>
            </w:rPr>
            <w:t>2</w:t>
          </w:r>
          <w:r w:rsidRPr="00E85645">
            <w:rPr>
              <w:lang w:eastAsia="de-DE"/>
            </w:rPr>
            <w:fldChar w:fldCharType="end"/>
          </w:r>
        </w:p>
      </w:tc>
    </w:tr>
    <w:tr w:rsidR="004D5458" w:rsidRPr="00E85645" w14:paraId="0190D075" w14:textId="77777777" w:rsidTr="004D5458">
      <w:tc>
        <w:tcPr>
          <w:tcW w:w="6177" w:type="dxa"/>
          <w:vAlign w:val="center"/>
        </w:tcPr>
        <w:p w14:paraId="7998633A" w14:textId="77777777" w:rsidR="004D5458" w:rsidRPr="00E85645" w:rsidRDefault="004D5458" w:rsidP="004D5458">
          <w:pPr>
            <w:pStyle w:val="Fusszeile-Pfad"/>
            <w:rPr>
              <w:color w:val="auto"/>
              <w:szCs w:val="12"/>
            </w:rPr>
          </w:pPr>
          <w:bookmarkStart w:id="0" w:name="FusszeileErsteSeite" w:colFirst="0" w:colLast="0"/>
        </w:p>
      </w:tc>
      <w:tc>
        <w:tcPr>
          <w:tcW w:w="2951" w:type="dxa"/>
        </w:tcPr>
        <w:p w14:paraId="6623AC2B" w14:textId="77777777" w:rsidR="004D5458" w:rsidRPr="00E85645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0"/>
  </w:tbl>
  <w:p w14:paraId="2B99BC06" w14:textId="77777777" w:rsidR="004D5458" w:rsidRPr="00E85645" w:rsidRDefault="004D5458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9B074" w14:textId="77777777" w:rsidR="004D5458" w:rsidRDefault="004D5458">
    <w:pPr>
      <w:rPr>
        <w:sz w:val="2"/>
      </w:rPr>
    </w:pPr>
  </w:p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14:paraId="7AD53A1F" w14:textId="77777777" w:rsidTr="004D5458">
      <w:tc>
        <w:tcPr>
          <w:tcW w:w="6177" w:type="dxa"/>
          <w:vAlign w:val="center"/>
        </w:tcPr>
        <w:p w14:paraId="5233174C" w14:textId="61B09C4E" w:rsidR="004D5458" w:rsidRPr="007970F5" w:rsidRDefault="004D5458" w:rsidP="004D5458">
          <w:pPr>
            <w:pStyle w:val="Fusszeile"/>
            <w:rPr>
              <w:lang w:val="en-US"/>
            </w:rPr>
          </w:pP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CMIdata.G_Laufnummer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>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CMIdata.G_Signatur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</w:p>
      </w:tc>
      <w:tc>
        <w:tcPr>
          <w:tcW w:w="2951" w:type="dxa"/>
        </w:tcPr>
        <w:p w14:paraId="0D11B18E" w14:textId="1E883EA6" w:rsidR="004D5458" w:rsidRPr="00F82120" w:rsidRDefault="004D5458" w:rsidP="004D5458">
          <w:pPr>
            <w:pStyle w:val="Fusszeile-Seite"/>
            <w:rPr>
              <w:lang w:eastAsia="de-DE"/>
            </w:rPr>
          </w:pP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"Doc.Page"\*CHARFORMAT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Seite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PAGE </w:instrText>
          </w:r>
          <w:r w:rsidRPr="00F82120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"Doc.of"\*CHARFORMAT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von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SECTIONPAGES  </w:instrText>
          </w:r>
          <w:r w:rsidRPr="00F82120">
            <w:rPr>
              <w:lang w:eastAsia="de-DE"/>
            </w:rPr>
            <w:fldChar w:fldCharType="separate"/>
          </w:r>
          <w:r w:rsidR="009F5521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</w:p>
      </w:tc>
    </w:tr>
    <w:tr w:rsidR="004D5458" w14:paraId="1C61DE33" w14:textId="77777777" w:rsidTr="004D5458">
      <w:tc>
        <w:tcPr>
          <w:tcW w:w="6177" w:type="dxa"/>
          <w:vAlign w:val="center"/>
        </w:tcPr>
        <w:p w14:paraId="6123B78A" w14:textId="77777777" w:rsidR="004D5458" w:rsidRPr="00B97F1C" w:rsidRDefault="004D5458" w:rsidP="004D5458">
          <w:pPr>
            <w:pStyle w:val="Fusszeile-Pfad"/>
            <w:rPr>
              <w:lang w:eastAsia="de-DE"/>
            </w:rPr>
          </w:pPr>
          <w:bookmarkStart w:id="3" w:name="FusszeileFolgeseiten" w:colFirst="0" w:colLast="0"/>
        </w:p>
      </w:tc>
      <w:tc>
        <w:tcPr>
          <w:tcW w:w="2951" w:type="dxa"/>
        </w:tcPr>
        <w:p w14:paraId="324501C6" w14:textId="77777777" w:rsidR="004D5458" w:rsidRPr="009500C4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3"/>
  </w:tbl>
  <w:p w14:paraId="71961920" w14:textId="77777777" w:rsidR="004D5458" w:rsidRDefault="004D5458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9740F" w14:textId="612DEDBB" w:rsidR="004D5458" w:rsidRPr="00051D5C" w:rsidRDefault="004D5458">
    <w:r>
      <w:fldChar w:fldCharType="begin"/>
    </w:r>
    <w:r w:rsidRPr="00051D5C">
      <w:instrText xml:space="preserve"> if </w:instrText>
    </w:r>
    <w:r>
      <w:fldChar w:fldCharType="begin"/>
    </w:r>
    <w:r w:rsidRPr="00051D5C">
      <w:instrText xml:space="preserve"> DOCPROPERTY "Outputprofile.Internal.Draft"\*CHARFORMAT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051D5C"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9F5521">
      <w:rPr>
        <w:noProof/>
      </w:rPr>
      <w:instrText>19.06.2019, 08:19:01</w:instrText>
    </w:r>
    <w:r>
      <w:fldChar w:fldCharType="end"/>
    </w:r>
    <w:r w:rsidRPr="00051D5C">
      <w:instrText xml:space="preserve">, </w:instrText>
    </w:r>
    <w:r>
      <w:fldChar w:fldCharType="begin"/>
    </w:r>
    <w:r w:rsidRPr="00051D5C">
      <w:instrText xml:space="preserve"> FILENAME  \p  \* MERGEFORMAT </w:instrText>
    </w:r>
    <w:r>
      <w:fldChar w:fldCharType="separate"/>
    </w:r>
    <w:r w:rsidRPr="00051D5C">
      <w:rPr>
        <w:noProof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051D5C">
      <w:instrText>" \&lt;OawJumpToField value=0/&gt;</w:instrText>
    </w:r>
    <w:r>
      <w:fldChar w:fldCharType="separate"/>
    </w:r>
    <w:r w:rsidR="009F5521">
      <w:rPr>
        <w:noProof/>
      </w:rPr>
      <w:t>19.06.2019, 08:19:01</w:t>
    </w:r>
    <w:r w:rsidR="009F5521" w:rsidRPr="00051D5C">
      <w:rPr>
        <w:noProof/>
      </w:rPr>
      <w:t>, \\kt\shares\kthomes\JSetz\Eigene Dokumente\CMIAXIOMA\1af7879e475f40e887e56b2ce32561ba\Stabstelle DBL Anhang O Ausschreibungsunterlagen_neues Layou.docx</w:t>
    </w:r>
    <w:r>
      <w:fldChar w:fldCharType="end"/>
    </w:r>
    <w:r>
      <w:fldChar w:fldCharType="begin"/>
    </w:r>
    <w:r w:rsidRPr="00051D5C">
      <w:instrText xml:space="preserve"> if </w:instrText>
    </w:r>
    <w:r>
      <w:fldChar w:fldCharType="begin"/>
    </w:r>
    <w:r w:rsidRPr="00051D5C">
      <w:instrText xml:space="preserve"> DOCPROPERTY "Outputprofile.Internal.Original"\*CHARFORMAT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051D5C"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9F5521">
      <w:rPr>
        <w:noProof/>
      </w:rPr>
      <w:instrText>19.06.2019</w:instrText>
    </w:r>
    <w:r>
      <w:fldChar w:fldCharType="end"/>
    </w:r>
    <w:r w:rsidRPr="00051D5C">
      <w:instrText xml:space="preserve">, </w:instrText>
    </w:r>
    <w:r>
      <w:fldChar w:fldCharType="begin"/>
    </w:r>
    <w:r w:rsidRPr="00051D5C">
      <w:instrText xml:space="preserve"> FILENAME  \p  \* MERGEFORMAT </w:instrText>
    </w:r>
    <w:r>
      <w:fldChar w:fldCharType="separate"/>
    </w:r>
    <w:r w:rsidRPr="00051D5C">
      <w:rPr>
        <w:noProof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051D5C">
      <w:instrText>" \&lt;OawJumpToField value=0/&gt;</w:instrText>
    </w:r>
    <w:r>
      <w:fldChar w:fldCharType="separate"/>
    </w:r>
    <w:r w:rsidR="009F5521">
      <w:rPr>
        <w:noProof/>
      </w:rPr>
      <w:t>19.06.2019</w:t>
    </w:r>
    <w:r w:rsidR="009F5521" w:rsidRPr="00051D5C">
      <w:rPr>
        <w:noProof/>
      </w:rPr>
      <w:t>, \\kt\shares\kthomes\JSetz\Eigene Dokumente\CMIAXIOMA\1af7879e475f40e887e56b2ce32561ba\Stabstelle DBL Anhang O Ausschreibungsunterlagen_neues Layou.docx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ADE8E" w14:textId="77777777" w:rsidR="00444BF8" w:rsidRPr="00E85645" w:rsidRDefault="00444BF8">
      <w:r w:rsidRPr="00E85645">
        <w:separator/>
      </w:r>
    </w:p>
  </w:footnote>
  <w:footnote w:type="continuationSeparator" w:id="0">
    <w:p w14:paraId="3D38099B" w14:textId="77777777" w:rsidR="00444BF8" w:rsidRPr="00E85645" w:rsidRDefault="00444BF8">
      <w:r w:rsidRPr="00E856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0A08" w14:textId="77777777" w:rsidR="004D5458" w:rsidRPr="00E85645" w:rsidRDefault="004D5458" w:rsidP="00E85645">
    <w:r w:rsidRPr="00E85645">
      <w:rPr>
        <w:noProof/>
      </w:rPr>
      <w:drawing>
        <wp:anchor distT="0" distB="0" distL="114300" distR="114300" simplePos="0" relativeHeight="251660288" behindDoc="1" locked="1" layoutInCell="1" allowOverlap="1" wp14:anchorId="4C692DD0" wp14:editId="7A0F610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3175" b="0"/>
          <wp:wrapNone/>
          <wp:docPr id="3" name="7eb0bb3a-c43c-446f-a921-de0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645">
      <w:t> </w:t>
    </w:r>
  </w:p>
  <w:p w14:paraId="5CA5A0CF" w14:textId="77777777" w:rsidR="004D5458" w:rsidRPr="00E85645" w:rsidRDefault="004D5458" w:rsidP="004D5458">
    <w:r w:rsidRPr="00E85645">
      <w:rPr>
        <w:noProof/>
      </w:rPr>
      <w:drawing>
        <wp:anchor distT="0" distB="0" distL="114300" distR="114300" simplePos="0" relativeHeight="251658240" behindDoc="1" locked="1" layoutInCell="1" hidden="1" allowOverlap="1" wp14:anchorId="3B0A0290" wp14:editId="0A1130FF">
          <wp:simplePos x="0" y="0"/>
          <wp:positionH relativeFrom="column">
            <wp:posOffset>-1962</wp:posOffset>
          </wp:positionH>
          <wp:positionV relativeFrom="paragraph">
            <wp:posOffset>-2085</wp:posOffset>
          </wp:positionV>
          <wp:extent cx="4048690" cy="1333686"/>
          <wp:effectExtent l="0" t="0" r="9525" b="0"/>
          <wp:wrapNone/>
          <wp:docPr id="1" name="dfcb3621-5d45-4e40-af11-2f4f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6788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8690" cy="13336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85645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CF4BC" w14:textId="77777777" w:rsidR="004D5458" w:rsidRPr="0051144A" w:rsidRDefault="004D5458" w:rsidP="004D545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07514" w14:textId="77777777" w:rsidR="004D5458" w:rsidRDefault="004D5458">
    <w:pPr>
      <w:spacing w:line="20" w:lineRule="exact"/>
      <w:rPr>
        <w:sz w:val="2"/>
        <w:szCs w:val="2"/>
      </w:rPr>
    </w:pPr>
  </w:p>
  <w:p w14:paraId="4D486305" w14:textId="77777777" w:rsidR="004D5458" w:rsidRPr="00473DA5" w:rsidRDefault="004D5458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6C4D"/>
    <w:multiLevelType w:val="hybridMultilevel"/>
    <w:tmpl w:val="2FDC621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A0424"/>
    <w:multiLevelType w:val="hybridMultilevel"/>
    <w:tmpl w:val="091830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119A2"/>
    <w:multiLevelType w:val="hybridMultilevel"/>
    <w:tmpl w:val="3B3CC5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479E5"/>
    <w:multiLevelType w:val="multilevel"/>
    <w:tmpl w:val="6C3A467A"/>
    <w:lvl w:ilvl="0">
      <w:start w:val="1"/>
      <w:numFmt w:val="bullet"/>
      <w:pStyle w:val="ListWithCheckboxes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Wingdings" w:hAnsi="Wingdings" w:hint="default"/>
      </w:rPr>
    </w:lvl>
  </w:abstractNum>
  <w:abstractNum w:abstractNumId="4" w15:restartNumberingAfterBreak="0">
    <w:nsid w:val="109D1916"/>
    <w:multiLevelType w:val="hybridMultilevel"/>
    <w:tmpl w:val="3A86AB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02E01"/>
    <w:multiLevelType w:val="hybridMultilevel"/>
    <w:tmpl w:val="20FCB35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4511A8"/>
    <w:multiLevelType w:val="hybridMultilevel"/>
    <w:tmpl w:val="10F033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02993"/>
    <w:multiLevelType w:val="hybridMultilevel"/>
    <w:tmpl w:val="5C28C61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0E23D2"/>
    <w:multiLevelType w:val="hybridMultilevel"/>
    <w:tmpl w:val="CD4090F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E1819"/>
    <w:multiLevelType w:val="hybridMultilevel"/>
    <w:tmpl w:val="6CA0927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0F5270"/>
    <w:multiLevelType w:val="hybridMultilevel"/>
    <w:tmpl w:val="B61CF2B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22FF6"/>
    <w:multiLevelType w:val="hybridMultilevel"/>
    <w:tmpl w:val="74F2FF3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B470E"/>
    <w:multiLevelType w:val="hybridMultilevel"/>
    <w:tmpl w:val="717410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4" w15:restartNumberingAfterBreak="0">
    <w:nsid w:val="3BAA2F24"/>
    <w:multiLevelType w:val="hybridMultilevel"/>
    <w:tmpl w:val="CA9C5874"/>
    <w:lvl w:ilvl="0" w:tplc="0360C91C">
      <w:start w:val="1"/>
      <w:numFmt w:val="decimal"/>
      <w:pStyle w:val="ListWithNumbers"/>
      <w:lvlText w:val="%1."/>
      <w:lvlJc w:val="left"/>
      <w:pPr>
        <w:ind w:left="425" w:hanging="425"/>
      </w:pPr>
      <w:rPr>
        <w:rFonts w:hint="default"/>
      </w:rPr>
    </w:lvl>
    <w:lvl w:ilvl="1" w:tplc="E32C964E" w:tentative="1">
      <w:start w:val="1"/>
      <w:numFmt w:val="lowerLetter"/>
      <w:lvlText w:val="%2."/>
      <w:lvlJc w:val="left"/>
      <w:pPr>
        <w:ind w:left="1440" w:hanging="360"/>
      </w:pPr>
    </w:lvl>
    <w:lvl w:ilvl="2" w:tplc="94CA9230" w:tentative="1">
      <w:start w:val="1"/>
      <w:numFmt w:val="lowerRoman"/>
      <w:lvlText w:val="%3."/>
      <w:lvlJc w:val="right"/>
      <w:pPr>
        <w:ind w:left="2160" w:hanging="180"/>
      </w:pPr>
    </w:lvl>
    <w:lvl w:ilvl="3" w:tplc="C36A636A" w:tentative="1">
      <w:start w:val="1"/>
      <w:numFmt w:val="decimal"/>
      <w:lvlText w:val="%4."/>
      <w:lvlJc w:val="left"/>
      <w:pPr>
        <w:ind w:left="2880" w:hanging="360"/>
      </w:pPr>
    </w:lvl>
    <w:lvl w:ilvl="4" w:tplc="4F0A993E" w:tentative="1">
      <w:start w:val="1"/>
      <w:numFmt w:val="lowerLetter"/>
      <w:lvlText w:val="%5."/>
      <w:lvlJc w:val="left"/>
      <w:pPr>
        <w:ind w:left="3600" w:hanging="360"/>
      </w:pPr>
    </w:lvl>
    <w:lvl w:ilvl="5" w:tplc="6F0C7D74" w:tentative="1">
      <w:start w:val="1"/>
      <w:numFmt w:val="lowerRoman"/>
      <w:lvlText w:val="%6."/>
      <w:lvlJc w:val="right"/>
      <w:pPr>
        <w:ind w:left="4320" w:hanging="180"/>
      </w:pPr>
    </w:lvl>
    <w:lvl w:ilvl="6" w:tplc="388A58EA" w:tentative="1">
      <w:start w:val="1"/>
      <w:numFmt w:val="decimal"/>
      <w:lvlText w:val="%7."/>
      <w:lvlJc w:val="left"/>
      <w:pPr>
        <w:ind w:left="5040" w:hanging="360"/>
      </w:pPr>
    </w:lvl>
    <w:lvl w:ilvl="7" w:tplc="82102A86" w:tentative="1">
      <w:start w:val="1"/>
      <w:numFmt w:val="lowerLetter"/>
      <w:lvlText w:val="%8."/>
      <w:lvlJc w:val="left"/>
      <w:pPr>
        <w:ind w:left="5760" w:hanging="360"/>
      </w:pPr>
    </w:lvl>
    <w:lvl w:ilvl="8" w:tplc="9A90E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22A9B"/>
    <w:multiLevelType w:val="multilevel"/>
    <w:tmpl w:val="0C52EC1E"/>
    <w:lvl w:ilvl="0">
      <w:start w:val="1"/>
      <w:numFmt w:val="bullet"/>
      <w:pStyle w:val="ListWithSymbols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6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3A84525"/>
    <w:multiLevelType w:val="hybridMultilevel"/>
    <w:tmpl w:val="6C9E5594"/>
    <w:lvl w:ilvl="0" w:tplc="8132BF52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  <w:rPr>
        <w:rFonts w:hint="default"/>
      </w:rPr>
    </w:lvl>
    <w:lvl w:ilvl="1" w:tplc="4E0A5562" w:tentative="1">
      <w:start w:val="1"/>
      <w:numFmt w:val="lowerLetter"/>
      <w:lvlText w:val="%2."/>
      <w:lvlJc w:val="left"/>
      <w:pPr>
        <w:ind w:left="1440" w:hanging="360"/>
      </w:pPr>
    </w:lvl>
    <w:lvl w:ilvl="2" w:tplc="17A81148" w:tentative="1">
      <w:start w:val="1"/>
      <w:numFmt w:val="lowerRoman"/>
      <w:lvlText w:val="%3."/>
      <w:lvlJc w:val="right"/>
      <w:pPr>
        <w:ind w:left="2160" w:hanging="180"/>
      </w:pPr>
    </w:lvl>
    <w:lvl w:ilvl="3" w:tplc="6EC2A7C4" w:tentative="1">
      <w:start w:val="1"/>
      <w:numFmt w:val="decimal"/>
      <w:lvlText w:val="%4."/>
      <w:lvlJc w:val="left"/>
      <w:pPr>
        <w:ind w:left="2880" w:hanging="360"/>
      </w:pPr>
    </w:lvl>
    <w:lvl w:ilvl="4" w:tplc="96C0A934" w:tentative="1">
      <w:start w:val="1"/>
      <w:numFmt w:val="lowerLetter"/>
      <w:lvlText w:val="%5."/>
      <w:lvlJc w:val="left"/>
      <w:pPr>
        <w:ind w:left="3600" w:hanging="360"/>
      </w:pPr>
    </w:lvl>
    <w:lvl w:ilvl="5" w:tplc="A22ACE8C" w:tentative="1">
      <w:start w:val="1"/>
      <w:numFmt w:val="lowerRoman"/>
      <w:lvlText w:val="%6."/>
      <w:lvlJc w:val="right"/>
      <w:pPr>
        <w:ind w:left="4320" w:hanging="180"/>
      </w:pPr>
    </w:lvl>
    <w:lvl w:ilvl="6" w:tplc="7C6249A6" w:tentative="1">
      <w:start w:val="1"/>
      <w:numFmt w:val="decimal"/>
      <w:lvlText w:val="%7."/>
      <w:lvlJc w:val="left"/>
      <w:pPr>
        <w:ind w:left="5040" w:hanging="360"/>
      </w:pPr>
    </w:lvl>
    <w:lvl w:ilvl="7" w:tplc="D8C24340" w:tentative="1">
      <w:start w:val="1"/>
      <w:numFmt w:val="lowerLetter"/>
      <w:lvlText w:val="%8."/>
      <w:lvlJc w:val="left"/>
      <w:pPr>
        <w:ind w:left="5760" w:hanging="360"/>
      </w:pPr>
    </w:lvl>
    <w:lvl w:ilvl="8" w:tplc="7572F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C0EF8"/>
    <w:multiLevelType w:val="hybridMultilevel"/>
    <w:tmpl w:val="DC6A8D2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B11C58"/>
    <w:multiLevelType w:val="hybridMultilevel"/>
    <w:tmpl w:val="02AE3AC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35448E"/>
    <w:multiLevelType w:val="hybridMultilevel"/>
    <w:tmpl w:val="98F0C7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3225F5"/>
    <w:multiLevelType w:val="hybridMultilevel"/>
    <w:tmpl w:val="9DD20EF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93104E"/>
    <w:multiLevelType w:val="hybridMultilevel"/>
    <w:tmpl w:val="B5BA3AC6"/>
    <w:lvl w:ilvl="0" w:tplc="406CC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B69C1"/>
    <w:multiLevelType w:val="hybridMultilevel"/>
    <w:tmpl w:val="B20AA21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D85669"/>
    <w:multiLevelType w:val="hybridMultilevel"/>
    <w:tmpl w:val="8DD2267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B5F5A"/>
    <w:multiLevelType w:val="hybridMultilevel"/>
    <w:tmpl w:val="A72A8B6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746046"/>
    <w:multiLevelType w:val="hybridMultilevel"/>
    <w:tmpl w:val="546AFE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4A3573"/>
    <w:multiLevelType w:val="hybridMultilevel"/>
    <w:tmpl w:val="6A0CAE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B3389E"/>
    <w:multiLevelType w:val="hybridMultilevel"/>
    <w:tmpl w:val="9F0637B4"/>
    <w:lvl w:ilvl="0" w:tplc="FD24D1B4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C65AC"/>
    <w:multiLevelType w:val="hybridMultilevel"/>
    <w:tmpl w:val="68C2616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AC46A8"/>
    <w:multiLevelType w:val="hybridMultilevel"/>
    <w:tmpl w:val="BAA4BC4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E1756E"/>
    <w:multiLevelType w:val="hybridMultilevel"/>
    <w:tmpl w:val="86E20E5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567ADA"/>
    <w:multiLevelType w:val="hybridMultilevel"/>
    <w:tmpl w:val="E548BF74"/>
    <w:lvl w:ilvl="0" w:tplc="08588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D38D9"/>
    <w:multiLevelType w:val="hybridMultilevel"/>
    <w:tmpl w:val="365A9F1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42749D"/>
    <w:multiLevelType w:val="hybridMultilevel"/>
    <w:tmpl w:val="2CBC7BF6"/>
    <w:lvl w:ilvl="0" w:tplc="3E1283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E2253"/>
    <w:multiLevelType w:val="hybridMultilevel"/>
    <w:tmpl w:val="84BC85D6"/>
    <w:lvl w:ilvl="0" w:tplc="5DE4508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95961"/>
    <w:multiLevelType w:val="hybridMultilevel"/>
    <w:tmpl w:val="433E22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6"/>
  </w:num>
  <w:num w:numId="5">
    <w:abstractNumId w:val="17"/>
  </w:num>
  <w:num w:numId="6">
    <w:abstractNumId w:val="14"/>
  </w:num>
  <w:num w:numId="7">
    <w:abstractNumId w:val="25"/>
  </w:num>
  <w:num w:numId="8">
    <w:abstractNumId w:val="24"/>
  </w:num>
  <w:num w:numId="9">
    <w:abstractNumId w:val="29"/>
  </w:num>
  <w:num w:numId="10">
    <w:abstractNumId w:val="21"/>
  </w:num>
  <w:num w:numId="11">
    <w:abstractNumId w:val="33"/>
  </w:num>
  <w:num w:numId="12">
    <w:abstractNumId w:val="18"/>
  </w:num>
  <w:num w:numId="13">
    <w:abstractNumId w:val="2"/>
  </w:num>
  <w:num w:numId="14">
    <w:abstractNumId w:val="9"/>
  </w:num>
  <w:num w:numId="15">
    <w:abstractNumId w:val="23"/>
  </w:num>
  <w:num w:numId="16">
    <w:abstractNumId w:val="0"/>
  </w:num>
  <w:num w:numId="17">
    <w:abstractNumId w:val="30"/>
  </w:num>
  <w:num w:numId="18">
    <w:abstractNumId w:val="26"/>
  </w:num>
  <w:num w:numId="19">
    <w:abstractNumId w:val="7"/>
  </w:num>
  <w:num w:numId="20">
    <w:abstractNumId w:val="12"/>
  </w:num>
  <w:num w:numId="21">
    <w:abstractNumId w:val="27"/>
  </w:num>
  <w:num w:numId="22">
    <w:abstractNumId w:val="31"/>
  </w:num>
  <w:num w:numId="23">
    <w:abstractNumId w:val="20"/>
  </w:num>
  <w:num w:numId="24">
    <w:abstractNumId w:val="6"/>
  </w:num>
  <w:num w:numId="25">
    <w:abstractNumId w:val="11"/>
  </w:num>
  <w:num w:numId="26">
    <w:abstractNumId w:val="10"/>
  </w:num>
  <w:num w:numId="27">
    <w:abstractNumId w:val="5"/>
  </w:num>
  <w:num w:numId="28">
    <w:abstractNumId w:val="4"/>
  </w:num>
  <w:num w:numId="29">
    <w:abstractNumId w:val="19"/>
  </w:num>
  <w:num w:numId="30">
    <w:abstractNumId w:val="36"/>
  </w:num>
  <w:num w:numId="31">
    <w:abstractNumId w:val="8"/>
  </w:num>
  <w:num w:numId="32">
    <w:abstractNumId w:val="1"/>
  </w:num>
  <w:num w:numId="33">
    <w:abstractNumId w:val="28"/>
  </w:num>
  <w:num w:numId="34">
    <w:abstractNumId w:val="22"/>
  </w:num>
  <w:num w:numId="35">
    <w:abstractNumId w:val="32"/>
  </w:num>
  <w:num w:numId="36">
    <w:abstractNumId w:val="35"/>
  </w:num>
  <w:num w:numId="37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5. April 2019"/>
    <w:docVar w:name="Date.Format.Long.dateValue" w:val="43580"/>
    <w:docVar w:name="DocumentDate" w:val="25. April 2019"/>
    <w:docVar w:name="DocumentDate.dateValue" w:val="43580"/>
    <w:docVar w:name="MetaTool_officeatwork" w:val="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"/>
    <w:docVar w:name="OawAttachedTemplate" w:val="A4 hoch_mit Absender (nur Logo).ows"/>
    <w:docVar w:name="OawBuiltInDocProps" w:val="&lt;OawBuiltInDocProps&gt;&lt;default profileUID=&quot;0&quot;&gt;&lt;word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word&gt;&lt;PDF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PDF&gt;&lt;/default&gt;&lt;/OawBuiltInDocProps&gt;_x000d_"/>
    <w:docVar w:name="OawCreatedWithOfficeatworkVersion" w:val="4.9 R3 (4.9.1361)"/>
    <w:docVar w:name="OawCreatedWithProjectID" w:val="luchmaster"/>
    <w:docVar w:name="OawCreatedWithProjectVersion" w:val="173"/>
    <w:docVar w:name="OawDate.Manual" w:val="&lt;document&gt;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&lt;/document&gt;"/>
    <w:docVar w:name="oawDefinitionTmpl" w:val="&lt;document&gt;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Bookmark name=&quot;Subject&quot;&gt;&lt;profile type=&quot;default&quot; UID=&quot;&quot; sameAsDefault=&quot;0&quot;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_x000d__x0009_&lt;OawBookmark name=&quot;Enclosure&quot;&gt;&lt;profile type=&quot;default&quot; UID=&quot;&quot; sameAsDefault=&quot;0&quot;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Bookmark name=&quot;ContentType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&lt;/document&gt;_x000d_"/>
    <w:docVar w:name="OawDistributionEnabled" w:val="&lt;Profiles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AddressB1|AddressB2|Departement|AddressB3|AddressB4&quot;/&gt;&lt;profile type=&quot;default&quot; UID=&quot;&quot; sameAsDefault=&quot;0&quot;&gt;&lt;OawDocProperty name=&quot;Organisation.AddressB1&quot; field=&quot;AddressB1&quot;/&gt;&lt;OawDocProperty name=&quot;Organisation.AddressB2&quot; field=&quot;AddressB2&quot;/&gt;&lt;OawDocProperty name=&quot;Organisation.Departement&quot; field=&quot;Departement&quot;/&gt;&lt;OawDocProperty name=&quot;Organisation.AddressB3&quot; field=&quot;AddressB3&quot;/&gt;&lt;OawDocProperty name=&quot;Organisation.AddressB4&quot; field=&quot;AddressB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ate&quot; field=&quot;Doc.Date&quot;/&gt;&lt;OawDocProperty name=&quot;Doc.Page&quot; field=&quot;Doc.Page&quot;/&gt;&lt;OawDocProperty name=&quot;Doc.of&quot; field=&quot;Doc.of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Dok_Titel|G_Laufnummer|G_Signatur&quot;/&gt;&lt;profile type=&quot;default&quot; UID=&quot;&quot; sameAsDefault=&quot;0&quot;&gt;&lt;OawDocProperty name=&quot;CMIdata.Dok_Titel&quot; field=&quot;Dok_Titel&quot;/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2122011014149059130932&quot; EntryUID=&quot;2011102509154996220073&quot;&gt;&lt;Field Name=&quot;IDName&quot; Value=&quot;BUWD, Departementssekretariat&quot;/&gt;&lt;Field Name=&quot;Departement&quot; Value=&quot;Bau-, Umwelt- und Wirtschaftsdepartement&quot;/&gt;&lt;Field Name=&quot;Dienststelle1&quot; Value=&quot;Departementssekretariat&quot;/&gt;&lt;Field Name=&quot;Dienststelle2&quot; Value=&quot;&quot;/&gt;&lt;Field Name=&quot;Abteilung1&quot; Value=&quot;&quot;/&gt;&lt;Field Name=&quot;Abteilung2&quot; Value=&quot;&quot;/&gt;&lt;Field Name=&quot;AddressB1&quot; Value=&quot;Bau-, Umwelt- und Wirtschaftsdepartement&quot;/&gt;&lt;Field Name=&quot;AddressB2&quot; Value=&quot;&quot;/&gt;&lt;Field Name=&quot;AddressB3&quot; Value=&quot;&quot;/&gt;&lt;Field Name=&quot;AddressB4&quot; Value=&quot;&quot;/&gt;&lt;Field Name=&quot;AddressN1&quot; Value=&quot;Bahnhofstrasse 15&quot;/&gt;&lt;Field Name=&quot;AddressN2&quot; Value=&quot;Postfach 3768&quot;/&gt;&lt;Field Name=&quot;AddressN3&quot; Value=&quot;6002 Luzern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041 228 51 55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buwd@lu.ch&quot;/&gt;&lt;Field Name=&quot;Internet&quot; Value=&quot;www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%Logos%\Schriftzug.199.1439.emf&quot;/&gt;&lt;Field Name=&quot;LogoTag&quot; Value=&quot;%Logos%\buwd.2099.217.emf&quot;/&gt;&lt;Field Name=&quot;Data_UID&quot; Value=&quot;2011102509154996220073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604050949528466286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0072016315072560894&quot; EntryUID=&quot;2012020311245995807460&quot;&gt;&lt;Field Name=&quot;IDName&quot; Value=&quot;Bäurle-Widmer Susanne, BUWDDS&quot;/&gt;&lt;Field Name=&quot;Name&quot; Value=&quot;Susanne Bäurle-Widmer&quot;/&gt;&lt;Field Name=&quot;PersonalNumber&quot; Value=&quot;&quot;/&gt;&lt;Field Name=&quot;DirectPhone&quot; Value=&quot;041 228 50 52&quot;/&gt;&lt;Field Name=&quot;DirectFax&quot; Value=&quot;&quot;/&gt;&lt;Field Name=&quot;Mobile&quot; Value=&quot;&quot;/&gt;&lt;Field Name=&quot;EMail&quot; Value=&quot;susanne.baeurle@lu.ch&quot;/&gt;&lt;Field Name=&quot;Function&quot; Value=&quot;Stv. Departementssekretärin                                                                 Leiterin Projekte und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BAS&quot;/&gt;&lt;Field Name=&quot;SignatureAdditional2&quot; Value=&quot;&quot;/&gt;&lt;Field Name=&quot;SignatureAdditional1&quot; Value=&quot;&quot;/&gt;&lt;Field Name=&quot;Lizenz_noetig&quot; Value=&quot;Ja&quot;/&gt;&lt;Field Name=&quot;Data_UID&quot; Value=&quot;201202031124599580746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6110913315368876110&quot; EntryUID=&quot;2003121817293296325874&quot;&gt;&lt;Field Name=&quot;IDName&quot; Value=&quot;(Leer)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value type=&quot;OawBookmark&quot; name=&quot;Subject&quot;&gt;&lt;separator text=&quot;&quot;&gt;&lt;/separator&gt;&lt;format text=&quot;&quot;&gt;&lt;/format&gt;&lt;/value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/source&gt;"/>
    <w:docVar w:name="OawProjectID" w:val="luchmaster"/>
    <w:docVar w:name="OawRecipients" w:val="&lt;Recipients&gt;&lt;Recipient&gt;&lt;UID&gt;2019042511014895220104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BBZ.SchülerAnrede&gt;&lt;/BBZ.SchülerAnrede&gt;&lt;BBZ.SchülerVorname&gt;&lt;/BBZ.SchülerVorname&gt;&lt;BBZ.SchülerName&gt;&lt;/BBZ.SchülerName&gt;&lt;BBZ.SchülerName2&gt;&lt;/BBZ.SchülerName2&gt;&lt;BBZ.SchülerStrasse&gt;&lt;/BBZ.SchülerStrasse&gt;&lt;BBZ.SchülerPostfach&gt;&lt;/BBZ.SchülerPostfach&gt;&lt;BBZ.SchülerOrt&gt;&lt;/BBZ.SchülerOrt&gt;&lt;BBZ.SchülerPLZ&gt;&lt;/BBZ.SchülerPLZ&gt;&lt;BBZ.GebDatum&gt;&lt;/BBZ.GebDatum&gt;&lt;BBZ.Klasse&gt;&lt;/BBZ.Klasse&gt;&lt;BBZ.Ausbildung&gt;&lt;/BBZ.Ausbildung&gt;&lt;BBZ.Lehrende&gt;&lt;/BBZ.Lehrende&gt;&lt;BBZ.LBAnrede&gt;&lt;/BBZ.LBAnrede&gt;&lt;BBZ.LBName&gt;&lt;/BBZ.LBName&gt;&lt;BBZ.LBName2&gt;&lt;/BBZ.LBName2&gt;&lt;BBZ.LBVorname&gt;&lt;/BBZ.LBVorname&gt;&lt;BBZ.LBStrasse&gt;&lt;/BBZ.LBStrasse&gt;&lt;BBZ.LBPostfach&gt;&lt;/BBZ.LBPostfach&gt;&lt;BBZ.LBPLZ&gt;&lt;/BBZ.LBPLZ&gt;&lt;BBZ.LBOrt&gt;&lt;/BBZ.LBOrt&gt;&lt;BBZ.LBTelGeschaeft&gt;&lt;/BBZ.LBTelGeschaeft&gt;&lt;IntroductionImported&gt;&lt;/Introduction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333376588294" w:val="0"/>
    <w:docVar w:name="OawSelectedSource.2006040509495284662868" w:val="&lt;empty/&gt;"/>
    <w:docVar w:name="OawSelectedSource.2010072016315072560894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;DocumentTitle:=T - A4 hoch;DisplayName:=W6 - H - L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7eb0bb3a-c43c-446f-a921-de0b&quot; IdName=&quot;Logo&quot; IsSelected=&quot;False&quot; IsExpanded=&quot;True&quot;&gt;_x000d__x000a_      &lt;PageSetupSpecifics&gt;_x000d__x000a_        &lt;PageSetupSpecific IdName=&quot;A4H_LogoColor&quot; PaperSize=&quot;A4&quot; Orientation=&quot;Portrait&quot; IsSelected=&quot;false&quot;&gt;_x000d__x000a_          &lt;Source Value=&quot;[[MasterProperty(&amp;quot;Organisation&amp;quot;, &amp;quot;LogoColor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dfcb3621-5d45-4e40-af11-2f4f&quot; IdName=&quot;Zertifikat&quot; IsSelected=&quot;False&quot; IsExpanded=&quot;True&quot;&gt;_x000d__x000a_      &lt;PageSetupSpecifics&gt;_x000d__x000a_        &lt;PageSetupSpecific IdName=&quot;A4H_Zertifikate&quot; PaperSize=&quot;A4&quot; Orientation=&quot;Portrait&quot; IsSelected=&quot;true&quot;&gt;_x000d__x000a_          &lt;Source Value=&quot;[[MasterProperty(&amp;quot;Organisation&amp;quot;, &amp;quot;LogoZertifikate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85645"/>
    <w:rsid w:val="00046230"/>
    <w:rsid w:val="0004768A"/>
    <w:rsid w:val="00051D5C"/>
    <w:rsid w:val="000646BC"/>
    <w:rsid w:val="000E3358"/>
    <w:rsid w:val="00154AA3"/>
    <w:rsid w:val="00186E64"/>
    <w:rsid w:val="00197BBA"/>
    <w:rsid w:val="001F4D3F"/>
    <w:rsid w:val="001F73B4"/>
    <w:rsid w:val="002277D6"/>
    <w:rsid w:val="00277617"/>
    <w:rsid w:val="0029532B"/>
    <w:rsid w:val="00385E34"/>
    <w:rsid w:val="004425DF"/>
    <w:rsid w:val="00444BF8"/>
    <w:rsid w:val="00462BFC"/>
    <w:rsid w:val="00471067"/>
    <w:rsid w:val="0047358E"/>
    <w:rsid w:val="00481930"/>
    <w:rsid w:val="004A1DBB"/>
    <w:rsid w:val="004D5458"/>
    <w:rsid w:val="00546427"/>
    <w:rsid w:val="005836D6"/>
    <w:rsid w:val="00597042"/>
    <w:rsid w:val="005B619E"/>
    <w:rsid w:val="005C64B3"/>
    <w:rsid w:val="005D08F5"/>
    <w:rsid w:val="0061344C"/>
    <w:rsid w:val="006161B7"/>
    <w:rsid w:val="00655D8B"/>
    <w:rsid w:val="007531DE"/>
    <w:rsid w:val="00754CC2"/>
    <w:rsid w:val="00791979"/>
    <w:rsid w:val="00812902"/>
    <w:rsid w:val="00867CA1"/>
    <w:rsid w:val="0089257E"/>
    <w:rsid w:val="008A7B0C"/>
    <w:rsid w:val="008F4C12"/>
    <w:rsid w:val="00954D49"/>
    <w:rsid w:val="009A064F"/>
    <w:rsid w:val="009C1464"/>
    <w:rsid w:val="009F5521"/>
    <w:rsid w:val="00A46DD7"/>
    <w:rsid w:val="00A92BA0"/>
    <w:rsid w:val="00AC6CCF"/>
    <w:rsid w:val="00AF2791"/>
    <w:rsid w:val="00B013FF"/>
    <w:rsid w:val="00B77FA5"/>
    <w:rsid w:val="00B87F89"/>
    <w:rsid w:val="00B93611"/>
    <w:rsid w:val="00BA244C"/>
    <w:rsid w:val="00C00272"/>
    <w:rsid w:val="00C218BB"/>
    <w:rsid w:val="00C5242F"/>
    <w:rsid w:val="00C5435E"/>
    <w:rsid w:val="00C61578"/>
    <w:rsid w:val="00CA42E9"/>
    <w:rsid w:val="00CF4087"/>
    <w:rsid w:val="00D0273D"/>
    <w:rsid w:val="00D11DF8"/>
    <w:rsid w:val="00D450B3"/>
    <w:rsid w:val="00DD0468"/>
    <w:rsid w:val="00DD3E47"/>
    <w:rsid w:val="00DF32FC"/>
    <w:rsid w:val="00E54166"/>
    <w:rsid w:val="00E6774B"/>
    <w:rsid w:val="00E70C02"/>
    <w:rsid w:val="00E85645"/>
    <w:rsid w:val="00E92308"/>
    <w:rsid w:val="00EA25EB"/>
    <w:rsid w:val="00EA5985"/>
    <w:rsid w:val="00FF4FDE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747FAD97"/>
  <w15:docId w15:val="{0445E6FA-CD97-4671-8125-ECDF27AA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15CED"/>
    <w:rPr>
      <w:kern w:val="10"/>
    </w:rPr>
  </w:style>
  <w:style w:type="paragraph" w:styleId="berschrift1">
    <w:name w:val="heading 1"/>
    <w:basedOn w:val="Standard"/>
    <w:next w:val="Standard"/>
    <w:link w:val="berschrift1Zchn"/>
    <w:qFormat/>
    <w:rsid w:val="00086EFC"/>
    <w:pPr>
      <w:keepNext/>
      <w:keepLines/>
      <w:numPr>
        <w:numId w:val="4"/>
      </w:numPr>
      <w:spacing w:before="240" w:after="120"/>
      <w:outlineLvl w:val="0"/>
    </w:pPr>
    <w:rPr>
      <w:rFonts w:ascii="Arial Black" w:hAnsi="Arial Black" w:cs="Arial"/>
      <w:bCs/>
      <w:sz w:val="24"/>
      <w:szCs w:val="32"/>
    </w:rPr>
  </w:style>
  <w:style w:type="paragraph" w:styleId="berschrift2">
    <w:name w:val="heading 2"/>
    <w:basedOn w:val="Standard"/>
    <w:next w:val="Standard"/>
    <w:qFormat/>
    <w:rsid w:val="00086EFC"/>
    <w:pPr>
      <w:keepNext/>
      <w:keepLines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86EFC"/>
    <w:pPr>
      <w:keepNext/>
      <w:keepLines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FB17BC"/>
    <w:pPr>
      <w:keepNext/>
      <w:keepLines/>
      <w:numPr>
        <w:ilvl w:val="3"/>
        <w:numId w:val="4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985C95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985C95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85C95"/>
    <w:pPr>
      <w:numPr>
        <w:ilvl w:val="6"/>
        <w:numId w:val="4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985C95"/>
    <w:pPr>
      <w:numPr>
        <w:ilvl w:val="7"/>
        <w:numId w:val="4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985C95"/>
    <w:pPr>
      <w:numPr>
        <w:ilvl w:val="8"/>
        <w:numId w:val="4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86EFC"/>
    <w:rPr>
      <w:rFonts w:ascii="Arial Black" w:hAnsi="Arial Black" w:cs="Arial"/>
      <w:bCs/>
      <w:kern w:val="10"/>
      <w:sz w:val="24"/>
      <w:szCs w:val="32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rsid w:val="00D52ED8"/>
    <w:pPr>
      <w:tabs>
        <w:tab w:val="center" w:pos="4320"/>
        <w:tab w:val="right" w:pos="8640"/>
      </w:tabs>
    </w:pPr>
    <w:rPr>
      <w:sz w:val="16"/>
    </w:rPr>
  </w:style>
  <w:style w:type="character" w:customStyle="1" w:styleId="FuzeileZchn">
    <w:name w:val="Fußzeile Zchn"/>
    <w:link w:val="Fuzeile"/>
    <w:locked/>
    <w:rsid w:val="00D52ED8"/>
    <w:rPr>
      <w:rFonts w:ascii="Arial" w:hAnsi="Arial"/>
      <w:kern w:val="10"/>
      <w:sz w:val="16"/>
      <w:szCs w:val="24"/>
      <w:lang w:val="de-CH" w:eastAsia="en-US" w:bidi="ar-SA"/>
    </w:rPr>
  </w:style>
  <w:style w:type="paragraph" w:customStyle="1" w:styleId="Betreff">
    <w:name w:val="Betreff"/>
    <w:basedOn w:val="Standard"/>
    <w:rsid w:val="008B0078"/>
    <w:rPr>
      <w:rFonts w:ascii="Arial Black" w:hAnsi="Arial Black"/>
      <w:sz w:val="24"/>
    </w:rPr>
  </w:style>
  <w:style w:type="paragraph" w:customStyle="1" w:styleId="Absender">
    <w:name w:val="Absender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"/>
    <w:rsid w:val="00061354"/>
    <w:rPr>
      <w:rFonts w:ascii="Arial Black" w:hAnsi="Arial Black"/>
    </w:rPr>
  </w:style>
  <w:style w:type="paragraph" w:customStyle="1" w:styleId="Postvermerk">
    <w:name w:val="Postvermerk"/>
    <w:basedOn w:val="Standard"/>
    <w:semiHidden/>
    <w:rPr>
      <w:rFonts w:ascii="Helvetica" w:hAnsi="Helvetica" w:cs="Arial"/>
      <w:b/>
      <w:caps/>
      <w:sz w:val="16"/>
      <w:szCs w:val="16"/>
    </w:rPr>
  </w:style>
  <w:style w:type="paragraph" w:customStyle="1" w:styleId="zOawDeliveryOption">
    <w:name w:val="zOawDeliveryOption"/>
    <w:basedOn w:val="Standard"/>
    <w:next w:val="zOawRecipient"/>
    <w:semiHidden/>
    <w:rsid w:val="00FE274A"/>
    <w:pPr>
      <w:spacing w:after="60"/>
      <w:contextualSpacing/>
    </w:pPr>
    <w:rPr>
      <w:b/>
    </w:rPr>
  </w:style>
  <w:style w:type="paragraph" w:customStyle="1" w:styleId="zOawRecipient">
    <w:name w:val="zOawRecipient"/>
    <w:basedOn w:val="Standard"/>
    <w:semiHidden/>
    <w:rsid w:val="00075C7B"/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character" w:customStyle="1" w:styleId="Description">
    <w:name w:val="Description"/>
    <w:rsid w:val="00AE1265"/>
    <w:rPr>
      <w:sz w:val="14"/>
    </w:rPr>
  </w:style>
  <w:style w:type="paragraph" w:customStyle="1" w:styleId="Separator">
    <w:name w:val="Separator"/>
    <w:basedOn w:val="Standard"/>
    <w:next w:val="Standard"/>
    <w:rsid w:val="00DE45FE"/>
    <w:pPr>
      <w:pBdr>
        <w:bottom w:val="single" w:sz="4" w:space="1" w:color="auto"/>
      </w:pBdr>
    </w:pPr>
    <w:rPr>
      <w:sz w:val="2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A36F0F"/>
    <w:pPr>
      <w:numPr>
        <w:numId w:val="1"/>
      </w:numPr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A36F0F"/>
    <w:pPr>
      <w:numPr>
        <w:numId w:val="3"/>
      </w:numPr>
      <w:tabs>
        <w:tab w:val="clear" w:pos="360"/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9144CD"/>
    <w:rPr>
      <w:rFonts w:ascii="Arial Black" w:hAnsi="Arial Black"/>
      <w:caps/>
      <w:sz w:val="24"/>
    </w:rPr>
  </w:style>
  <w:style w:type="character" w:customStyle="1" w:styleId="Inhalts-TypZchn">
    <w:name w:val="Inhalts-Typ Zchn"/>
    <w:link w:val="Inhalts-Typ"/>
    <w:rsid w:val="009144CD"/>
    <w:rPr>
      <w:rFonts w:ascii="Arial Black" w:hAnsi="Arial Black"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itel">
    <w:name w:val="Art-Titel"/>
    <w:basedOn w:val="Standard"/>
    <w:next w:val="Art-Text"/>
    <w:rsid w:val="002B5781"/>
    <w:pPr>
      <w:ind w:left="1134" w:hanging="1134"/>
    </w:pPr>
    <w:rPr>
      <w:b/>
      <w:lang w:val="en-US"/>
    </w:rPr>
  </w:style>
  <w:style w:type="paragraph" w:customStyle="1" w:styleId="Art-Text">
    <w:name w:val="Art-Text"/>
    <w:basedOn w:val="Art-Titel"/>
    <w:rsid w:val="002B5781"/>
    <w:pPr>
      <w:ind w:left="425" w:hanging="425"/>
    </w:pPr>
    <w:rPr>
      <w:b w:val="0"/>
    </w:rPr>
  </w:style>
  <w:style w:type="character" w:customStyle="1" w:styleId="Art-Hochgestellt">
    <w:name w:val="Art-Hochgestellt"/>
    <w:rsid w:val="002B5781"/>
    <w:rPr>
      <w:vertAlign w:val="superscript"/>
    </w:rPr>
  </w:style>
  <w:style w:type="character" w:styleId="Hervorhebung">
    <w:name w:val="Emphasis"/>
    <w:uiPriority w:val="3"/>
    <w:qFormat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"/>
    <w:rsid w:val="000847D5"/>
    <w:rPr>
      <w:noProof/>
    </w:rPr>
  </w:style>
  <w:style w:type="character" w:styleId="Seitenzahl">
    <w:name w:val="page number"/>
    <w:rsid w:val="00F31604"/>
    <w:rPr>
      <w:rFonts w:cs="Times New Roman"/>
      <w:lang w:val="de-CH" w:eastAsia="x-none"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086EFC"/>
    <w:pPr>
      <w:spacing w:before="240" w:after="120"/>
    </w:pPr>
    <w:rPr>
      <w:rFonts w:ascii="Arial Black" w:hAnsi="Arial Black"/>
      <w:sz w:val="24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AF1EC7"/>
    <w:pPr>
      <w:tabs>
        <w:tab w:val="right" w:pos="9061"/>
      </w:tabs>
      <w:spacing w:before="120" w:after="60"/>
      <w:outlineLvl w:val="0"/>
    </w:pPr>
    <w:rPr>
      <w:b/>
    </w:rPr>
  </w:style>
  <w:style w:type="paragraph" w:styleId="Verzeichnis2">
    <w:name w:val="toc 2"/>
    <w:basedOn w:val="Standard"/>
    <w:next w:val="Standard"/>
    <w:uiPriority w:val="39"/>
    <w:rsid w:val="00AF1EC7"/>
    <w:pPr>
      <w:tabs>
        <w:tab w:val="right" w:pos="9061"/>
      </w:tabs>
      <w:spacing w:before="60"/>
      <w:ind w:left="284"/>
      <w:outlineLvl w:val="1"/>
    </w:pPr>
    <w:rPr>
      <w:b/>
    </w:rPr>
  </w:style>
  <w:style w:type="paragraph" w:styleId="Verzeichnis3">
    <w:name w:val="toc 3"/>
    <w:basedOn w:val="Standard"/>
    <w:next w:val="Standard"/>
    <w:uiPriority w:val="39"/>
    <w:rsid w:val="003974B7"/>
    <w:pPr>
      <w:tabs>
        <w:tab w:val="right" w:pos="9061"/>
      </w:tabs>
      <w:spacing w:before="60"/>
      <w:ind w:left="284"/>
      <w:outlineLvl w:val="2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FB15C0"/>
    <w:pPr>
      <w:pBdr>
        <w:bottom w:val="single" w:sz="4" w:space="1" w:color="auto"/>
      </w:pBdr>
      <w:tabs>
        <w:tab w:val="right" w:pos="9061"/>
      </w:tabs>
      <w:spacing w:before="240" w:after="120"/>
      <w:outlineLvl w:val="5"/>
    </w:pPr>
    <w:rPr>
      <w:rFonts w:ascii="Arial Black" w:hAnsi="Arial Black"/>
    </w:rPr>
  </w:style>
  <w:style w:type="paragraph" w:styleId="Verzeichnis4">
    <w:name w:val="toc 4"/>
    <w:basedOn w:val="Standard"/>
    <w:next w:val="Standard"/>
    <w:uiPriority w:val="39"/>
    <w:rsid w:val="00DA5816"/>
    <w:pPr>
      <w:tabs>
        <w:tab w:val="right" w:pos="9061"/>
      </w:tabs>
      <w:spacing w:before="60"/>
      <w:ind w:left="284"/>
      <w:outlineLvl w:val="3"/>
    </w:pPr>
    <w:rPr>
      <w:b/>
    </w:rPr>
  </w:style>
  <w:style w:type="paragraph" w:styleId="Sprechblasentext">
    <w:name w:val="Balloon Text"/>
    <w:basedOn w:val="Standard"/>
    <w:link w:val="SprechblasentextZchn"/>
    <w:rsid w:val="00845F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45F20"/>
    <w:rPr>
      <w:rFonts w:ascii="Tahoma" w:hAnsi="Tahoma" w:cs="Tahoma"/>
      <w:kern w:val="10"/>
      <w:sz w:val="16"/>
      <w:szCs w:val="16"/>
      <w:lang w:val="de-CH" w:eastAsia="en-US"/>
    </w:rPr>
  </w:style>
  <w:style w:type="table" w:styleId="Tabellenraster">
    <w:name w:val="Table Grid"/>
    <w:basedOn w:val="NormaleTabelle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FB15C0"/>
    <w:pPr>
      <w:tabs>
        <w:tab w:val="left" w:pos="9061"/>
      </w:tabs>
      <w:spacing w:before="60"/>
      <w:ind w:left="284"/>
      <w:outlineLvl w:val="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99421F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rsid w:val="0099421F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rsid w:val="0099421F"/>
    <w:pPr>
      <w:spacing w:after="100"/>
      <w:ind w:left="1760"/>
    </w:pPr>
  </w:style>
  <w:style w:type="paragraph" w:customStyle="1" w:styleId="Appendix">
    <w:name w:val="Appendix"/>
    <w:basedOn w:val="berschrift1oNr"/>
    <w:next w:val="Standard"/>
    <w:uiPriority w:val="1"/>
    <w:rsid w:val="00086EFC"/>
    <w:pPr>
      <w:keepNext/>
      <w:keepLines/>
      <w:outlineLvl w:val="0"/>
    </w:pPr>
  </w:style>
  <w:style w:type="paragraph" w:customStyle="1" w:styleId="Balkenberschrift">
    <w:name w:val="Balkenüberschrift"/>
    <w:basedOn w:val="Standard"/>
    <w:next w:val="Standard"/>
    <w:uiPriority w:val="4"/>
    <w:qFormat/>
    <w:rsid w:val="00086EFC"/>
    <w:pPr>
      <w:keepNext/>
      <w:keepLines/>
      <w:spacing w:after="240"/>
    </w:pPr>
    <w:rPr>
      <w:rFonts w:ascii="Times New Roman" w:hAnsi="Times New Roman"/>
      <w:i/>
      <w:color w:val="808080" w:themeColor="background1" w:themeShade="80"/>
      <w:sz w:val="72"/>
    </w:rPr>
  </w:style>
  <w:style w:type="paragraph" w:styleId="Funotentext">
    <w:name w:val="footnote text"/>
    <w:basedOn w:val="Standard"/>
    <w:link w:val="FunotentextZchn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Fu-Endnotenberschrift1">
    <w:name w:val="Fuß/-Endnotenüberschrift1"/>
    <w:basedOn w:val="Standard"/>
    <w:next w:val="Standard"/>
    <w:link w:val="Fu-EndnotenberschriftZchn"/>
    <w:rsid w:val="00653E46"/>
    <w:rPr>
      <w:sz w:val="12"/>
      <w:vertAlign w:val="superscript"/>
    </w:rPr>
  </w:style>
  <w:style w:type="character" w:customStyle="1" w:styleId="Fu-EndnotenberschriftZchn">
    <w:name w:val="Fuß/-Endnotenüberschrift Zchn"/>
    <w:basedOn w:val="Absatz-Standardschriftart"/>
    <w:link w:val="Fu-Endnotenberschrift1"/>
    <w:rsid w:val="00653E46"/>
    <w:rPr>
      <w:sz w:val="12"/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2A147F"/>
    <w:pPr>
      <w:jc w:val="right"/>
    </w:pPr>
    <w:rPr>
      <w:rFonts w:ascii="Arial Black" w:hAnsi="Arial Black"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2A147F"/>
    <w:rPr>
      <w:rFonts w:ascii="Arial Black" w:hAnsi="Arial Black"/>
      <w:caps/>
      <w:kern w:val="10"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Minimal">
    <w:name w:val="Minimal"/>
    <w:basedOn w:val="Standard"/>
    <w:next w:val="Standard"/>
    <w:rsid w:val="006350A1"/>
    <w:rPr>
      <w:color w:val="FFFFFF" w:themeColor="background1"/>
      <w:sz w:val="2"/>
    </w:rPr>
  </w:style>
  <w:style w:type="paragraph" w:customStyle="1" w:styleId="Haupttitel">
    <w:name w:val="Haupttitel"/>
    <w:basedOn w:val="Standard"/>
    <w:next w:val="Standard"/>
    <w:uiPriority w:val="4"/>
    <w:rsid w:val="00782C6A"/>
    <w:rPr>
      <w:rFonts w:ascii="Arial Black" w:hAnsi="Arial Black"/>
      <w:color w:val="000000" w:themeColor="text1"/>
      <w:sz w:val="26"/>
    </w:rPr>
  </w:style>
  <w:style w:type="paragraph" w:customStyle="1" w:styleId="Zwischentitel">
    <w:name w:val="Zwischentitel"/>
    <w:basedOn w:val="Standard"/>
    <w:next w:val="Standard"/>
    <w:rsid w:val="00782C6A"/>
    <w:rPr>
      <w:b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qFormat/>
    <w:rsid w:val="00A44E0E"/>
    <w:pPr>
      <w:numPr>
        <w:numId w:val="5"/>
      </w:numPr>
    </w:pPr>
  </w:style>
  <w:style w:type="paragraph" w:customStyle="1" w:styleId="ListWithNumbers">
    <w:name w:val="ListWithNumbers"/>
    <w:basedOn w:val="Standard"/>
    <w:qFormat/>
    <w:rsid w:val="00A44E0E"/>
    <w:pPr>
      <w:numPr>
        <w:numId w:val="6"/>
      </w:numPr>
      <w:tabs>
        <w:tab w:val="left" w:pos="425"/>
      </w:tabs>
    </w:pPr>
  </w:style>
  <w:style w:type="character" w:styleId="Kommentarzeichen">
    <w:name w:val="annotation reference"/>
    <w:basedOn w:val="Absatz-Standardschriftart"/>
    <w:semiHidden/>
    <w:unhideWhenUsed/>
    <w:rsid w:val="004A1DB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A1DB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A1DBB"/>
    <w:rPr>
      <w:kern w:val="1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A1D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A1DBB"/>
    <w:rPr>
      <w:b/>
      <w:bCs/>
      <w:kern w:val="10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rsid w:val="00B93611"/>
    <w:pPr>
      <w:keepNext/>
      <w:keepLines/>
    </w:pPr>
    <w:rPr>
      <w:rFonts w:cs="Arial"/>
      <w:b/>
      <w:bCs/>
      <w:kern w:val="28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B93611"/>
    <w:rPr>
      <w:rFonts w:cs="Arial"/>
      <w:b/>
      <w:bCs/>
      <w:kern w:val="28"/>
      <w:szCs w:val="32"/>
      <w:lang w:eastAsia="en-US"/>
    </w:rPr>
  </w:style>
  <w:style w:type="paragraph" w:customStyle="1" w:styleId="Tabellentitel">
    <w:name w:val="Tabellentitel"/>
    <w:basedOn w:val="Standard"/>
    <w:rsid w:val="00B93611"/>
    <w:pPr>
      <w:spacing w:before="60" w:after="60"/>
    </w:pPr>
    <w:rPr>
      <w:b/>
      <w:kern w:val="0"/>
      <w:sz w:val="18"/>
      <w:szCs w:val="20"/>
      <w:lang w:eastAsia="de-DE"/>
    </w:rPr>
  </w:style>
  <w:style w:type="paragraph" w:styleId="Listennummer">
    <w:name w:val="List Number"/>
    <w:basedOn w:val="Standard"/>
    <w:uiPriority w:val="99"/>
    <w:rsid w:val="00B93611"/>
    <w:pPr>
      <w:tabs>
        <w:tab w:val="num" w:pos="360"/>
      </w:tabs>
      <w:spacing w:before="120" w:after="60"/>
      <w:ind w:left="360" w:hanging="360"/>
    </w:pPr>
    <w:rPr>
      <w:kern w:val="0"/>
      <w:sz w:val="20"/>
      <w:szCs w:val="20"/>
      <w:lang w:eastAsia="de-DE"/>
    </w:rPr>
  </w:style>
  <w:style w:type="paragraph" w:customStyle="1" w:styleId="Tabellentextlinksbndig">
    <w:name w:val="Tabellentext linksbündig"/>
    <w:basedOn w:val="Standard"/>
    <w:rsid w:val="00B93611"/>
    <w:pPr>
      <w:spacing w:before="60" w:after="60"/>
    </w:pPr>
    <w:rPr>
      <w:kern w:val="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51D5C"/>
    <w:rPr>
      <w:kern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etz\AppData\Local\Temp\officeatwork\temp0000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8CFA29889F42FB9A36C1081BE588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DC469-A8D5-4D64-BBA2-24579159FC95}"/>
      </w:docPartPr>
      <w:docPartBody>
        <w:p w:rsidR="00014682" w:rsidRDefault="00D30711">
          <w:pPr>
            <w:pStyle w:val="778CFA29889F42FB9A36C1081BE588C5"/>
          </w:pPr>
          <w: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11"/>
    <w:rsid w:val="00014682"/>
    <w:rsid w:val="00735E98"/>
    <w:rsid w:val="00D30711"/>
    <w:rsid w:val="00EB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778CFA29889F42FB9A36C1081BE588C5">
    <w:name w:val="778CFA29889F42FB9A36C1081BE58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Document">eNp7v3u/jUt+cmlual6JnU1wfk5pSWZ+nmeKnY0+MscnMS+9NDE91c7IwNTURh/OtQnLTC0HqoVScJMAxiof0g==</officeatwork>
</file>

<file path=customXml/item2.xml><?xml version="1.0" encoding="utf-8"?>
<officeatwork xmlns="http://schemas.officeatwork.com/MasterProperties">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</officeatwork>
</file>

<file path=customXml/item3.xml><?xml version="1.0" encoding="utf-8"?>
<officeatwork xmlns="http://schemas.officeatwork.com/Formulas">eNqVkU1OwzAQhfecIjISTqSopsCqJJZoK1a0jWBTqepicKbEamwHj8PP2VhwJK5QApSWHV2O5n3z3tN8vL1n186btgaS2ail4Mzc1AX4EM0LCFXOhKWBW620QgjPzq+7eeYfwGqCoJ3ts2gKBqkBhTmrQmgGQpCq0AD19sGeckb8WExuOgsW3eFji1bhtDX36HN2yuQ2j1wshrVT65ifHL+ML494Gk2AAvrCuwZ9eI35fgye8quy9Eg07PMk/Wb+CZwdCpwfClzwJFkuM7Htlo2cLXUn+qw5s7eoUD/hGALEX7rdOhN/viJ/b5DcAPWunOo=</officeatwork>
</file>

<file path=customXml/item4.xml><?xml version="1.0" encoding="utf-8"?>
<officeatwork xmlns="http://schemas.officeatwork.com/Media"/>
</file>

<file path=customXml/item5.xml><?xml version="1.0" encoding="utf-8"?>
<officeatwork xmlns="http://schemas.officeatwork.com/CustomXMLPart">
  <Organisation1>Bau-, Umwelt- und Wirtschaftsdepartement</Organisation1>
</officeatwork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53DD9-431E-4993-A33F-427D8AC9361D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C838CF11-A810-401D-800B-33BC531979ED}">
  <ds:schemaRefs>
    <ds:schemaRef ds:uri="http://schemas.officeatwork.com/MasterProperties"/>
  </ds:schemaRefs>
</ds:datastoreItem>
</file>

<file path=customXml/itemProps3.xml><?xml version="1.0" encoding="utf-8"?>
<ds:datastoreItem xmlns:ds="http://schemas.openxmlformats.org/officeDocument/2006/customXml" ds:itemID="{A393CE47-6D34-4868-9C70-02D8CFA0A437}">
  <ds:schemaRefs>
    <ds:schemaRef ds:uri="http://schemas.officeatwork.com/Formulas"/>
  </ds:schemaRefs>
</ds:datastoreItem>
</file>

<file path=customXml/itemProps4.xml><?xml version="1.0" encoding="utf-8"?>
<ds:datastoreItem xmlns:ds="http://schemas.openxmlformats.org/officeDocument/2006/customXml" ds:itemID="{0BB302DD-BCC8-4F4F-9950-0C98E8BFDC8B}">
  <ds:schemaRefs>
    <ds:schemaRef ds:uri="http://schemas.officeatwork.com/Media"/>
  </ds:schemaRefs>
</ds:datastoreItem>
</file>

<file path=customXml/itemProps5.xml><?xml version="1.0" encoding="utf-8"?>
<ds:datastoreItem xmlns:ds="http://schemas.openxmlformats.org/officeDocument/2006/customXml" ds:itemID="{77B64A57-574E-4B82-813E-6EE8CE131B6B}">
  <ds:schemaRefs>
    <ds:schemaRef ds:uri="http://schemas.officeatwork.com/CustomXMLPart"/>
  </ds:schemaRefs>
</ds:datastoreItem>
</file>

<file path=customXml/itemProps6.xml><?xml version="1.0" encoding="utf-8"?>
<ds:datastoreItem xmlns:ds="http://schemas.openxmlformats.org/officeDocument/2006/customXml" ds:itemID="{4B3E90DC-6415-4494-899F-592C5ACD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2</Pages>
  <Words>224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T_-_A4_hoch</vt:lpstr>
      <vt:lpstr>Organisation</vt:lpstr>
    </vt:vector>
  </TitlesOfParts>
  <Manager>Judith Setz</Manager>
  <Company>Bau-, Umwelt- und Wirtschaftsdepartement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T_-_A4_hoch</dc:title>
  <dc:subject/>
  <dc:creator>Judith Setz</dc:creator>
  <cp:keywords/>
  <dc:description/>
  <cp:lastModifiedBy>Abegg Patrick</cp:lastModifiedBy>
  <cp:revision>8</cp:revision>
  <cp:lastPrinted>2019-04-25T09:47:00Z</cp:lastPrinted>
  <dcterms:created xsi:type="dcterms:W3CDTF">2019-05-27T09:20:00Z</dcterms:created>
  <dcterms:modified xsi:type="dcterms:W3CDTF">2019-06-19T06:20:00Z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>Judith Setz</vt:lpwstr>
  </property>
  <property fmtid="{D5CDD505-2E9C-101B-9397-08002B2CF9AE}" pid="3" name="CMIdata.Dok_Titel">
    <vt:lpwstr/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 Fax">
    <vt:lpwstr/>
  </property>
  <property fmtid="{D5CDD505-2E9C-101B-9397-08002B2CF9AE}" pid="7" name="Contactperson.Direct Phone">
    <vt:lpwstr/>
  </property>
  <property fmtid="{D5CDD505-2E9C-101B-9397-08002B2CF9AE}" pid="8" name="Contactperson.DirectFax">
    <vt:lpwstr/>
  </property>
  <property fmtid="{D5CDD505-2E9C-101B-9397-08002B2CF9AE}" pid="9" name="Contactperson.DirectPhone">
    <vt:lpwstr>041 228 50 81</vt:lpwstr>
  </property>
  <property fmtid="{D5CDD505-2E9C-101B-9397-08002B2CF9AE}" pid="10" name="Contactperson.Name">
    <vt:lpwstr>Judith Setz</vt:lpwstr>
  </property>
  <property fmtid="{D5CDD505-2E9C-101B-9397-08002B2CF9AE}" pid="11" name="Doc.Date">
    <vt:lpwstr>Datum</vt:lpwstr>
  </property>
  <property fmtid="{D5CDD505-2E9C-101B-9397-08002B2CF9AE}" pid="12" name="Doc.of">
    <vt:lpwstr>von</vt:lpwstr>
  </property>
  <property fmtid="{D5CDD505-2E9C-101B-9397-08002B2CF9AE}" pid="13" name="Doc.Page">
    <vt:lpwstr>Seite</vt:lpwstr>
  </property>
  <property fmtid="{D5CDD505-2E9C-101B-9397-08002B2CF9AE}" pid="14" name="Doc.Text">
    <vt:lpwstr>[Text]</vt:lpwstr>
  </property>
  <property fmtid="{D5CDD505-2E9C-101B-9397-08002B2CF9AE}" pid="15" name="Organisation.AddressB1">
    <vt:lpwstr>Bau-, Umwelt- und Wirtschaftsdepartement</vt:lpwstr>
  </property>
  <property fmtid="{D5CDD505-2E9C-101B-9397-08002B2CF9AE}" pid="16" name="Organisation.AddressB2">
    <vt:lpwstr/>
  </property>
  <property fmtid="{D5CDD505-2E9C-101B-9397-08002B2CF9AE}" pid="17" name="Organisation.AddressB3">
    <vt:lpwstr/>
  </property>
  <property fmtid="{D5CDD505-2E9C-101B-9397-08002B2CF9AE}" pid="18" name="Organisation.AddressB4">
    <vt:lpwstr/>
  </property>
  <property fmtid="{D5CDD505-2E9C-101B-9397-08002B2CF9AE}" pid="19" name="Organisation.Departement">
    <vt:lpwstr>Bau-, Umwelt- und Wirtschaftsdepartement</vt:lpwstr>
  </property>
  <property fmtid="{D5CDD505-2E9C-101B-9397-08002B2CF9AE}" pid="20" name="Outputprofile.External">
    <vt:lpwstr/>
  </property>
  <property fmtid="{D5CDD505-2E9C-101B-9397-08002B2CF9AE}" pid="21" name="Outputprofile.ExternalSignature">
    <vt:lpwstr/>
  </property>
  <property fmtid="{D5CDD505-2E9C-101B-9397-08002B2CF9AE}" pid="22" name="Outputprofile.Internal">
    <vt:lpwstr/>
  </property>
  <property fmtid="{D5CDD505-2E9C-101B-9397-08002B2CF9AE}" pid="23" name="OutputStatus">
    <vt:lpwstr>OutputStatus</vt:lpwstr>
  </property>
  <property fmtid="{D5CDD505-2E9C-101B-9397-08002B2CF9AE}" pid="24" name="Toolbar.Email">
    <vt:lpwstr>Toolbar.Email</vt:lpwstr>
  </property>
  <property fmtid="{D5CDD505-2E9C-101B-9397-08002B2CF9AE}" pid="25" name="Viacar.PIN">
    <vt:lpwstr> </vt:lpwstr>
  </property>
</Properties>
</file>