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1E0" w:firstRow="1" w:lastRow="1" w:firstColumn="1" w:lastColumn="1" w:noHBand="0" w:noVBand="0"/>
      </w:tblPr>
      <w:tblGrid>
        <w:gridCol w:w="5069"/>
      </w:tblGrid>
      <w:tr w:rsidR="0089257E" w:rsidRPr="00E85645" w14:paraId="70B82866" w14:textId="77777777" w:rsidTr="004D5458">
        <w:trPr>
          <w:cantSplit/>
          <w:trHeight w:val="462"/>
        </w:trPr>
        <w:sdt>
          <w:sdtPr>
            <w:tag w:val="Organisation1"/>
            <w:id w:val="-1258282560"/>
            <w:placeholder>
              <w:docPart w:val="778CFA29889F42FB9A36C1081BE588C5"/>
            </w:placeholder>
            <w:dataBinding w:prefixMappings="xmlns:ns='http://schemas.officeatwork.com/CustomXMLPart'" w:xpath="/ns:officeatwork/ns:Organisation1" w:storeItemID="{77B64A57-574E-4B82-813E-6EE8CE131B6B}"/>
            <w:text w:multiLine="1"/>
          </w:sdtPr>
          <w:sdtEndPr/>
          <w:sdtContent>
            <w:tc>
              <w:tcPr>
                <w:tcW w:w="5069" w:type="dxa"/>
                <w:tcMar>
                  <w:top w:w="0" w:type="dxa"/>
                  <w:left w:w="0" w:type="dxa"/>
                  <w:bottom w:w="0" w:type="dxa"/>
                  <w:right w:w="0" w:type="dxa"/>
                </w:tcMar>
              </w:tcPr>
              <w:p w14:paraId="5914095D" w14:textId="77777777" w:rsidR="004D5458" w:rsidRPr="00E85645" w:rsidRDefault="00E85645" w:rsidP="004D5458">
                <w:pPr>
                  <w:pStyle w:val="AbsenderTitel"/>
                </w:pPr>
                <w:r>
                  <w:t>Bau-, Umwelt- und Wirtschaftsdepartement</w:t>
                </w:r>
              </w:p>
            </w:tc>
          </w:sdtContent>
        </w:sdt>
      </w:tr>
    </w:tbl>
    <w:p w14:paraId="63F2C0C5" w14:textId="77777777" w:rsidR="004D5458" w:rsidRPr="00E85645" w:rsidRDefault="004D5458" w:rsidP="004D5458">
      <w:pPr>
        <w:pStyle w:val="CityDate"/>
        <w:spacing w:before="0"/>
        <w:rPr>
          <w:sz w:val="2"/>
          <w:szCs w:val="2"/>
        </w:rPr>
        <w:sectPr w:rsidR="004D5458" w:rsidRPr="00E85645" w:rsidSect="00E85645">
          <w:headerReference w:type="default" r:id="rId13"/>
          <w:footerReference w:type="default" r:id="rId14"/>
          <w:type w:val="continuous"/>
          <w:pgSz w:w="11906" w:h="16838" w:code="9"/>
          <w:pgMar w:top="1950" w:right="1134" w:bottom="1134" w:left="1701" w:header="567" w:footer="420" w:gutter="0"/>
          <w:cols w:space="708"/>
          <w:docGrid w:linePitch="360"/>
        </w:sectPr>
      </w:pPr>
    </w:p>
    <w:p w14:paraId="72DA3F2C" w14:textId="77777777" w:rsidR="004D5458" w:rsidRPr="00E85645" w:rsidRDefault="004D5458" w:rsidP="004D5458"/>
    <w:p w14:paraId="39B6739F" w14:textId="77777777" w:rsidR="00CA42E9" w:rsidRDefault="00CA42E9" w:rsidP="004D5458">
      <w:bookmarkStart w:id="1" w:name="Text"/>
      <w:r>
        <w:rPr>
          <w:noProof/>
        </w:rPr>
        <w:drawing>
          <wp:inline distT="0" distB="0" distL="0" distR="0" wp14:anchorId="7153AB8B" wp14:editId="31E8F220">
            <wp:extent cx="5728592" cy="2917958"/>
            <wp:effectExtent l="0" t="0" r="571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7225" cy="2922355"/>
                    </a:xfrm>
                    <a:prstGeom prst="rect">
                      <a:avLst/>
                    </a:prstGeom>
                    <a:noFill/>
                    <a:ln>
                      <a:noFill/>
                    </a:ln>
                  </pic:spPr>
                </pic:pic>
              </a:graphicData>
            </a:graphic>
          </wp:inline>
        </w:drawing>
      </w:r>
    </w:p>
    <w:p w14:paraId="277E5F53" w14:textId="77777777" w:rsidR="00CA42E9" w:rsidRDefault="00CA42E9" w:rsidP="004D5458"/>
    <w:p w14:paraId="361BAE59" w14:textId="77777777" w:rsidR="00CA42E9" w:rsidRDefault="00CA42E9" w:rsidP="004D5458"/>
    <w:p w14:paraId="5C9641BC" w14:textId="497E821E" w:rsidR="00C5242F" w:rsidRDefault="00A92BA0" w:rsidP="00C5242F">
      <w:pPr>
        <w:spacing w:after="120"/>
        <w:jc w:val="right"/>
        <w:rPr>
          <w:b/>
          <w:sz w:val="36"/>
          <w:szCs w:val="36"/>
        </w:rPr>
      </w:pPr>
      <w:r w:rsidRPr="00CA42E9">
        <w:rPr>
          <w:sz w:val="36"/>
          <w:szCs w:val="36"/>
        </w:rPr>
        <w:fldChar w:fldCharType="begin"/>
      </w:r>
      <w:r w:rsidRPr="00CA42E9">
        <w:rPr>
          <w:sz w:val="36"/>
          <w:szCs w:val="36"/>
        </w:rPr>
        <w:instrText xml:space="preserve"> DOCPROPERTY "Doc.Text"\*CHARFORMAT \&lt;RemoveOnInsertContent value=-1/&gt;</w:instrText>
      </w:r>
      <w:r w:rsidRPr="00CA42E9">
        <w:rPr>
          <w:sz w:val="36"/>
          <w:szCs w:val="36"/>
        </w:rPr>
        <w:fldChar w:fldCharType="separate"/>
      </w:r>
      <w:r w:rsidR="00C5242F">
        <w:rPr>
          <w:sz w:val="36"/>
          <w:szCs w:val="36"/>
        </w:rPr>
        <w:fldChar w:fldCharType="begin"/>
      </w:r>
      <w:r w:rsidR="00C5242F">
        <w:rPr>
          <w:sz w:val="36"/>
          <w:szCs w:val="36"/>
        </w:rPr>
        <w:instrText xml:space="preserve"> DOCPROPERTY "Doc.Text"\*CHARFORMAT \&lt;RemoveOnInsertContent value=-1/&gt;</w:instrText>
      </w:r>
      <w:r w:rsidR="00C5242F">
        <w:rPr>
          <w:sz w:val="36"/>
          <w:szCs w:val="36"/>
        </w:rPr>
        <w:fldChar w:fldCharType="separate"/>
      </w:r>
      <w:r w:rsidR="00E70C02">
        <w:rPr>
          <w:b/>
          <w:sz w:val="36"/>
          <w:szCs w:val="36"/>
        </w:rPr>
        <w:t>Referenzobjekte</w:t>
      </w:r>
      <w:r w:rsidR="00B87F89">
        <w:rPr>
          <w:b/>
          <w:sz w:val="36"/>
          <w:szCs w:val="36"/>
        </w:rPr>
        <w:t xml:space="preserve"> </w:t>
      </w:r>
      <w:r w:rsidR="005836D6">
        <w:rPr>
          <w:b/>
          <w:sz w:val="36"/>
          <w:szCs w:val="36"/>
        </w:rPr>
        <w:t xml:space="preserve">Anhang </w:t>
      </w:r>
      <w:r w:rsidR="00E54166">
        <w:rPr>
          <w:b/>
          <w:sz w:val="36"/>
          <w:szCs w:val="36"/>
        </w:rPr>
        <w:t>3</w:t>
      </w:r>
    </w:p>
    <w:p w14:paraId="0B64AE87" w14:textId="77777777" w:rsidR="00C5242F" w:rsidRDefault="00C5242F" w:rsidP="00C5242F">
      <w:pPr>
        <w:spacing w:after="120"/>
        <w:jc w:val="right"/>
        <w:rPr>
          <w:b/>
          <w:sz w:val="36"/>
          <w:szCs w:val="36"/>
        </w:rPr>
      </w:pPr>
      <w:r>
        <w:rPr>
          <w:i/>
          <w:sz w:val="36"/>
          <w:szCs w:val="36"/>
        </w:rPr>
        <w:t>Stabsstelle</w:t>
      </w:r>
    </w:p>
    <w:p w14:paraId="308833BB" w14:textId="77777777" w:rsidR="00C5242F" w:rsidRDefault="00C5242F" w:rsidP="00C5242F">
      <w:pPr>
        <w:spacing w:after="120"/>
        <w:jc w:val="right"/>
        <w:rPr>
          <w:i/>
          <w:sz w:val="36"/>
          <w:szCs w:val="36"/>
        </w:rPr>
      </w:pPr>
      <w:r>
        <w:rPr>
          <w:i/>
          <w:sz w:val="36"/>
          <w:szCs w:val="36"/>
        </w:rPr>
        <w:t>Durchgangsbahnhof Luzern (DBL)</w:t>
      </w:r>
      <w:r>
        <w:rPr>
          <w:i/>
          <w:sz w:val="36"/>
          <w:szCs w:val="36"/>
        </w:rPr>
        <w:fldChar w:fldCharType="end"/>
      </w:r>
    </w:p>
    <w:p w14:paraId="743559BB" w14:textId="77777777" w:rsidR="00C5242F" w:rsidRDefault="00C5242F" w:rsidP="00C5242F">
      <w:pPr>
        <w:spacing w:after="120"/>
        <w:jc w:val="right"/>
        <w:rPr>
          <w:i/>
          <w:sz w:val="36"/>
          <w:szCs w:val="36"/>
        </w:rPr>
      </w:pPr>
      <w:r>
        <w:rPr>
          <w:i/>
          <w:sz w:val="36"/>
          <w:szCs w:val="36"/>
        </w:rPr>
        <w:t>Knotenorganisation</w:t>
      </w:r>
    </w:p>
    <w:p w14:paraId="5FBC5505" w14:textId="507A4783" w:rsidR="00B93611" w:rsidRDefault="00A92BA0" w:rsidP="00C5242F">
      <w:pPr>
        <w:spacing w:after="120"/>
        <w:jc w:val="right"/>
        <w:rPr>
          <w:i/>
          <w:sz w:val="36"/>
          <w:szCs w:val="36"/>
        </w:rPr>
      </w:pPr>
      <w:r w:rsidRPr="00CA42E9">
        <w:rPr>
          <w:i/>
          <w:sz w:val="36"/>
          <w:szCs w:val="36"/>
        </w:rPr>
        <w:fldChar w:fldCharType="end"/>
      </w:r>
      <w:bookmarkEnd w:id="1"/>
      <w:r w:rsidR="00B93611">
        <w:rPr>
          <w:i/>
          <w:sz w:val="36"/>
          <w:szCs w:val="36"/>
        </w:rPr>
        <w:br w:type="page"/>
      </w:r>
    </w:p>
    <w:p w14:paraId="4D85BFDF" w14:textId="26982CE9" w:rsidR="00B93611" w:rsidRPr="00B93611" w:rsidRDefault="00E54166" w:rsidP="00B93611">
      <w:pPr>
        <w:pStyle w:val="berschrift1"/>
        <w:numPr>
          <w:ilvl w:val="0"/>
          <w:numId w:val="0"/>
        </w:numPr>
      </w:pPr>
      <w:r>
        <w:lastRenderedPageBreak/>
        <w:t>Referenzobjekte</w:t>
      </w:r>
    </w:p>
    <w:p w14:paraId="16AD22AE" w14:textId="72B8E404" w:rsidR="00AC6CCF" w:rsidRDefault="00E54166" w:rsidP="007531DE">
      <w:pPr>
        <w:spacing w:after="120"/>
        <w:jc w:val="both"/>
      </w:pPr>
      <w:r>
        <w:t>Es können auch Referenzobjekte angegeben werden, welche durch die Person bei früheren Arbeitgebern bearbeitet wurden.</w:t>
      </w:r>
    </w:p>
    <w:p w14:paraId="3A107479" w14:textId="49749F93" w:rsidR="00E54166" w:rsidRDefault="00E54166" w:rsidP="007531DE">
      <w:pPr>
        <w:spacing w:after="120"/>
        <w:jc w:val="both"/>
      </w:pPr>
      <w:r>
        <w:t>Der Auftraggeber behält sich vor, ohne Benachrichtigung der Anbietenden</w:t>
      </w:r>
      <w:r w:rsidR="00D0273D">
        <w:t xml:space="preserve"> zusätzliche</w:t>
      </w:r>
      <w:r>
        <w:t xml:space="preserve"> </w:t>
      </w:r>
      <w:r w:rsidR="00051D5C">
        <w:t xml:space="preserve">Referenzauskünfte </w:t>
      </w:r>
      <w:r>
        <w:t>einzuholen.</w:t>
      </w:r>
    </w:p>
    <w:p w14:paraId="6A79DB6E" w14:textId="40DD8EC9" w:rsidR="00E54166" w:rsidRDefault="00E54166" w:rsidP="00E54166">
      <w:pPr>
        <w:rPr>
          <w:rFonts w:cs="Arial"/>
          <w:b/>
        </w:rPr>
      </w:pPr>
      <w:r w:rsidRPr="00E54166">
        <w:rPr>
          <w:b/>
        </w:rPr>
        <w:t>Externe/-r Gesamtkoordinator/-in</w:t>
      </w:r>
      <w:r w:rsidRPr="00E54166">
        <w:rPr>
          <w:b/>
        </w:rPr>
        <w:br/>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B87F89" w:rsidRPr="00914644" w14:paraId="5CC1D95C" w14:textId="77777777" w:rsidTr="007C11EB">
        <w:trPr>
          <w:trHeight w:val="250"/>
        </w:trPr>
        <w:tc>
          <w:tcPr>
            <w:tcW w:w="3969" w:type="dxa"/>
          </w:tcPr>
          <w:p w14:paraId="1D88D4B9" w14:textId="68E75F20" w:rsidR="00B87F89" w:rsidRPr="00914644" w:rsidRDefault="00B87F89" w:rsidP="007C11EB">
            <w:pPr>
              <w:spacing w:before="120"/>
            </w:pPr>
            <w:r>
              <w:t>Name, Vorname</w:t>
            </w:r>
            <w:r w:rsidRPr="00914644">
              <w:t>:</w:t>
            </w:r>
          </w:p>
        </w:tc>
        <w:tc>
          <w:tcPr>
            <w:tcW w:w="5529" w:type="dxa"/>
            <w:tcBorders>
              <w:bottom w:val="single" w:sz="2" w:space="0" w:color="auto"/>
            </w:tcBorders>
          </w:tcPr>
          <w:p w14:paraId="25558451" w14:textId="77777777" w:rsidR="00B87F89" w:rsidRPr="00914644" w:rsidRDefault="00B87F89" w:rsidP="007C11EB">
            <w:pPr>
              <w:spacing w:before="120"/>
            </w:pPr>
          </w:p>
        </w:tc>
      </w:tr>
      <w:tr w:rsidR="00B87F89" w:rsidRPr="00914644" w14:paraId="7843669C" w14:textId="77777777" w:rsidTr="007C11EB">
        <w:trPr>
          <w:trHeight w:val="250"/>
        </w:trPr>
        <w:tc>
          <w:tcPr>
            <w:tcW w:w="3969" w:type="dxa"/>
          </w:tcPr>
          <w:p w14:paraId="4AD04481" w14:textId="4DE78E06" w:rsidR="00B87F89" w:rsidRPr="00914644" w:rsidRDefault="00B87F89" w:rsidP="007C11EB">
            <w:pPr>
              <w:spacing w:before="120"/>
            </w:pPr>
            <w:r>
              <w:t>Jahrgang</w:t>
            </w:r>
            <w:r w:rsidRPr="00914644">
              <w:t>:</w:t>
            </w:r>
          </w:p>
        </w:tc>
        <w:tc>
          <w:tcPr>
            <w:tcW w:w="5529" w:type="dxa"/>
            <w:tcBorders>
              <w:bottom w:val="single" w:sz="2" w:space="0" w:color="auto"/>
            </w:tcBorders>
          </w:tcPr>
          <w:p w14:paraId="32E0E1CE" w14:textId="77777777" w:rsidR="00B87F89" w:rsidRPr="00914644" w:rsidRDefault="00B87F89" w:rsidP="007C11EB">
            <w:pPr>
              <w:spacing w:before="120"/>
            </w:pPr>
          </w:p>
        </w:tc>
      </w:tr>
      <w:tr w:rsidR="00B87F89" w:rsidRPr="00914644" w14:paraId="661C9717" w14:textId="77777777" w:rsidTr="007C11EB">
        <w:trPr>
          <w:trHeight w:val="250"/>
        </w:trPr>
        <w:tc>
          <w:tcPr>
            <w:tcW w:w="3969" w:type="dxa"/>
          </w:tcPr>
          <w:p w14:paraId="4CC47983" w14:textId="3016A159" w:rsidR="00B87F89" w:rsidRPr="00914644" w:rsidRDefault="00B87F89" w:rsidP="007C11EB">
            <w:pPr>
              <w:spacing w:before="120"/>
            </w:pPr>
            <w:r>
              <w:t>In der Firma seit</w:t>
            </w:r>
            <w:r w:rsidRPr="00914644">
              <w:t>:</w:t>
            </w:r>
          </w:p>
        </w:tc>
        <w:tc>
          <w:tcPr>
            <w:tcW w:w="5529" w:type="dxa"/>
            <w:tcBorders>
              <w:bottom w:val="single" w:sz="2" w:space="0" w:color="auto"/>
            </w:tcBorders>
          </w:tcPr>
          <w:p w14:paraId="287686C2" w14:textId="77777777" w:rsidR="00B87F89" w:rsidRPr="00914644" w:rsidRDefault="00B87F89" w:rsidP="007C11EB">
            <w:pPr>
              <w:spacing w:before="120"/>
            </w:pPr>
          </w:p>
        </w:tc>
      </w:tr>
      <w:tr w:rsidR="00B87F89" w:rsidRPr="00914644" w14:paraId="1C3D0E9E" w14:textId="77777777" w:rsidTr="007C11EB">
        <w:trPr>
          <w:trHeight w:val="250"/>
        </w:trPr>
        <w:tc>
          <w:tcPr>
            <w:tcW w:w="3969" w:type="dxa"/>
          </w:tcPr>
          <w:p w14:paraId="71DD4CA8" w14:textId="0E4D3BB9" w:rsidR="00B87F89" w:rsidRPr="00914644" w:rsidRDefault="00B87F89" w:rsidP="007C11EB">
            <w:pPr>
              <w:spacing w:before="120"/>
            </w:pPr>
            <w:r>
              <w:t>Im Beruf seit</w:t>
            </w:r>
            <w:r w:rsidRPr="00914644">
              <w:t>:</w:t>
            </w:r>
          </w:p>
        </w:tc>
        <w:tc>
          <w:tcPr>
            <w:tcW w:w="5529" w:type="dxa"/>
            <w:tcBorders>
              <w:bottom w:val="single" w:sz="2" w:space="0" w:color="auto"/>
            </w:tcBorders>
          </w:tcPr>
          <w:p w14:paraId="51D2BA2C" w14:textId="77777777" w:rsidR="00B87F89" w:rsidRPr="00914644" w:rsidRDefault="00B87F89" w:rsidP="007C11EB">
            <w:pPr>
              <w:spacing w:before="120"/>
            </w:pPr>
          </w:p>
        </w:tc>
      </w:tr>
      <w:tr w:rsidR="00B87F89" w:rsidRPr="00914644" w14:paraId="743143FE" w14:textId="77777777" w:rsidTr="007C11EB">
        <w:trPr>
          <w:trHeight w:val="250"/>
        </w:trPr>
        <w:tc>
          <w:tcPr>
            <w:tcW w:w="3969" w:type="dxa"/>
          </w:tcPr>
          <w:p w14:paraId="6D6674B3" w14:textId="3104E3FA" w:rsidR="00B87F89" w:rsidRPr="00914644" w:rsidRDefault="00B87F89" w:rsidP="007C11EB">
            <w:pPr>
              <w:spacing w:before="120"/>
            </w:pPr>
            <w:r>
              <w:t>Grundausbildung</w:t>
            </w:r>
            <w:r w:rsidRPr="00914644">
              <w:t>:</w:t>
            </w:r>
          </w:p>
        </w:tc>
        <w:tc>
          <w:tcPr>
            <w:tcW w:w="5529" w:type="dxa"/>
            <w:tcBorders>
              <w:top w:val="single" w:sz="2" w:space="0" w:color="auto"/>
              <w:bottom w:val="single" w:sz="4" w:space="0" w:color="auto"/>
            </w:tcBorders>
          </w:tcPr>
          <w:p w14:paraId="0E97E4CD" w14:textId="77777777" w:rsidR="00B87F89" w:rsidRPr="00914644" w:rsidRDefault="00B87F89" w:rsidP="007C11EB">
            <w:pPr>
              <w:spacing w:before="120"/>
            </w:pPr>
          </w:p>
        </w:tc>
      </w:tr>
      <w:tr w:rsidR="00B87F89" w:rsidRPr="00914644" w14:paraId="607B3E4B" w14:textId="77777777" w:rsidTr="007C11EB">
        <w:trPr>
          <w:trHeight w:val="250"/>
        </w:trPr>
        <w:tc>
          <w:tcPr>
            <w:tcW w:w="3969" w:type="dxa"/>
          </w:tcPr>
          <w:p w14:paraId="210A57F8" w14:textId="32539059" w:rsidR="00B87F89" w:rsidRPr="00914644" w:rsidRDefault="00B87F89" w:rsidP="007C11EB">
            <w:pPr>
              <w:spacing w:before="120"/>
            </w:pPr>
            <w:r>
              <w:t>Zusatzausbildung:</w:t>
            </w:r>
          </w:p>
        </w:tc>
        <w:tc>
          <w:tcPr>
            <w:tcW w:w="5529" w:type="dxa"/>
            <w:tcBorders>
              <w:top w:val="single" w:sz="4" w:space="0" w:color="auto"/>
              <w:bottom w:val="single" w:sz="4" w:space="0" w:color="auto"/>
            </w:tcBorders>
          </w:tcPr>
          <w:p w14:paraId="24DD7FC4" w14:textId="77777777" w:rsidR="00B87F89" w:rsidRPr="00914644" w:rsidRDefault="00B87F89" w:rsidP="007C11EB">
            <w:pPr>
              <w:spacing w:before="120"/>
            </w:pPr>
          </w:p>
        </w:tc>
      </w:tr>
    </w:tbl>
    <w:p w14:paraId="0EBB9A2D" w14:textId="466ADD4B" w:rsidR="00B87F89" w:rsidRDefault="00B87F89" w:rsidP="00E54166">
      <w:pPr>
        <w:rPr>
          <w:rFonts w:cs="Arial"/>
          <w:b/>
        </w:rPr>
      </w:pPr>
    </w:p>
    <w:p w14:paraId="6535B71A" w14:textId="780D364F" w:rsidR="00E54166" w:rsidRDefault="00B87F89" w:rsidP="00B87F89">
      <w:pPr>
        <w:rPr>
          <w:rFonts w:cs="Arial"/>
        </w:rPr>
      </w:pPr>
      <w:r w:rsidRPr="00E54166">
        <w:rPr>
          <w:rFonts w:cs="Arial"/>
        </w:rPr>
        <w:t xml:space="preserve">Geben Sie </w:t>
      </w:r>
      <w:r w:rsidRPr="00E54166">
        <w:rPr>
          <w:rFonts w:cs="Arial"/>
          <w:b/>
        </w:rPr>
        <w:t>mindestens ein</w:t>
      </w:r>
      <w:r w:rsidRPr="00E54166">
        <w:rPr>
          <w:rFonts w:cs="Arial"/>
        </w:rPr>
        <w:t xml:space="preserve"> mit diesem Auftrag vergleichbare</w:t>
      </w:r>
      <w:r>
        <w:rPr>
          <w:rFonts w:cs="Arial"/>
        </w:rPr>
        <w:t>s</w:t>
      </w:r>
      <w:r w:rsidRPr="00E54166">
        <w:rPr>
          <w:rFonts w:cs="Arial"/>
        </w:rPr>
        <w:t xml:space="preserve"> Referenzprojekt an.</w:t>
      </w:r>
    </w:p>
    <w:p w14:paraId="54626585" w14:textId="77777777" w:rsidR="00B87F89" w:rsidRPr="00E54166" w:rsidRDefault="00B87F89" w:rsidP="00E54166">
      <w:pPr>
        <w:rPr>
          <w:rFonts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2"/>
        <w:gridCol w:w="6996"/>
      </w:tblGrid>
      <w:tr w:rsidR="00E54166" w:rsidRPr="00E54166" w14:paraId="2A6956EE" w14:textId="77777777" w:rsidTr="00E54166">
        <w:tc>
          <w:tcPr>
            <w:tcW w:w="2502" w:type="dxa"/>
            <w:tcBorders>
              <w:top w:val="nil"/>
              <w:left w:val="nil"/>
              <w:bottom w:val="nil"/>
              <w:right w:val="nil"/>
            </w:tcBorders>
          </w:tcPr>
          <w:p w14:paraId="58BE3D35" w14:textId="77777777" w:rsidR="00E54166" w:rsidRPr="00E54166" w:rsidRDefault="00E54166" w:rsidP="00614AEB">
            <w:pPr>
              <w:spacing w:before="120"/>
              <w:rPr>
                <w:rFonts w:cs="Arial"/>
                <w:b/>
              </w:rPr>
            </w:pPr>
            <w:r w:rsidRPr="00E54166">
              <w:rPr>
                <w:rFonts w:cs="Arial"/>
                <w:b/>
              </w:rPr>
              <w:t>Projekt 1</w:t>
            </w:r>
          </w:p>
        </w:tc>
        <w:tc>
          <w:tcPr>
            <w:tcW w:w="6996" w:type="dxa"/>
            <w:tcBorders>
              <w:top w:val="nil"/>
              <w:left w:val="nil"/>
              <w:right w:val="nil"/>
            </w:tcBorders>
          </w:tcPr>
          <w:p w14:paraId="153EEF27" w14:textId="77777777" w:rsidR="00E54166" w:rsidRPr="00E54166" w:rsidRDefault="00E54166" w:rsidP="00614AEB">
            <w:pPr>
              <w:spacing w:before="120"/>
              <w:rPr>
                <w:rFonts w:cs="Arial"/>
              </w:rPr>
            </w:pPr>
          </w:p>
        </w:tc>
      </w:tr>
      <w:tr w:rsidR="00E54166" w:rsidRPr="00E54166" w14:paraId="6677B7F0" w14:textId="77777777" w:rsidTr="00E54166">
        <w:tc>
          <w:tcPr>
            <w:tcW w:w="2502" w:type="dxa"/>
            <w:tcBorders>
              <w:top w:val="nil"/>
              <w:left w:val="nil"/>
              <w:bottom w:val="nil"/>
              <w:right w:val="nil"/>
            </w:tcBorders>
          </w:tcPr>
          <w:p w14:paraId="26389EF0" w14:textId="77777777" w:rsidR="00E54166" w:rsidRPr="00E54166" w:rsidRDefault="00E54166" w:rsidP="00614AEB">
            <w:pPr>
              <w:spacing w:before="120"/>
              <w:rPr>
                <w:rFonts w:cs="Arial"/>
              </w:rPr>
            </w:pPr>
            <w:r w:rsidRPr="00E54166">
              <w:rPr>
                <w:rFonts w:cs="Arial"/>
              </w:rPr>
              <w:t>Auftraggeber:</w:t>
            </w:r>
          </w:p>
        </w:tc>
        <w:tc>
          <w:tcPr>
            <w:tcW w:w="6996" w:type="dxa"/>
            <w:tcBorders>
              <w:top w:val="nil"/>
              <w:left w:val="nil"/>
              <w:right w:val="nil"/>
            </w:tcBorders>
          </w:tcPr>
          <w:p w14:paraId="653612AF" w14:textId="77777777" w:rsidR="00E54166" w:rsidRPr="00E54166" w:rsidRDefault="00E54166" w:rsidP="00614AEB">
            <w:pPr>
              <w:spacing w:before="120"/>
              <w:rPr>
                <w:rFonts w:cs="Arial"/>
              </w:rPr>
            </w:pPr>
          </w:p>
        </w:tc>
      </w:tr>
      <w:tr w:rsidR="00E54166" w:rsidRPr="00E54166" w14:paraId="0F630674" w14:textId="77777777" w:rsidTr="00E54166">
        <w:tc>
          <w:tcPr>
            <w:tcW w:w="2502" w:type="dxa"/>
            <w:tcBorders>
              <w:top w:val="nil"/>
              <w:left w:val="nil"/>
              <w:bottom w:val="nil"/>
              <w:right w:val="nil"/>
            </w:tcBorders>
          </w:tcPr>
          <w:p w14:paraId="19D84F67" w14:textId="77777777" w:rsidR="00E54166" w:rsidRPr="00E54166" w:rsidRDefault="00E54166" w:rsidP="00614AEB">
            <w:pPr>
              <w:spacing w:before="120"/>
              <w:rPr>
                <w:rFonts w:cs="Arial"/>
              </w:rPr>
            </w:pPr>
            <w:r w:rsidRPr="00E54166">
              <w:rPr>
                <w:rFonts w:cs="Arial"/>
              </w:rPr>
              <w:t>Objektbezeichnung:</w:t>
            </w:r>
          </w:p>
        </w:tc>
        <w:tc>
          <w:tcPr>
            <w:tcW w:w="6996" w:type="dxa"/>
            <w:tcBorders>
              <w:left w:val="nil"/>
              <w:right w:val="nil"/>
            </w:tcBorders>
          </w:tcPr>
          <w:p w14:paraId="1A6AD466" w14:textId="77777777" w:rsidR="00E54166" w:rsidRPr="00E54166" w:rsidRDefault="00E54166" w:rsidP="00614AEB">
            <w:pPr>
              <w:spacing w:before="120"/>
              <w:rPr>
                <w:rFonts w:cs="Arial"/>
              </w:rPr>
            </w:pPr>
          </w:p>
        </w:tc>
      </w:tr>
      <w:tr w:rsidR="0004768A" w:rsidRPr="00E54166" w14:paraId="275C10A3" w14:textId="77777777" w:rsidTr="00E54166">
        <w:tc>
          <w:tcPr>
            <w:tcW w:w="2502" w:type="dxa"/>
            <w:tcBorders>
              <w:top w:val="nil"/>
              <w:left w:val="nil"/>
              <w:bottom w:val="nil"/>
              <w:right w:val="nil"/>
            </w:tcBorders>
          </w:tcPr>
          <w:p w14:paraId="5C528FFD" w14:textId="04BE0FA4" w:rsidR="0004768A" w:rsidRPr="00E54166" w:rsidRDefault="0004768A" w:rsidP="00614AEB">
            <w:pPr>
              <w:spacing w:before="120"/>
              <w:rPr>
                <w:rFonts w:cs="Arial"/>
              </w:rPr>
            </w:pPr>
            <w:r>
              <w:rPr>
                <w:rFonts w:cs="Arial"/>
              </w:rPr>
              <w:t>Ausgeführte Arbeiten/ Leistungen</w:t>
            </w:r>
            <w:r w:rsidR="00C5435E">
              <w:rPr>
                <w:rStyle w:val="Funotenzeichen"/>
                <w:rFonts w:cs="Arial"/>
              </w:rPr>
              <w:footnoteReference w:id="1"/>
            </w:r>
            <w:r>
              <w:rPr>
                <w:rFonts w:cs="Arial"/>
              </w:rPr>
              <w:t>:</w:t>
            </w:r>
          </w:p>
        </w:tc>
        <w:tc>
          <w:tcPr>
            <w:tcW w:w="6996" w:type="dxa"/>
            <w:tcBorders>
              <w:left w:val="nil"/>
              <w:right w:val="nil"/>
            </w:tcBorders>
          </w:tcPr>
          <w:p w14:paraId="666AB985" w14:textId="77777777" w:rsidR="0004768A" w:rsidRPr="00E54166" w:rsidRDefault="0004768A" w:rsidP="00614AEB">
            <w:pPr>
              <w:spacing w:before="120"/>
              <w:rPr>
                <w:rFonts w:cs="Arial"/>
              </w:rPr>
            </w:pPr>
          </w:p>
        </w:tc>
      </w:tr>
      <w:tr w:rsidR="00E54166" w:rsidRPr="00E54166" w14:paraId="3EFBE1BB" w14:textId="77777777" w:rsidTr="00E54166">
        <w:tc>
          <w:tcPr>
            <w:tcW w:w="2502" w:type="dxa"/>
            <w:tcBorders>
              <w:top w:val="nil"/>
              <w:left w:val="nil"/>
              <w:bottom w:val="nil"/>
              <w:right w:val="nil"/>
            </w:tcBorders>
          </w:tcPr>
          <w:p w14:paraId="2600EBE2" w14:textId="77777777" w:rsidR="00E54166" w:rsidRPr="00E54166" w:rsidRDefault="00E54166" w:rsidP="00614AEB">
            <w:pPr>
              <w:spacing w:before="120"/>
              <w:rPr>
                <w:rFonts w:cs="Arial"/>
              </w:rPr>
            </w:pPr>
            <w:r w:rsidRPr="00E54166">
              <w:rPr>
                <w:rFonts w:cs="Arial"/>
              </w:rPr>
              <w:t>Ausführungsjahr:</w:t>
            </w:r>
          </w:p>
        </w:tc>
        <w:tc>
          <w:tcPr>
            <w:tcW w:w="6996" w:type="dxa"/>
            <w:tcBorders>
              <w:left w:val="nil"/>
              <w:right w:val="nil"/>
            </w:tcBorders>
          </w:tcPr>
          <w:p w14:paraId="0C65F886" w14:textId="77777777" w:rsidR="00E54166" w:rsidRPr="00E54166" w:rsidRDefault="00E54166" w:rsidP="00614AEB">
            <w:pPr>
              <w:spacing w:before="120"/>
              <w:rPr>
                <w:rFonts w:cs="Arial"/>
              </w:rPr>
            </w:pPr>
          </w:p>
        </w:tc>
      </w:tr>
      <w:tr w:rsidR="00E54166" w:rsidRPr="00E54166" w14:paraId="3E7270A4" w14:textId="77777777" w:rsidTr="00E54166">
        <w:tc>
          <w:tcPr>
            <w:tcW w:w="2502" w:type="dxa"/>
            <w:tcBorders>
              <w:top w:val="nil"/>
              <w:left w:val="nil"/>
              <w:bottom w:val="nil"/>
              <w:right w:val="nil"/>
            </w:tcBorders>
          </w:tcPr>
          <w:p w14:paraId="600F8D7C" w14:textId="77777777" w:rsidR="00E54166" w:rsidRPr="00E54166" w:rsidRDefault="00E54166" w:rsidP="00614AEB">
            <w:pPr>
              <w:spacing w:before="120"/>
              <w:rPr>
                <w:rFonts w:cs="Arial"/>
              </w:rPr>
            </w:pPr>
            <w:r w:rsidRPr="00E54166">
              <w:rPr>
                <w:rFonts w:cs="Arial"/>
              </w:rPr>
              <w:t>Funktion:</w:t>
            </w:r>
          </w:p>
        </w:tc>
        <w:tc>
          <w:tcPr>
            <w:tcW w:w="6996" w:type="dxa"/>
            <w:tcBorders>
              <w:left w:val="nil"/>
              <w:right w:val="nil"/>
            </w:tcBorders>
          </w:tcPr>
          <w:p w14:paraId="4FB3C3FC" w14:textId="77777777" w:rsidR="00E54166" w:rsidRPr="00E54166" w:rsidRDefault="00E54166" w:rsidP="00614AEB">
            <w:pPr>
              <w:spacing w:before="120"/>
              <w:rPr>
                <w:rFonts w:cs="Arial"/>
              </w:rPr>
            </w:pPr>
          </w:p>
        </w:tc>
      </w:tr>
      <w:tr w:rsidR="00051D5C" w:rsidRPr="00E54166" w14:paraId="0B8E01DE" w14:textId="77777777" w:rsidTr="00E54166">
        <w:tc>
          <w:tcPr>
            <w:tcW w:w="2502" w:type="dxa"/>
            <w:tcBorders>
              <w:top w:val="nil"/>
              <w:left w:val="nil"/>
              <w:bottom w:val="nil"/>
              <w:right w:val="nil"/>
            </w:tcBorders>
          </w:tcPr>
          <w:p w14:paraId="2696EBFC" w14:textId="6D163E17" w:rsidR="00051D5C" w:rsidRPr="00E54166" w:rsidRDefault="00051D5C" w:rsidP="00614AEB">
            <w:pPr>
              <w:spacing w:before="120"/>
              <w:rPr>
                <w:rFonts w:cs="Arial"/>
              </w:rPr>
            </w:pPr>
            <w:r>
              <w:rPr>
                <w:rFonts w:cs="Arial"/>
              </w:rPr>
              <w:t>Kontaktperson:</w:t>
            </w:r>
          </w:p>
        </w:tc>
        <w:tc>
          <w:tcPr>
            <w:tcW w:w="6996" w:type="dxa"/>
            <w:tcBorders>
              <w:left w:val="nil"/>
              <w:right w:val="nil"/>
            </w:tcBorders>
          </w:tcPr>
          <w:p w14:paraId="06E7F426" w14:textId="77777777" w:rsidR="00051D5C" w:rsidRPr="00E54166" w:rsidRDefault="00051D5C" w:rsidP="00614AEB">
            <w:pPr>
              <w:spacing w:before="120"/>
              <w:rPr>
                <w:rFonts w:cs="Arial"/>
              </w:rPr>
            </w:pPr>
          </w:p>
        </w:tc>
      </w:tr>
      <w:tr w:rsidR="00E54166" w:rsidRPr="00E54166" w14:paraId="66082F65" w14:textId="77777777" w:rsidTr="00E54166">
        <w:tc>
          <w:tcPr>
            <w:tcW w:w="2502" w:type="dxa"/>
            <w:tcBorders>
              <w:top w:val="nil"/>
              <w:left w:val="nil"/>
              <w:bottom w:val="nil"/>
              <w:right w:val="nil"/>
            </w:tcBorders>
          </w:tcPr>
          <w:p w14:paraId="4758121A" w14:textId="77777777" w:rsidR="00E54166" w:rsidRPr="00E54166" w:rsidRDefault="00E54166" w:rsidP="00614AEB">
            <w:pPr>
              <w:spacing w:before="120"/>
              <w:rPr>
                <w:rFonts w:cs="Arial"/>
              </w:rPr>
            </w:pPr>
            <w:r w:rsidRPr="00E54166">
              <w:rPr>
                <w:rFonts w:cs="Arial"/>
              </w:rPr>
              <w:t>Referenzadresse:</w:t>
            </w:r>
          </w:p>
        </w:tc>
        <w:tc>
          <w:tcPr>
            <w:tcW w:w="6996" w:type="dxa"/>
            <w:tcBorders>
              <w:left w:val="nil"/>
              <w:right w:val="nil"/>
            </w:tcBorders>
          </w:tcPr>
          <w:p w14:paraId="18BB5713" w14:textId="77777777" w:rsidR="00E54166" w:rsidRPr="00E54166" w:rsidRDefault="00E54166" w:rsidP="00614AEB">
            <w:pPr>
              <w:spacing w:before="120"/>
              <w:rPr>
                <w:rFonts w:cs="Arial"/>
              </w:rPr>
            </w:pPr>
          </w:p>
        </w:tc>
      </w:tr>
      <w:tr w:rsidR="00E54166" w:rsidRPr="00E54166" w14:paraId="14F24E32" w14:textId="77777777" w:rsidTr="00E54166">
        <w:tc>
          <w:tcPr>
            <w:tcW w:w="2502" w:type="dxa"/>
            <w:tcBorders>
              <w:top w:val="nil"/>
              <w:left w:val="nil"/>
              <w:bottom w:val="nil"/>
              <w:right w:val="nil"/>
            </w:tcBorders>
          </w:tcPr>
          <w:p w14:paraId="630F1812" w14:textId="77777777" w:rsidR="00E54166" w:rsidRPr="00E54166" w:rsidRDefault="00E54166" w:rsidP="00614AEB">
            <w:pPr>
              <w:spacing w:before="120"/>
              <w:rPr>
                <w:rFonts w:cs="Arial"/>
              </w:rPr>
            </w:pPr>
          </w:p>
        </w:tc>
        <w:tc>
          <w:tcPr>
            <w:tcW w:w="6996" w:type="dxa"/>
            <w:tcBorders>
              <w:left w:val="nil"/>
              <w:right w:val="nil"/>
            </w:tcBorders>
          </w:tcPr>
          <w:p w14:paraId="551B5755" w14:textId="77777777" w:rsidR="00E54166" w:rsidRPr="00E54166" w:rsidRDefault="00E54166" w:rsidP="00614AEB">
            <w:pPr>
              <w:spacing w:before="120"/>
              <w:rPr>
                <w:rFonts w:cs="Arial"/>
              </w:rPr>
            </w:pPr>
          </w:p>
        </w:tc>
      </w:tr>
      <w:tr w:rsidR="00E54166" w:rsidRPr="00E54166" w14:paraId="75AF013E" w14:textId="77777777" w:rsidTr="00E54166">
        <w:tc>
          <w:tcPr>
            <w:tcW w:w="2502" w:type="dxa"/>
            <w:tcBorders>
              <w:top w:val="nil"/>
              <w:left w:val="nil"/>
              <w:bottom w:val="nil"/>
              <w:right w:val="nil"/>
            </w:tcBorders>
          </w:tcPr>
          <w:p w14:paraId="2EAE8060" w14:textId="5483745F" w:rsidR="00E54166" w:rsidRPr="00E54166" w:rsidRDefault="00E54166" w:rsidP="00C218BB">
            <w:pPr>
              <w:spacing w:before="120"/>
              <w:rPr>
                <w:rFonts w:cs="Arial"/>
              </w:rPr>
            </w:pPr>
            <w:r w:rsidRPr="00E54166">
              <w:rPr>
                <w:rFonts w:cs="Arial"/>
              </w:rPr>
              <w:t>Telefon Nr</w:t>
            </w:r>
            <w:r w:rsidR="00C218BB">
              <w:rPr>
                <w:rFonts w:cs="Arial"/>
              </w:rPr>
              <w:t>.</w:t>
            </w:r>
            <w:r>
              <w:rPr>
                <w:rFonts w:cs="Arial"/>
              </w:rPr>
              <w:t xml:space="preserve"> / Email</w:t>
            </w:r>
            <w:r w:rsidRPr="00E54166">
              <w:rPr>
                <w:rFonts w:cs="Arial"/>
              </w:rPr>
              <w:t>:</w:t>
            </w:r>
          </w:p>
        </w:tc>
        <w:tc>
          <w:tcPr>
            <w:tcW w:w="6996" w:type="dxa"/>
            <w:tcBorders>
              <w:left w:val="nil"/>
              <w:right w:val="nil"/>
            </w:tcBorders>
          </w:tcPr>
          <w:p w14:paraId="777F9CCB" w14:textId="77777777" w:rsidR="00E54166" w:rsidRPr="00E54166" w:rsidRDefault="00E54166" w:rsidP="00614AEB">
            <w:pPr>
              <w:spacing w:before="120"/>
              <w:rPr>
                <w:rFonts w:cs="Arial"/>
              </w:rPr>
            </w:pPr>
          </w:p>
        </w:tc>
      </w:tr>
    </w:tbl>
    <w:p w14:paraId="55CF9E22" w14:textId="5FC92219" w:rsidR="00E54166" w:rsidRDefault="00E54166" w:rsidP="00E54166">
      <w:pPr>
        <w:rPr>
          <w:rFonts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2"/>
        <w:gridCol w:w="6996"/>
      </w:tblGrid>
      <w:tr w:rsidR="0004768A" w:rsidRPr="00E54166" w14:paraId="6A0844AE" w14:textId="77777777" w:rsidTr="00614AEB">
        <w:tc>
          <w:tcPr>
            <w:tcW w:w="2502" w:type="dxa"/>
            <w:tcBorders>
              <w:top w:val="nil"/>
              <w:left w:val="nil"/>
              <w:bottom w:val="nil"/>
              <w:right w:val="nil"/>
            </w:tcBorders>
          </w:tcPr>
          <w:p w14:paraId="4F6A2521" w14:textId="31B71D67" w:rsidR="0004768A" w:rsidRPr="00E54166" w:rsidRDefault="0004768A" w:rsidP="0004768A">
            <w:pPr>
              <w:spacing w:before="120"/>
              <w:rPr>
                <w:rFonts w:cs="Arial"/>
                <w:b/>
              </w:rPr>
            </w:pPr>
            <w:r w:rsidRPr="00E54166">
              <w:rPr>
                <w:rFonts w:cs="Arial"/>
                <w:b/>
              </w:rPr>
              <w:t xml:space="preserve">Projekt </w:t>
            </w:r>
            <w:r>
              <w:rPr>
                <w:rFonts w:cs="Arial"/>
                <w:b/>
              </w:rPr>
              <w:t>2</w:t>
            </w:r>
          </w:p>
        </w:tc>
        <w:tc>
          <w:tcPr>
            <w:tcW w:w="6996" w:type="dxa"/>
            <w:tcBorders>
              <w:top w:val="nil"/>
              <w:left w:val="nil"/>
              <w:right w:val="nil"/>
            </w:tcBorders>
          </w:tcPr>
          <w:p w14:paraId="361F4E36" w14:textId="77777777" w:rsidR="0004768A" w:rsidRPr="00E54166" w:rsidRDefault="0004768A" w:rsidP="00614AEB">
            <w:pPr>
              <w:spacing w:before="120"/>
              <w:rPr>
                <w:rFonts w:cs="Arial"/>
              </w:rPr>
            </w:pPr>
          </w:p>
        </w:tc>
      </w:tr>
      <w:tr w:rsidR="0004768A" w:rsidRPr="00E54166" w14:paraId="47917162" w14:textId="77777777" w:rsidTr="00614AEB">
        <w:tc>
          <w:tcPr>
            <w:tcW w:w="2502" w:type="dxa"/>
            <w:tcBorders>
              <w:top w:val="nil"/>
              <w:left w:val="nil"/>
              <w:bottom w:val="nil"/>
              <w:right w:val="nil"/>
            </w:tcBorders>
          </w:tcPr>
          <w:p w14:paraId="5A3FC9F6" w14:textId="77777777" w:rsidR="0004768A" w:rsidRPr="00E54166" w:rsidRDefault="0004768A" w:rsidP="00614AEB">
            <w:pPr>
              <w:spacing w:before="120"/>
              <w:rPr>
                <w:rFonts w:cs="Arial"/>
              </w:rPr>
            </w:pPr>
            <w:r w:rsidRPr="00E54166">
              <w:rPr>
                <w:rFonts w:cs="Arial"/>
              </w:rPr>
              <w:t>Auftraggeber:</w:t>
            </w:r>
          </w:p>
        </w:tc>
        <w:tc>
          <w:tcPr>
            <w:tcW w:w="6996" w:type="dxa"/>
            <w:tcBorders>
              <w:top w:val="nil"/>
              <w:left w:val="nil"/>
              <w:right w:val="nil"/>
            </w:tcBorders>
          </w:tcPr>
          <w:p w14:paraId="5C33BAC8" w14:textId="77777777" w:rsidR="0004768A" w:rsidRPr="00E54166" w:rsidRDefault="0004768A" w:rsidP="00614AEB">
            <w:pPr>
              <w:spacing w:before="120"/>
              <w:rPr>
                <w:rFonts w:cs="Arial"/>
              </w:rPr>
            </w:pPr>
          </w:p>
        </w:tc>
      </w:tr>
      <w:tr w:rsidR="0004768A" w:rsidRPr="00E54166" w14:paraId="527A4CF5" w14:textId="77777777" w:rsidTr="00614AEB">
        <w:tc>
          <w:tcPr>
            <w:tcW w:w="2502" w:type="dxa"/>
            <w:tcBorders>
              <w:top w:val="nil"/>
              <w:left w:val="nil"/>
              <w:bottom w:val="nil"/>
              <w:right w:val="nil"/>
            </w:tcBorders>
          </w:tcPr>
          <w:p w14:paraId="31B79791" w14:textId="77777777" w:rsidR="0004768A" w:rsidRPr="00E54166" w:rsidRDefault="0004768A" w:rsidP="00614AEB">
            <w:pPr>
              <w:spacing w:before="120"/>
              <w:rPr>
                <w:rFonts w:cs="Arial"/>
              </w:rPr>
            </w:pPr>
            <w:r w:rsidRPr="00E54166">
              <w:rPr>
                <w:rFonts w:cs="Arial"/>
              </w:rPr>
              <w:t>Objektbezeichnung:</w:t>
            </w:r>
          </w:p>
        </w:tc>
        <w:tc>
          <w:tcPr>
            <w:tcW w:w="6996" w:type="dxa"/>
            <w:tcBorders>
              <w:left w:val="nil"/>
              <w:right w:val="nil"/>
            </w:tcBorders>
          </w:tcPr>
          <w:p w14:paraId="6B3E5CC8" w14:textId="77777777" w:rsidR="0004768A" w:rsidRPr="00E54166" w:rsidRDefault="0004768A" w:rsidP="00614AEB">
            <w:pPr>
              <w:spacing w:before="120"/>
              <w:rPr>
                <w:rFonts w:cs="Arial"/>
              </w:rPr>
            </w:pPr>
          </w:p>
        </w:tc>
      </w:tr>
      <w:tr w:rsidR="0004768A" w:rsidRPr="00E54166" w14:paraId="66992336" w14:textId="77777777" w:rsidTr="00614AEB">
        <w:tc>
          <w:tcPr>
            <w:tcW w:w="2502" w:type="dxa"/>
            <w:tcBorders>
              <w:top w:val="nil"/>
              <w:left w:val="nil"/>
              <w:bottom w:val="nil"/>
              <w:right w:val="nil"/>
            </w:tcBorders>
          </w:tcPr>
          <w:p w14:paraId="38E726D9" w14:textId="7E6B8448" w:rsidR="0004768A" w:rsidRPr="00E54166" w:rsidRDefault="0004768A" w:rsidP="00614AEB">
            <w:pPr>
              <w:spacing w:before="120"/>
              <w:rPr>
                <w:rFonts w:cs="Arial"/>
              </w:rPr>
            </w:pPr>
            <w:r>
              <w:rPr>
                <w:rFonts w:cs="Arial"/>
              </w:rPr>
              <w:t>Ausgeführte Arbeiten/ Leistungen</w:t>
            </w:r>
            <w:r w:rsidR="00C5435E" w:rsidRPr="00C5435E">
              <w:rPr>
                <w:rFonts w:cs="Arial"/>
                <w:vertAlign w:val="superscript"/>
              </w:rPr>
              <w:t>1</w:t>
            </w:r>
            <w:r>
              <w:rPr>
                <w:rFonts w:cs="Arial"/>
              </w:rPr>
              <w:t>:</w:t>
            </w:r>
          </w:p>
        </w:tc>
        <w:tc>
          <w:tcPr>
            <w:tcW w:w="6996" w:type="dxa"/>
            <w:tcBorders>
              <w:left w:val="nil"/>
              <w:right w:val="nil"/>
            </w:tcBorders>
          </w:tcPr>
          <w:p w14:paraId="16CA367D" w14:textId="77777777" w:rsidR="0004768A" w:rsidRPr="00E54166" w:rsidRDefault="0004768A" w:rsidP="00614AEB">
            <w:pPr>
              <w:spacing w:before="120"/>
              <w:rPr>
                <w:rFonts w:cs="Arial"/>
              </w:rPr>
            </w:pPr>
          </w:p>
        </w:tc>
      </w:tr>
      <w:tr w:rsidR="0004768A" w:rsidRPr="00E54166" w14:paraId="032A3076" w14:textId="77777777" w:rsidTr="00614AEB">
        <w:tc>
          <w:tcPr>
            <w:tcW w:w="2502" w:type="dxa"/>
            <w:tcBorders>
              <w:top w:val="nil"/>
              <w:left w:val="nil"/>
              <w:bottom w:val="nil"/>
              <w:right w:val="nil"/>
            </w:tcBorders>
          </w:tcPr>
          <w:p w14:paraId="1BE8CB9A" w14:textId="77777777" w:rsidR="0004768A" w:rsidRPr="00E54166" w:rsidRDefault="0004768A" w:rsidP="00614AEB">
            <w:pPr>
              <w:spacing w:before="120"/>
              <w:rPr>
                <w:rFonts w:cs="Arial"/>
              </w:rPr>
            </w:pPr>
            <w:r w:rsidRPr="00E54166">
              <w:rPr>
                <w:rFonts w:cs="Arial"/>
              </w:rPr>
              <w:t>Ausführungsjahr:</w:t>
            </w:r>
          </w:p>
        </w:tc>
        <w:tc>
          <w:tcPr>
            <w:tcW w:w="6996" w:type="dxa"/>
            <w:tcBorders>
              <w:left w:val="nil"/>
              <w:right w:val="nil"/>
            </w:tcBorders>
          </w:tcPr>
          <w:p w14:paraId="4CD78585" w14:textId="77777777" w:rsidR="0004768A" w:rsidRPr="00E54166" w:rsidRDefault="0004768A" w:rsidP="00614AEB">
            <w:pPr>
              <w:spacing w:before="120"/>
              <w:rPr>
                <w:rFonts w:cs="Arial"/>
              </w:rPr>
            </w:pPr>
          </w:p>
        </w:tc>
      </w:tr>
      <w:tr w:rsidR="0004768A" w:rsidRPr="00E54166" w14:paraId="67547F6F" w14:textId="77777777" w:rsidTr="00614AEB">
        <w:tc>
          <w:tcPr>
            <w:tcW w:w="2502" w:type="dxa"/>
            <w:tcBorders>
              <w:top w:val="nil"/>
              <w:left w:val="nil"/>
              <w:bottom w:val="nil"/>
              <w:right w:val="nil"/>
            </w:tcBorders>
          </w:tcPr>
          <w:p w14:paraId="0491DCFD" w14:textId="77777777" w:rsidR="0004768A" w:rsidRPr="00E54166" w:rsidRDefault="0004768A" w:rsidP="00614AEB">
            <w:pPr>
              <w:spacing w:before="120"/>
              <w:rPr>
                <w:rFonts w:cs="Arial"/>
              </w:rPr>
            </w:pPr>
            <w:r w:rsidRPr="00E54166">
              <w:rPr>
                <w:rFonts w:cs="Arial"/>
              </w:rPr>
              <w:t>Funktion:</w:t>
            </w:r>
          </w:p>
        </w:tc>
        <w:tc>
          <w:tcPr>
            <w:tcW w:w="6996" w:type="dxa"/>
            <w:tcBorders>
              <w:left w:val="nil"/>
              <w:right w:val="nil"/>
            </w:tcBorders>
          </w:tcPr>
          <w:p w14:paraId="6AD77947" w14:textId="77777777" w:rsidR="0004768A" w:rsidRPr="00E54166" w:rsidRDefault="0004768A" w:rsidP="00614AEB">
            <w:pPr>
              <w:spacing w:before="120"/>
              <w:rPr>
                <w:rFonts w:cs="Arial"/>
              </w:rPr>
            </w:pPr>
          </w:p>
        </w:tc>
      </w:tr>
      <w:tr w:rsidR="00051D5C" w:rsidRPr="00E54166" w14:paraId="1CED52BE" w14:textId="77777777" w:rsidTr="00614AEB">
        <w:tc>
          <w:tcPr>
            <w:tcW w:w="2502" w:type="dxa"/>
            <w:tcBorders>
              <w:top w:val="nil"/>
              <w:left w:val="nil"/>
              <w:bottom w:val="nil"/>
              <w:right w:val="nil"/>
            </w:tcBorders>
          </w:tcPr>
          <w:p w14:paraId="3E558F15" w14:textId="60B24FB7" w:rsidR="00051D5C" w:rsidRPr="00E54166" w:rsidRDefault="00051D5C" w:rsidP="00614AEB">
            <w:pPr>
              <w:spacing w:before="120"/>
              <w:rPr>
                <w:rFonts w:cs="Arial"/>
              </w:rPr>
            </w:pPr>
            <w:r>
              <w:rPr>
                <w:rFonts w:cs="Arial"/>
              </w:rPr>
              <w:t>Kontaktperson:</w:t>
            </w:r>
          </w:p>
        </w:tc>
        <w:tc>
          <w:tcPr>
            <w:tcW w:w="6996" w:type="dxa"/>
            <w:tcBorders>
              <w:left w:val="nil"/>
              <w:right w:val="nil"/>
            </w:tcBorders>
          </w:tcPr>
          <w:p w14:paraId="735EF516" w14:textId="77777777" w:rsidR="00051D5C" w:rsidRPr="00E54166" w:rsidRDefault="00051D5C" w:rsidP="00614AEB">
            <w:pPr>
              <w:spacing w:before="120"/>
              <w:rPr>
                <w:rFonts w:cs="Arial"/>
              </w:rPr>
            </w:pPr>
          </w:p>
        </w:tc>
      </w:tr>
      <w:tr w:rsidR="0004768A" w:rsidRPr="00E54166" w14:paraId="7EAA7D7B" w14:textId="77777777" w:rsidTr="00614AEB">
        <w:tc>
          <w:tcPr>
            <w:tcW w:w="2502" w:type="dxa"/>
            <w:tcBorders>
              <w:top w:val="nil"/>
              <w:left w:val="nil"/>
              <w:bottom w:val="nil"/>
              <w:right w:val="nil"/>
            </w:tcBorders>
          </w:tcPr>
          <w:p w14:paraId="2FA9B08C" w14:textId="77777777" w:rsidR="0004768A" w:rsidRPr="00E54166" w:rsidRDefault="0004768A" w:rsidP="00614AEB">
            <w:pPr>
              <w:spacing w:before="120"/>
              <w:rPr>
                <w:rFonts w:cs="Arial"/>
              </w:rPr>
            </w:pPr>
            <w:r w:rsidRPr="00E54166">
              <w:rPr>
                <w:rFonts w:cs="Arial"/>
              </w:rPr>
              <w:t>Referenzadresse:</w:t>
            </w:r>
          </w:p>
        </w:tc>
        <w:tc>
          <w:tcPr>
            <w:tcW w:w="6996" w:type="dxa"/>
            <w:tcBorders>
              <w:left w:val="nil"/>
              <w:right w:val="nil"/>
            </w:tcBorders>
          </w:tcPr>
          <w:p w14:paraId="1BE6C1EE" w14:textId="77777777" w:rsidR="0004768A" w:rsidRPr="00E54166" w:rsidRDefault="0004768A" w:rsidP="00614AEB">
            <w:pPr>
              <w:spacing w:before="120"/>
              <w:rPr>
                <w:rFonts w:cs="Arial"/>
              </w:rPr>
            </w:pPr>
          </w:p>
        </w:tc>
      </w:tr>
      <w:tr w:rsidR="0004768A" w:rsidRPr="00E54166" w14:paraId="037FC943" w14:textId="77777777" w:rsidTr="00614AEB">
        <w:tc>
          <w:tcPr>
            <w:tcW w:w="2502" w:type="dxa"/>
            <w:tcBorders>
              <w:top w:val="nil"/>
              <w:left w:val="nil"/>
              <w:bottom w:val="nil"/>
              <w:right w:val="nil"/>
            </w:tcBorders>
          </w:tcPr>
          <w:p w14:paraId="6D9CD676" w14:textId="77777777" w:rsidR="0004768A" w:rsidRPr="00E54166" w:rsidRDefault="0004768A" w:rsidP="00614AEB">
            <w:pPr>
              <w:spacing w:before="120"/>
              <w:rPr>
                <w:rFonts w:cs="Arial"/>
              </w:rPr>
            </w:pPr>
          </w:p>
        </w:tc>
        <w:tc>
          <w:tcPr>
            <w:tcW w:w="6996" w:type="dxa"/>
            <w:tcBorders>
              <w:left w:val="nil"/>
              <w:right w:val="nil"/>
            </w:tcBorders>
          </w:tcPr>
          <w:p w14:paraId="34DC5398" w14:textId="77777777" w:rsidR="0004768A" w:rsidRPr="00E54166" w:rsidRDefault="0004768A" w:rsidP="00614AEB">
            <w:pPr>
              <w:spacing w:before="120"/>
              <w:rPr>
                <w:rFonts w:cs="Arial"/>
              </w:rPr>
            </w:pPr>
          </w:p>
        </w:tc>
      </w:tr>
      <w:tr w:rsidR="0004768A" w:rsidRPr="00E54166" w14:paraId="0919DF24" w14:textId="77777777" w:rsidTr="00614AEB">
        <w:tc>
          <w:tcPr>
            <w:tcW w:w="2502" w:type="dxa"/>
            <w:tcBorders>
              <w:top w:val="nil"/>
              <w:left w:val="nil"/>
              <w:bottom w:val="nil"/>
              <w:right w:val="nil"/>
            </w:tcBorders>
          </w:tcPr>
          <w:p w14:paraId="5858B70D" w14:textId="5E2FC21D" w:rsidR="0004768A" w:rsidRPr="00E54166" w:rsidRDefault="0004768A" w:rsidP="00614AEB">
            <w:pPr>
              <w:spacing w:before="120"/>
              <w:rPr>
                <w:rFonts w:cs="Arial"/>
              </w:rPr>
            </w:pPr>
            <w:r w:rsidRPr="00E54166">
              <w:rPr>
                <w:rFonts w:cs="Arial"/>
              </w:rPr>
              <w:t>Telefon Nr</w:t>
            </w:r>
            <w:r w:rsidR="00C218BB">
              <w:rPr>
                <w:rFonts w:cs="Arial"/>
              </w:rPr>
              <w:t>.</w:t>
            </w:r>
            <w:r>
              <w:rPr>
                <w:rFonts w:cs="Arial"/>
              </w:rPr>
              <w:t xml:space="preserve"> / Email</w:t>
            </w:r>
            <w:r w:rsidRPr="00E54166">
              <w:rPr>
                <w:rFonts w:cs="Arial"/>
              </w:rPr>
              <w:t>.:</w:t>
            </w:r>
          </w:p>
        </w:tc>
        <w:tc>
          <w:tcPr>
            <w:tcW w:w="6996" w:type="dxa"/>
            <w:tcBorders>
              <w:left w:val="nil"/>
              <w:right w:val="nil"/>
            </w:tcBorders>
          </w:tcPr>
          <w:p w14:paraId="5E7351E6" w14:textId="77777777" w:rsidR="0004768A" w:rsidRPr="00E54166" w:rsidRDefault="0004768A" w:rsidP="00614AEB">
            <w:pPr>
              <w:spacing w:before="120"/>
              <w:rPr>
                <w:rFonts w:cs="Arial"/>
              </w:rPr>
            </w:pPr>
          </w:p>
        </w:tc>
      </w:tr>
    </w:tbl>
    <w:p w14:paraId="2FCF0385" w14:textId="2F255E1D" w:rsidR="00E54166" w:rsidRDefault="00E54166" w:rsidP="00E54166">
      <w:pPr>
        <w:rPr>
          <w:rFonts w:cs="Arial"/>
          <w:b/>
        </w:rPr>
      </w:pPr>
      <w:bookmarkStart w:id="2" w:name="_GoBack"/>
      <w:bookmarkEnd w:id="2"/>
      <w:r w:rsidRPr="00E54166">
        <w:rPr>
          <w:rFonts w:cs="Arial"/>
          <w:b/>
        </w:rPr>
        <w:lastRenderedPageBreak/>
        <w:t>Stellvertretende/-r externe/-r Projektleiter/-in</w:t>
      </w:r>
      <w:r w:rsidRPr="00E54166">
        <w:rPr>
          <w:rFonts w:cs="Arial"/>
          <w:b/>
        </w:rPr>
        <w:br/>
      </w:r>
    </w:p>
    <w:tbl>
      <w:tblPr>
        <w:tblW w:w="9498" w:type="dxa"/>
        <w:tblLayout w:type="fixed"/>
        <w:tblCellMar>
          <w:left w:w="47" w:type="dxa"/>
          <w:right w:w="47" w:type="dxa"/>
        </w:tblCellMar>
        <w:tblLook w:val="0000" w:firstRow="0" w:lastRow="0" w:firstColumn="0" w:lastColumn="0" w:noHBand="0" w:noVBand="0"/>
      </w:tblPr>
      <w:tblGrid>
        <w:gridCol w:w="3969"/>
        <w:gridCol w:w="5529"/>
      </w:tblGrid>
      <w:tr w:rsidR="00B87F89" w:rsidRPr="00914644" w14:paraId="2F6C4B4C" w14:textId="77777777" w:rsidTr="007C11EB">
        <w:trPr>
          <w:trHeight w:val="250"/>
        </w:trPr>
        <w:tc>
          <w:tcPr>
            <w:tcW w:w="3969" w:type="dxa"/>
          </w:tcPr>
          <w:p w14:paraId="1EF5B3B7" w14:textId="77777777" w:rsidR="00B87F89" w:rsidRPr="00914644" w:rsidRDefault="00B87F89" w:rsidP="007C11EB">
            <w:pPr>
              <w:spacing w:before="120"/>
            </w:pPr>
            <w:r>
              <w:t>Name, Vorname</w:t>
            </w:r>
            <w:r w:rsidRPr="00914644">
              <w:t>:</w:t>
            </w:r>
          </w:p>
        </w:tc>
        <w:tc>
          <w:tcPr>
            <w:tcW w:w="5529" w:type="dxa"/>
            <w:tcBorders>
              <w:bottom w:val="single" w:sz="2" w:space="0" w:color="auto"/>
            </w:tcBorders>
          </w:tcPr>
          <w:p w14:paraId="52FC2D8D" w14:textId="77777777" w:rsidR="00B87F89" w:rsidRPr="00914644" w:rsidRDefault="00B87F89" w:rsidP="007C11EB">
            <w:pPr>
              <w:spacing w:before="120"/>
            </w:pPr>
          </w:p>
        </w:tc>
      </w:tr>
      <w:tr w:rsidR="00B87F89" w:rsidRPr="00914644" w14:paraId="6C46B830" w14:textId="77777777" w:rsidTr="007C11EB">
        <w:trPr>
          <w:trHeight w:val="250"/>
        </w:trPr>
        <w:tc>
          <w:tcPr>
            <w:tcW w:w="3969" w:type="dxa"/>
          </w:tcPr>
          <w:p w14:paraId="68916A9D" w14:textId="77777777" w:rsidR="00B87F89" w:rsidRPr="00914644" w:rsidRDefault="00B87F89" w:rsidP="007C11EB">
            <w:pPr>
              <w:spacing w:before="120"/>
            </w:pPr>
            <w:r>
              <w:t>Jahrgang</w:t>
            </w:r>
            <w:r w:rsidRPr="00914644">
              <w:t>:</w:t>
            </w:r>
          </w:p>
        </w:tc>
        <w:tc>
          <w:tcPr>
            <w:tcW w:w="5529" w:type="dxa"/>
            <w:tcBorders>
              <w:bottom w:val="single" w:sz="2" w:space="0" w:color="auto"/>
            </w:tcBorders>
          </w:tcPr>
          <w:p w14:paraId="2DB3F83B" w14:textId="77777777" w:rsidR="00B87F89" w:rsidRPr="00914644" w:rsidRDefault="00B87F89" w:rsidP="007C11EB">
            <w:pPr>
              <w:spacing w:before="120"/>
            </w:pPr>
          </w:p>
        </w:tc>
      </w:tr>
      <w:tr w:rsidR="00B87F89" w:rsidRPr="00914644" w14:paraId="7D8E2B8D" w14:textId="77777777" w:rsidTr="007C11EB">
        <w:trPr>
          <w:trHeight w:val="250"/>
        </w:trPr>
        <w:tc>
          <w:tcPr>
            <w:tcW w:w="3969" w:type="dxa"/>
          </w:tcPr>
          <w:p w14:paraId="7014F196" w14:textId="77777777" w:rsidR="00B87F89" w:rsidRPr="00914644" w:rsidRDefault="00B87F89" w:rsidP="007C11EB">
            <w:pPr>
              <w:spacing w:before="120"/>
            </w:pPr>
            <w:r>
              <w:t>In der Firma seit</w:t>
            </w:r>
            <w:r w:rsidRPr="00914644">
              <w:t>:</w:t>
            </w:r>
          </w:p>
        </w:tc>
        <w:tc>
          <w:tcPr>
            <w:tcW w:w="5529" w:type="dxa"/>
            <w:tcBorders>
              <w:bottom w:val="single" w:sz="2" w:space="0" w:color="auto"/>
            </w:tcBorders>
          </w:tcPr>
          <w:p w14:paraId="6E84F3E9" w14:textId="77777777" w:rsidR="00B87F89" w:rsidRPr="00914644" w:rsidRDefault="00B87F89" w:rsidP="007C11EB">
            <w:pPr>
              <w:spacing w:before="120"/>
            </w:pPr>
          </w:p>
        </w:tc>
      </w:tr>
      <w:tr w:rsidR="00B87F89" w:rsidRPr="00914644" w14:paraId="7BFFB590" w14:textId="77777777" w:rsidTr="007C11EB">
        <w:trPr>
          <w:trHeight w:val="250"/>
        </w:trPr>
        <w:tc>
          <w:tcPr>
            <w:tcW w:w="3969" w:type="dxa"/>
          </w:tcPr>
          <w:p w14:paraId="5229AE71" w14:textId="77777777" w:rsidR="00B87F89" w:rsidRPr="00914644" w:rsidRDefault="00B87F89" w:rsidP="007C11EB">
            <w:pPr>
              <w:spacing w:before="120"/>
            </w:pPr>
            <w:r>
              <w:t>Im Beruf seit</w:t>
            </w:r>
            <w:r w:rsidRPr="00914644">
              <w:t>:</w:t>
            </w:r>
          </w:p>
        </w:tc>
        <w:tc>
          <w:tcPr>
            <w:tcW w:w="5529" w:type="dxa"/>
            <w:tcBorders>
              <w:bottom w:val="single" w:sz="2" w:space="0" w:color="auto"/>
            </w:tcBorders>
          </w:tcPr>
          <w:p w14:paraId="24160662" w14:textId="77777777" w:rsidR="00B87F89" w:rsidRPr="00914644" w:rsidRDefault="00B87F89" w:rsidP="007C11EB">
            <w:pPr>
              <w:spacing w:before="120"/>
            </w:pPr>
          </w:p>
        </w:tc>
      </w:tr>
      <w:tr w:rsidR="00B87F89" w:rsidRPr="00914644" w14:paraId="352E239C" w14:textId="77777777" w:rsidTr="007C11EB">
        <w:trPr>
          <w:trHeight w:val="250"/>
        </w:trPr>
        <w:tc>
          <w:tcPr>
            <w:tcW w:w="3969" w:type="dxa"/>
          </w:tcPr>
          <w:p w14:paraId="1BE55EF5" w14:textId="77777777" w:rsidR="00B87F89" w:rsidRPr="00914644" w:rsidRDefault="00B87F89" w:rsidP="007C11EB">
            <w:pPr>
              <w:spacing w:before="120"/>
            </w:pPr>
            <w:r>
              <w:t>Grundausbildung</w:t>
            </w:r>
            <w:r w:rsidRPr="00914644">
              <w:t>:</w:t>
            </w:r>
          </w:p>
        </w:tc>
        <w:tc>
          <w:tcPr>
            <w:tcW w:w="5529" w:type="dxa"/>
            <w:tcBorders>
              <w:top w:val="single" w:sz="2" w:space="0" w:color="auto"/>
              <w:bottom w:val="single" w:sz="4" w:space="0" w:color="auto"/>
            </w:tcBorders>
          </w:tcPr>
          <w:p w14:paraId="4978AA68" w14:textId="77777777" w:rsidR="00B87F89" w:rsidRPr="00914644" w:rsidRDefault="00B87F89" w:rsidP="007C11EB">
            <w:pPr>
              <w:spacing w:before="120"/>
            </w:pPr>
          </w:p>
        </w:tc>
      </w:tr>
      <w:tr w:rsidR="00B87F89" w:rsidRPr="00914644" w14:paraId="6826D5C9" w14:textId="77777777" w:rsidTr="007C11EB">
        <w:trPr>
          <w:trHeight w:val="250"/>
        </w:trPr>
        <w:tc>
          <w:tcPr>
            <w:tcW w:w="3969" w:type="dxa"/>
          </w:tcPr>
          <w:p w14:paraId="4618EA9E" w14:textId="77777777" w:rsidR="00B87F89" w:rsidRPr="00914644" w:rsidRDefault="00B87F89" w:rsidP="007C11EB">
            <w:pPr>
              <w:spacing w:before="120"/>
            </w:pPr>
            <w:r>
              <w:t>Zusatzausbildung:</w:t>
            </w:r>
          </w:p>
        </w:tc>
        <w:tc>
          <w:tcPr>
            <w:tcW w:w="5529" w:type="dxa"/>
            <w:tcBorders>
              <w:top w:val="single" w:sz="4" w:space="0" w:color="auto"/>
              <w:bottom w:val="single" w:sz="4" w:space="0" w:color="auto"/>
            </w:tcBorders>
          </w:tcPr>
          <w:p w14:paraId="44ED8C29" w14:textId="77777777" w:rsidR="00B87F89" w:rsidRPr="00914644" w:rsidRDefault="00B87F89" w:rsidP="007C11EB">
            <w:pPr>
              <w:spacing w:before="120"/>
            </w:pPr>
          </w:p>
        </w:tc>
      </w:tr>
    </w:tbl>
    <w:p w14:paraId="4798572D" w14:textId="2C7D3F6A" w:rsidR="00B87F89" w:rsidRDefault="00B87F89" w:rsidP="00E54166">
      <w:pPr>
        <w:rPr>
          <w:rFonts w:cs="Arial"/>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2"/>
        <w:gridCol w:w="6996"/>
      </w:tblGrid>
      <w:tr w:rsidR="00EA25EB" w:rsidRPr="00E54166" w14:paraId="238D73C0" w14:textId="77777777" w:rsidTr="00614AEB">
        <w:tc>
          <w:tcPr>
            <w:tcW w:w="2502" w:type="dxa"/>
            <w:tcBorders>
              <w:top w:val="nil"/>
              <w:left w:val="nil"/>
              <w:bottom w:val="nil"/>
              <w:right w:val="nil"/>
            </w:tcBorders>
          </w:tcPr>
          <w:p w14:paraId="626D6A06" w14:textId="77777777" w:rsidR="00EA25EB" w:rsidRPr="00E54166" w:rsidRDefault="00EA25EB" w:rsidP="00614AEB">
            <w:pPr>
              <w:spacing w:before="120"/>
              <w:rPr>
                <w:rFonts w:cs="Arial"/>
                <w:b/>
              </w:rPr>
            </w:pPr>
            <w:r w:rsidRPr="00E54166">
              <w:rPr>
                <w:rFonts w:cs="Arial"/>
                <w:b/>
              </w:rPr>
              <w:t>Projekt 1</w:t>
            </w:r>
          </w:p>
        </w:tc>
        <w:tc>
          <w:tcPr>
            <w:tcW w:w="6996" w:type="dxa"/>
            <w:tcBorders>
              <w:top w:val="nil"/>
              <w:left w:val="nil"/>
              <w:right w:val="nil"/>
            </w:tcBorders>
          </w:tcPr>
          <w:p w14:paraId="1A896251" w14:textId="77777777" w:rsidR="00EA25EB" w:rsidRPr="00E54166" w:rsidRDefault="00EA25EB" w:rsidP="00614AEB">
            <w:pPr>
              <w:spacing w:before="120"/>
              <w:rPr>
                <w:rFonts w:cs="Arial"/>
              </w:rPr>
            </w:pPr>
          </w:p>
        </w:tc>
      </w:tr>
      <w:tr w:rsidR="00EA25EB" w:rsidRPr="00E54166" w14:paraId="67DDCFD1" w14:textId="77777777" w:rsidTr="00614AEB">
        <w:tc>
          <w:tcPr>
            <w:tcW w:w="2502" w:type="dxa"/>
            <w:tcBorders>
              <w:top w:val="nil"/>
              <w:left w:val="nil"/>
              <w:bottom w:val="nil"/>
              <w:right w:val="nil"/>
            </w:tcBorders>
          </w:tcPr>
          <w:p w14:paraId="049E5AAE" w14:textId="77777777" w:rsidR="00EA25EB" w:rsidRPr="00E54166" w:rsidRDefault="00EA25EB" w:rsidP="00614AEB">
            <w:pPr>
              <w:spacing w:before="120"/>
              <w:rPr>
                <w:rFonts w:cs="Arial"/>
              </w:rPr>
            </w:pPr>
            <w:r w:rsidRPr="00E54166">
              <w:rPr>
                <w:rFonts w:cs="Arial"/>
              </w:rPr>
              <w:t>Auftraggeber:</w:t>
            </w:r>
          </w:p>
        </w:tc>
        <w:tc>
          <w:tcPr>
            <w:tcW w:w="6996" w:type="dxa"/>
            <w:tcBorders>
              <w:top w:val="nil"/>
              <w:left w:val="nil"/>
              <w:right w:val="nil"/>
            </w:tcBorders>
          </w:tcPr>
          <w:p w14:paraId="4A097517" w14:textId="77777777" w:rsidR="00EA25EB" w:rsidRPr="00E54166" w:rsidRDefault="00EA25EB" w:rsidP="00614AEB">
            <w:pPr>
              <w:spacing w:before="120"/>
              <w:rPr>
                <w:rFonts w:cs="Arial"/>
              </w:rPr>
            </w:pPr>
          </w:p>
        </w:tc>
      </w:tr>
      <w:tr w:rsidR="00EA25EB" w:rsidRPr="00E54166" w14:paraId="117644AD" w14:textId="77777777" w:rsidTr="00614AEB">
        <w:tc>
          <w:tcPr>
            <w:tcW w:w="2502" w:type="dxa"/>
            <w:tcBorders>
              <w:top w:val="nil"/>
              <w:left w:val="nil"/>
              <w:bottom w:val="nil"/>
              <w:right w:val="nil"/>
            </w:tcBorders>
          </w:tcPr>
          <w:p w14:paraId="437A644F" w14:textId="77777777" w:rsidR="00EA25EB" w:rsidRPr="00E54166" w:rsidRDefault="00EA25EB" w:rsidP="00614AEB">
            <w:pPr>
              <w:spacing w:before="120"/>
              <w:rPr>
                <w:rFonts w:cs="Arial"/>
              </w:rPr>
            </w:pPr>
            <w:r w:rsidRPr="00E54166">
              <w:rPr>
                <w:rFonts w:cs="Arial"/>
              </w:rPr>
              <w:t>Objektbezeichnung:</w:t>
            </w:r>
          </w:p>
        </w:tc>
        <w:tc>
          <w:tcPr>
            <w:tcW w:w="6996" w:type="dxa"/>
            <w:tcBorders>
              <w:left w:val="nil"/>
              <w:right w:val="nil"/>
            </w:tcBorders>
          </w:tcPr>
          <w:p w14:paraId="49670D4E" w14:textId="77777777" w:rsidR="00EA25EB" w:rsidRPr="00E54166" w:rsidRDefault="00EA25EB" w:rsidP="00614AEB">
            <w:pPr>
              <w:spacing w:before="120"/>
              <w:rPr>
                <w:rFonts w:cs="Arial"/>
              </w:rPr>
            </w:pPr>
          </w:p>
        </w:tc>
      </w:tr>
      <w:tr w:rsidR="00EA25EB" w:rsidRPr="00E54166" w14:paraId="4E04F789" w14:textId="77777777" w:rsidTr="00614AEB">
        <w:tc>
          <w:tcPr>
            <w:tcW w:w="2502" w:type="dxa"/>
            <w:tcBorders>
              <w:top w:val="nil"/>
              <w:left w:val="nil"/>
              <w:bottom w:val="nil"/>
              <w:right w:val="nil"/>
            </w:tcBorders>
          </w:tcPr>
          <w:p w14:paraId="01356470" w14:textId="483238A3" w:rsidR="00EA25EB" w:rsidRPr="00E54166" w:rsidRDefault="00EA25EB" w:rsidP="00614AEB">
            <w:pPr>
              <w:spacing w:before="120"/>
              <w:rPr>
                <w:rFonts w:cs="Arial"/>
              </w:rPr>
            </w:pPr>
            <w:r>
              <w:rPr>
                <w:rFonts w:cs="Arial"/>
              </w:rPr>
              <w:t>Ausgeführte Arbeiten/ Leistungen</w:t>
            </w:r>
            <w:r w:rsidR="00C5435E">
              <w:rPr>
                <w:rStyle w:val="Funotenzeichen"/>
                <w:rFonts w:cs="Arial"/>
              </w:rPr>
              <w:footnoteReference w:id="2"/>
            </w:r>
            <w:r>
              <w:rPr>
                <w:rFonts w:cs="Arial"/>
              </w:rPr>
              <w:t>:</w:t>
            </w:r>
          </w:p>
        </w:tc>
        <w:tc>
          <w:tcPr>
            <w:tcW w:w="6996" w:type="dxa"/>
            <w:tcBorders>
              <w:left w:val="nil"/>
              <w:right w:val="nil"/>
            </w:tcBorders>
          </w:tcPr>
          <w:p w14:paraId="785ACA04" w14:textId="77777777" w:rsidR="00EA25EB" w:rsidRPr="00E54166" w:rsidRDefault="00EA25EB" w:rsidP="00614AEB">
            <w:pPr>
              <w:spacing w:before="120"/>
              <w:rPr>
                <w:rFonts w:cs="Arial"/>
              </w:rPr>
            </w:pPr>
          </w:p>
        </w:tc>
      </w:tr>
      <w:tr w:rsidR="00EA25EB" w:rsidRPr="00E54166" w14:paraId="2D4FDDE5" w14:textId="77777777" w:rsidTr="00614AEB">
        <w:tc>
          <w:tcPr>
            <w:tcW w:w="2502" w:type="dxa"/>
            <w:tcBorders>
              <w:top w:val="nil"/>
              <w:left w:val="nil"/>
              <w:bottom w:val="nil"/>
              <w:right w:val="nil"/>
            </w:tcBorders>
          </w:tcPr>
          <w:p w14:paraId="2F99205B" w14:textId="77777777" w:rsidR="00EA25EB" w:rsidRPr="00E54166" w:rsidRDefault="00EA25EB" w:rsidP="00614AEB">
            <w:pPr>
              <w:spacing w:before="120"/>
              <w:rPr>
                <w:rFonts w:cs="Arial"/>
              </w:rPr>
            </w:pPr>
            <w:r w:rsidRPr="00E54166">
              <w:rPr>
                <w:rFonts w:cs="Arial"/>
              </w:rPr>
              <w:t>Ausführungsjahr:</w:t>
            </w:r>
          </w:p>
        </w:tc>
        <w:tc>
          <w:tcPr>
            <w:tcW w:w="6996" w:type="dxa"/>
            <w:tcBorders>
              <w:left w:val="nil"/>
              <w:right w:val="nil"/>
            </w:tcBorders>
          </w:tcPr>
          <w:p w14:paraId="207B17E1" w14:textId="77777777" w:rsidR="00EA25EB" w:rsidRPr="00E54166" w:rsidRDefault="00EA25EB" w:rsidP="00614AEB">
            <w:pPr>
              <w:spacing w:before="120"/>
              <w:rPr>
                <w:rFonts w:cs="Arial"/>
              </w:rPr>
            </w:pPr>
          </w:p>
        </w:tc>
      </w:tr>
      <w:tr w:rsidR="00EA25EB" w:rsidRPr="00E54166" w14:paraId="111F12D4" w14:textId="77777777" w:rsidTr="00614AEB">
        <w:tc>
          <w:tcPr>
            <w:tcW w:w="2502" w:type="dxa"/>
            <w:tcBorders>
              <w:top w:val="nil"/>
              <w:left w:val="nil"/>
              <w:bottom w:val="nil"/>
              <w:right w:val="nil"/>
            </w:tcBorders>
          </w:tcPr>
          <w:p w14:paraId="6C0054C8" w14:textId="77777777" w:rsidR="00EA25EB" w:rsidRPr="00E54166" w:rsidRDefault="00EA25EB" w:rsidP="00614AEB">
            <w:pPr>
              <w:spacing w:before="120"/>
              <w:rPr>
                <w:rFonts w:cs="Arial"/>
              </w:rPr>
            </w:pPr>
            <w:r w:rsidRPr="00E54166">
              <w:rPr>
                <w:rFonts w:cs="Arial"/>
              </w:rPr>
              <w:t>Funktion:</w:t>
            </w:r>
          </w:p>
        </w:tc>
        <w:tc>
          <w:tcPr>
            <w:tcW w:w="6996" w:type="dxa"/>
            <w:tcBorders>
              <w:left w:val="nil"/>
              <w:right w:val="nil"/>
            </w:tcBorders>
          </w:tcPr>
          <w:p w14:paraId="63C17E81" w14:textId="77777777" w:rsidR="00EA25EB" w:rsidRPr="00E54166" w:rsidRDefault="00EA25EB" w:rsidP="00614AEB">
            <w:pPr>
              <w:spacing w:before="120"/>
              <w:rPr>
                <w:rFonts w:cs="Arial"/>
              </w:rPr>
            </w:pPr>
          </w:p>
        </w:tc>
      </w:tr>
      <w:tr w:rsidR="00051D5C" w:rsidRPr="00E54166" w14:paraId="019C52F5" w14:textId="77777777" w:rsidTr="00614AEB">
        <w:tc>
          <w:tcPr>
            <w:tcW w:w="2502" w:type="dxa"/>
            <w:tcBorders>
              <w:top w:val="nil"/>
              <w:left w:val="nil"/>
              <w:bottom w:val="nil"/>
              <w:right w:val="nil"/>
            </w:tcBorders>
          </w:tcPr>
          <w:p w14:paraId="1A8E3B50" w14:textId="6CD8E225" w:rsidR="00051D5C" w:rsidRPr="00E54166" w:rsidRDefault="00051D5C" w:rsidP="00614AEB">
            <w:pPr>
              <w:spacing w:before="120"/>
              <w:rPr>
                <w:rFonts w:cs="Arial"/>
              </w:rPr>
            </w:pPr>
            <w:r>
              <w:rPr>
                <w:rFonts w:cs="Arial"/>
              </w:rPr>
              <w:t>Kontaktperson:</w:t>
            </w:r>
          </w:p>
        </w:tc>
        <w:tc>
          <w:tcPr>
            <w:tcW w:w="6996" w:type="dxa"/>
            <w:tcBorders>
              <w:left w:val="nil"/>
              <w:right w:val="nil"/>
            </w:tcBorders>
          </w:tcPr>
          <w:p w14:paraId="5D863B43" w14:textId="77777777" w:rsidR="00051D5C" w:rsidRPr="00E54166" w:rsidRDefault="00051D5C" w:rsidP="00614AEB">
            <w:pPr>
              <w:spacing w:before="120"/>
              <w:rPr>
                <w:rFonts w:cs="Arial"/>
              </w:rPr>
            </w:pPr>
          </w:p>
        </w:tc>
      </w:tr>
      <w:tr w:rsidR="00EA25EB" w:rsidRPr="00E54166" w14:paraId="292694B4" w14:textId="77777777" w:rsidTr="00614AEB">
        <w:tc>
          <w:tcPr>
            <w:tcW w:w="2502" w:type="dxa"/>
            <w:tcBorders>
              <w:top w:val="nil"/>
              <w:left w:val="nil"/>
              <w:bottom w:val="nil"/>
              <w:right w:val="nil"/>
            </w:tcBorders>
          </w:tcPr>
          <w:p w14:paraId="7021FB12" w14:textId="77777777" w:rsidR="00EA25EB" w:rsidRPr="00E54166" w:rsidRDefault="00EA25EB" w:rsidP="00614AEB">
            <w:pPr>
              <w:spacing w:before="120"/>
              <w:rPr>
                <w:rFonts w:cs="Arial"/>
              </w:rPr>
            </w:pPr>
            <w:r w:rsidRPr="00E54166">
              <w:rPr>
                <w:rFonts w:cs="Arial"/>
              </w:rPr>
              <w:t>Referenzadresse:</w:t>
            </w:r>
          </w:p>
        </w:tc>
        <w:tc>
          <w:tcPr>
            <w:tcW w:w="6996" w:type="dxa"/>
            <w:tcBorders>
              <w:left w:val="nil"/>
              <w:right w:val="nil"/>
            </w:tcBorders>
          </w:tcPr>
          <w:p w14:paraId="62A9DA3F" w14:textId="77777777" w:rsidR="00EA25EB" w:rsidRPr="00E54166" w:rsidRDefault="00EA25EB" w:rsidP="00614AEB">
            <w:pPr>
              <w:spacing w:before="120"/>
              <w:rPr>
                <w:rFonts w:cs="Arial"/>
              </w:rPr>
            </w:pPr>
          </w:p>
        </w:tc>
      </w:tr>
      <w:tr w:rsidR="00EA25EB" w:rsidRPr="00E54166" w14:paraId="5A113C1E" w14:textId="77777777" w:rsidTr="00614AEB">
        <w:tc>
          <w:tcPr>
            <w:tcW w:w="2502" w:type="dxa"/>
            <w:tcBorders>
              <w:top w:val="nil"/>
              <w:left w:val="nil"/>
              <w:bottom w:val="nil"/>
              <w:right w:val="nil"/>
            </w:tcBorders>
          </w:tcPr>
          <w:p w14:paraId="482393DC" w14:textId="77777777" w:rsidR="00EA25EB" w:rsidRPr="00E54166" w:rsidRDefault="00EA25EB" w:rsidP="00614AEB">
            <w:pPr>
              <w:spacing w:before="120"/>
              <w:rPr>
                <w:rFonts w:cs="Arial"/>
              </w:rPr>
            </w:pPr>
          </w:p>
        </w:tc>
        <w:tc>
          <w:tcPr>
            <w:tcW w:w="6996" w:type="dxa"/>
            <w:tcBorders>
              <w:left w:val="nil"/>
              <w:right w:val="nil"/>
            </w:tcBorders>
          </w:tcPr>
          <w:p w14:paraId="17EC29EE" w14:textId="77777777" w:rsidR="00EA25EB" w:rsidRPr="00E54166" w:rsidRDefault="00EA25EB" w:rsidP="00614AEB">
            <w:pPr>
              <w:spacing w:before="120"/>
              <w:rPr>
                <w:rFonts w:cs="Arial"/>
              </w:rPr>
            </w:pPr>
          </w:p>
        </w:tc>
      </w:tr>
      <w:tr w:rsidR="00EA25EB" w:rsidRPr="00E54166" w14:paraId="547E87D6" w14:textId="77777777" w:rsidTr="00614AEB">
        <w:tc>
          <w:tcPr>
            <w:tcW w:w="2502" w:type="dxa"/>
            <w:tcBorders>
              <w:top w:val="nil"/>
              <w:left w:val="nil"/>
              <w:bottom w:val="nil"/>
              <w:right w:val="nil"/>
            </w:tcBorders>
          </w:tcPr>
          <w:p w14:paraId="623C2EA0" w14:textId="401F697E" w:rsidR="00EA25EB" w:rsidRPr="00E54166" w:rsidRDefault="00EA25EB" w:rsidP="00C218BB">
            <w:pPr>
              <w:spacing w:before="120"/>
              <w:rPr>
                <w:rFonts w:cs="Arial"/>
              </w:rPr>
            </w:pPr>
            <w:r w:rsidRPr="00E54166">
              <w:rPr>
                <w:rFonts w:cs="Arial"/>
              </w:rPr>
              <w:t>Telefon Nr</w:t>
            </w:r>
            <w:r w:rsidR="00C218BB">
              <w:rPr>
                <w:rFonts w:cs="Arial"/>
              </w:rPr>
              <w:t>.</w:t>
            </w:r>
            <w:r>
              <w:rPr>
                <w:rFonts w:cs="Arial"/>
              </w:rPr>
              <w:t xml:space="preserve"> / Email</w:t>
            </w:r>
            <w:r w:rsidRPr="00E54166">
              <w:rPr>
                <w:rFonts w:cs="Arial"/>
              </w:rPr>
              <w:t>:</w:t>
            </w:r>
          </w:p>
        </w:tc>
        <w:tc>
          <w:tcPr>
            <w:tcW w:w="6996" w:type="dxa"/>
            <w:tcBorders>
              <w:left w:val="nil"/>
              <w:right w:val="nil"/>
            </w:tcBorders>
          </w:tcPr>
          <w:p w14:paraId="39D5A743" w14:textId="77777777" w:rsidR="00EA25EB" w:rsidRPr="00E54166" w:rsidRDefault="00EA25EB" w:rsidP="00614AEB">
            <w:pPr>
              <w:spacing w:before="120"/>
              <w:rPr>
                <w:rFonts w:cs="Arial"/>
              </w:rPr>
            </w:pPr>
          </w:p>
        </w:tc>
      </w:tr>
    </w:tbl>
    <w:p w14:paraId="35F3A3E1" w14:textId="77777777" w:rsidR="00A46DD7" w:rsidRPr="00E54166" w:rsidRDefault="00A46DD7" w:rsidP="00E54166">
      <w:pPr>
        <w:rPr>
          <w:rFonts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2"/>
        <w:gridCol w:w="6996"/>
      </w:tblGrid>
      <w:tr w:rsidR="00EA25EB" w:rsidRPr="00E54166" w14:paraId="10E52F1B" w14:textId="77777777" w:rsidTr="00614AEB">
        <w:tc>
          <w:tcPr>
            <w:tcW w:w="2502" w:type="dxa"/>
            <w:tcBorders>
              <w:top w:val="nil"/>
              <w:left w:val="nil"/>
              <w:bottom w:val="nil"/>
              <w:right w:val="nil"/>
            </w:tcBorders>
          </w:tcPr>
          <w:p w14:paraId="08D9353E" w14:textId="2A44DE09" w:rsidR="00EA25EB" w:rsidRPr="00E54166" w:rsidRDefault="00EA25EB" w:rsidP="00EA25EB">
            <w:pPr>
              <w:spacing w:before="120"/>
              <w:rPr>
                <w:rFonts w:cs="Arial"/>
                <w:b/>
              </w:rPr>
            </w:pPr>
            <w:r w:rsidRPr="00E54166">
              <w:rPr>
                <w:rFonts w:cs="Arial"/>
                <w:b/>
              </w:rPr>
              <w:t xml:space="preserve">Projekt </w:t>
            </w:r>
            <w:r>
              <w:rPr>
                <w:rFonts w:cs="Arial"/>
                <w:b/>
              </w:rPr>
              <w:t>2</w:t>
            </w:r>
          </w:p>
        </w:tc>
        <w:tc>
          <w:tcPr>
            <w:tcW w:w="6996" w:type="dxa"/>
            <w:tcBorders>
              <w:top w:val="nil"/>
              <w:left w:val="nil"/>
              <w:right w:val="nil"/>
            </w:tcBorders>
          </w:tcPr>
          <w:p w14:paraId="0FDC48E5" w14:textId="77777777" w:rsidR="00EA25EB" w:rsidRPr="00E54166" w:rsidRDefault="00EA25EB" w:rsidP="00614AEB">
            <w:pPr>
              <w:spacing w:before="120"/>
              <w:rPr>
                <w:rFonts w:cs="Arial"/>
              </w:rPr>
            </w:pPr>
          </w:p>
        </w:tc>
      </w:tr>
      <w:tr w:rsidR="00EA25EB" w:rsidRPr="00E54166" w14:paraId="35ADE17E" w14:textId="77777777" w:rsidTr="00614AEB">
        <w:tc>
          <w:tcPr>
            <w:tcW w:w="2502" w:type="dxa"/>
            <w:tcBorders>
              <w:top w:val="nil"/>
              <w:left w:val="nil"/>
              <w:bottom w:val="nil"/>
              <w:right w:val="nil"/>
            </w:tcBorders>
          </w:tcPr>
          <w:p w14:paraId="434CD997" w14:textId="77777777" w:rsidR="00EA25EB" w:rsidRPr="00E54166" w:rsidRDefault="00EA25EB" w:rsidP="00614AEB">
            <w:pPr>
              <w:spacing w:before="120"/>
              <w:rPr>
                <w:rFonts w:cs="Arial"/>
              </w:rPr>
            </w:pPr>
            <w:r w:rsidRPr="00E54166">
              <w:rPr>
                <w:rFonts w:cs="Arial"/>
              </w:rPr>
              <w:t>Auftraggeber:</w:t>
            </w:r>
          </w:p>
        </w:tc>
        <w:tc>
          <w:tcPr>
            <w:tcW w:w="6996" w:type="dxa"/>
            <w:tcBorders>
              <w:top w:val="nil"/>
              <w:left w:val="nil"/>
              <w:right w:val="nil"/>
            </w:tcBorders>
          </w:tcPr>
          <w:p w14:paraId="76444F94" w14:textId="77777777" w:rsidR="00EA25EB" w:rsidRPr="00E54166" w:rsidRDefault="00EA25EB" w:rsidP="00614AEB">
            <w:pPr>
              <w:spacing w:before="120"/>
              <w:rPr>
                <w:rFonts w:cs="Arial"/>
              </w:rPr>
            </w:pPr>
          </w:p>
        </w:tc>
      </w:tr>
      <w:tr w:rsidR="00EA25EB" w:rsidRPr="00E54166" w14:paraId="3A5F65A5" w14:textId="77777777" w:rsidTr="00614AEB">
        <w:tc>
          <w:tcPr>
            <w:tcW w:w="2502" w:type="dxa"/>
            <w:tcBorders>
              <w:top w:val="nil"/>
              <w:left w:val="nil"/>
              <w:bottom w:val="nil"/>
              <w:right w:val="nil"/>
            </w:tcBorders>
          </w:tcPr>
          <w:p w14:paraId="6AB07B02" w14:textId="77777777" w:rsidR="00EA25EB" w:rsidRPr="00E54166" w:rsidRDefault="00EA25EB" w:rsidP="00614AEB">
            <w:pPr>
              <w:spacing w:before="120"/>
              <w:rPr>
                <w:rFonts w:cs="Arial"/>
              </w:rPr>
            </w:pPr>
            <w:r w:rsidRPr="00E54166">
              <w:rPr>
                <w:rFonts w:cs="Arial"/>
              </w:rPr>
              <w:t>Objektbezeichnung:</w:t>
            </w:r>
          </w:p>
        </w:tc>
        <w:tc>
          <w:tcPr>
            <w:tcW w:w="6996" w:type="dxa"/>
            <w:tcBorders>
              <w:left w:val="nil"/>
              <w:right w:val="nil"/>
            </w:tcBorders>
          </w:tcPr>
          <w:p w14:paraId="0F6BEC92" w14:textId="77777777" w:rsidR="00EA25EB" w:rsidRPr="00E54166" w:rsidRDefault="00EA25EB" w:rsidP="00614AEB">
            <w:pPr>
              <w:spacing w:before="120"/>
              <w:rPr>
                <w:rFonts w:cs="Arial"/>
              </w:rPr>
            </w:pPr>
          </w:p>
        </w:tc>
      </w:tr>
      <w:tr w:rsidR="00EA25EB" w:rsidRPr="00E54166" w14:paraId="1FCD4770" w14:textId="77777777" w:rsidTr="00614AEB">
        <w:tc>
          <w:tcPr>
            <w:tcW w:w="2502" w:type="dxa"/>
            <w:tcBorders>
              <w:top w:val="nil"/>
              <w:left w:val="nil"/>
              <w:bottom w:val="nil"/>
              <w:right w:val="nil"/>
            </w:tcBorders>
          </w:tcPr>
          <w:p w14:paraId="78CB4527" w14:textId="1232FF15" w:rsidR="00EA25EB" w:rsidRPr="00E54166" w:rsidRDefault="00EA25EB" w:rsidP="00614AEB">
            <w:pPr>
              <w:spacing w:before="120"/>
              <w:rPr>
                <w:rFonts w:cs="Arial"/>
              </w:rPr>
            </w:pPr>
            <w:r>
              <w:rPr>
                <w:rFonts w:cs="Arial"/>
              </w:rPr>
              <w:t>Ausgeführte Arbeiten/ Leistungen</w:t>
            </w:r>
            <w:r w:rsidR="00C5435E" w:rsidRPr="00C5435E">
              <w:rPr>
                <w:rFonts w:cs="Arial"/>
                <w:vertAlign w:val="superscript"/>
              </w:rPr>
              <w:t>2</w:t>
            </w:r>
            <w:r>
              <w:rPr>
                <w:rFonts w:cs="Arial"/>
              </w:rPr>
              <w:t>:</w:t>
            </w:r>
          </w:p>
        </w:tc>
        <w:tc>
          <w:tcPr>
            <w:tcW w:w="6996" w:type="dxa"/>
            <w:tcBorders>
              <w:left w:val="nil"/>
              <w:right w:val="nil"/>
            </w:tcBorders>
          </w:tcPr>
          <w:p w14:paraId="2928DDAF" w14:textId="77777777" w:rsidR="00EA25EB" w:rsidRPr="00E54166" w:rsidRDefault="00EA25EB" w:rsidP="00614AEB">
            <w:pPr>
              <w:spacing w:before="120"/>
              <w:rPr>
                <w:rFonts w:cs="Arial"/>
              </w:rPr>
            </w:pPr>
          </w:p>
        </w:tc>
      </w:tr>
      <w:tr w:rsidR="00EA25EB" w:rsidRPr="00E54166" w14:paraId="6D4920E5" w14:textId="77777777" w:rsidTr="00614AEB">
        <w:tc>
          <w:tcPr>
            <w:tcW w:w="2502" w:type="dxa"/>
            <w:tcBorders>
              <w:top w:val="nil"/>
              <w:left w:val="nil"/>
              <w:bottom w:val="nil"/>
              <w:right w:val="nil"/>
            </w:tcBorders>
          </w:tcPr>
          <w:p w14:paraId="213A4465" w14:textId="77777777" w:rsidR="00EA25EB" w:rsidRPr="00E54166" w:rsidRDefault="00EA25EB" w:rsidP="00614AEB">
            <w:pPr>
              <w:spacing w:before="120"/>
              <w:rPr>
                <w:rFonts w:cs="Arial"/>
              </w:rPr>
            </w:pPr>
            <w:r w:rsidRPr="00E54166">
              <w:rPr>
                <w:rFonts w:cs="Arial"/>
              </w:rPr>
              <w:t>Ausführungsjahr:</w:t>
            </w:r>
          </w:p>
        </w:tc>
        <w:tc>
          <w:tcPr>
            <w:tcW w:w="6996" w:type="dxa"/>
            <w:tcBorders>
              <w:left w:val="nil"/>
              <w:right w:val="nil"/>
            </w:tcBorders>
          </w:tcPr>
          <w:p w14:paraId="535E8CB7" w14:textId="77777777" w:rsidR="00EA25EB" w:rsidRPr="00E54166" w:rsidRDefault="00EA25EB" w:rsidP="00614AEB">
            <w:pPr>
              <w:spacing w:before="120"/>
              <w:rPr>
                <w:rFonts w:cs="Arial"/>
              </w:rPr>
            </w:pPr>
          </w:p>
        </w:tc>
      </w:tr>
      <w:tr w:rsidR="00EA25EB" w:rsidRPr="00E54166" w14:paraId="7E59E337" w14:textId="77777777" w:rsidTr="00614AEB">
        <w:tc>
          <w:tcPr>
            <w:tcW w:w="2502" w:type="dxa"/>
            <w:tcBorders>
              <w:top w:val="nil"/>
              <w:left w:val="nil"/>
              <w:bottom w:val="nil"/>
              <w:right w:val="nil"/>
            </w:tcBorders>
          </w:tcPr>
          <w:p w14:paraId="297FD7EB" w14:textId="77777777" w:rsidR="00EA25EB" w:rsidRPr="00E54166" w:rsidRDefault="00EA25EB" w:rsidP="00614AEB">
            <w:pPr>
              <w:spacing w:before="120"/>
              <w:rPr>
                <w:rFonts w:cs="Arial"/>
              </w:rPr>
            </w:pPr>
            <w:r w:rsidRPr="00E54166">
              <w:rPr>
                <w:rFonts w:cs="Arial"/>
              </w:rPr>
              <w:t>Funktion:</w:t>
            </w:r>
          </w:p>
        </w:tc>
        <w:tc>
          <w:tcPr>
            <w:tcW w:w="6996" w:type="dxa"/>
            <w:tcBorders>
              <w:left w:val="nil"/>
              <w:right w:val="nil"/>
            </w:tcBorders>
          </w:tcPr>
          <w:p w14:paraId="288B2D69" w14:textId="77777777" w:rsidR="00EA25EB" w:rsidRPr="00E54166" w:rsidRDefault="00EA25EB" w:rsidP="00614AEB">
            <w:pPr>
              <w:spacing w:before="120"/>
              <w:rPr>
                <w:rFonts w:cs="Arial"/>
              </w:rPr>
            </w:pPr>
          </w:p>
        </w:tc>
      </w:tr>
      <w:tr w:rsidR="00051D5C" w:rsidRPr="00E54166" w14:paraId="7F6FA227" w14:textId="77777777" w:rsidTr="00614AEB">
        <w:tc>
          <w:tcPr>
            <w:tcW w:w="2502" w:type="dxa"/>
            <w:tcBorders>
              <w:top w:val="nil"/>
              <w:left w:val="nil"/>
              <w:bottom w:val="nil"/>
              <w:right w:val="nil"/>
            </w:tcBorders>
          </w:tcPr>
          <w:p w14:paraId="502CEDE8" w14:textId="43AF5204" w:rsidR="00051D5C" w:rsidRPr="00E54166" w:rsidRDefault="00051D5C" w:rsidP="00614AEB">
            <w:pPr>
              <w:spacing w:before="120"/>
              <w:rPr>
                <w:rFonts w:cs="Arial"/>
              </w:rPr>
            </w:pPr>
            <w:r>
              <w:rPr>
                <w:rFonts w:cs="Arial"/>
              </w:rPr>
              <w:t>Kontaktperson:</w:t>
            </w:r>
          </w:p>
        </w:tc>
        <w:tc>
          <w:tcPr>
            <w:tcW w:w="6996" w:type="dxa"/>
            <w:tcBorders>
              <w:left w:val="nil"/>
              <w:right w:val="nil"/>
            </w:tcBorders>
          </w:tcPr>
          <w:p w14:paraId="66AFC042" w14:textId="77777777" w:rsidR="00051D5C" w:rsidRPr="00E54166" w:rsidRDefault="00051D5C" w:rsidP="00614AEB">
            <w:pPr>
              <w:spacing w:before="120"/>
              <w:rPr>
                <w:rFonts w:cs="Arial"/>
              </w:rPr>
            </w:pPr>
          </w:p>
        </w:tc>
      </w:tr>
      <w:tr w:rsidR="00EA25EB" w:rsidRPr="00E54166" w14:paraId="548D768F" w14:textId="77777777" w:rsidTr="00614AEB">
        <w:tc>
          <w:tcPr>
            <w:tcW w:w="2502" w:type="dxa"/>
            <w:tcBorders>
              <w:top w:val="nil"/>
              <w:left w:val="nil"/>
              <w:bottom w:val="nil"/>
              <w:right w:val="nil"/>
            </w:tcBorders>
          </w:tcPr>
          <w:p w14:paraId="596EBF86" w14:textId="77777777" w:rsidR="00EA25EB" w:rsidRPr="00E54166" w:rsidRDefault="00EA25EB" w:rsidP="00614AEB">
            <w:pPr>
              <w:spacing w:before="120"/>
              <w:rPr>
                <w:rFonts w:cs="Arial"/>
              </w:rPr>
            </w:pPr>
            <w:r w:rsidRPr="00E54166">
              <w:rPr>
                <w:rFonts w:cs="Arial"/>
              </w:rPr>
              <w:t>Referenzadresse:</w:t>
            </w:r>
          </w:p>
        </w:tc>
        <w:tc>
          <w:tcPr>
            <w:tcW w:w="6996" w:type="dxa"/>
            <w:tcBorders>
              <w:left w:val="nil"/>
              <w:right w:val="nil"/>
            </w:tcBorders>
          </w:tcPr>
          <w:p w14:paraId="08B64BFA" w14:textId="77777777" w:rsidR="00EA25EB" w:rsidRPr="00E54166" w:rsidRDefault="00EA25EB" w:rsidP="00614AEB">
            <w:pPr>
              <w:spacing w:before="120"/>
              <w:rPr>
                <w:rFonts w:cs="Arial"/>
              </w:rPr>
            </w:pPr>
          </w:p>
        </w:tc>
      </w:tr>
      <w:tr w:rsidR="00EA25EB" w:rsidRPr="00E54166" w14:paraId="189B1DFA" w14:textId="77777777" w:rsidTr="00614AEB">
        <w:tc>
          <w:tcPr>
            <w:tcW w:w="2502" w:type="dxa"/>
            <w:tcBorders>
              <w:top w:val="nil"/>
              <w:left w:val="nil"/>
              <w:bottom w:val="nil"/>
              <w:right w:val="nil"/>
            </w:tcBorders>
          </w:tcPr>
          <w:p w14:paraId="520A2364" w14:textId="77777777" w:rsidR="00EA25EB" w:rsidRPr="00E54166" w:rsidRDefault="00EA25EB" w:rsidP="00614AEB">
            <w:pPr>
              <w:spacing w:before="120"/>
              <w:rPr>
                <w:rFonts w:cs="Arial"/>
              </w:rPr>
            </w:pPr>
          </w:p>
        </w:tc>
        <w:tc>
          <w:tcPr>
            <w:tcW w:w="6996" w:type="dxa"/>
            <w:tcBorders>
              <w:left w:val="nil"/>
              <w:right w:val="nil"/>
            </w:tcBorders>
          </w:tcPr>
          <w:p w14:paraId="69FC8C31" w14:textId="77777777" w:rsidR="00EA25EB" w:rsidRPr="00E54166" w:rsidRDefault="00EA25EB" w:rsidP="00614AEB">
            <w:pPr>
              <w:spacing w:before="120"/>
              <w:rPr>
                <w:rFonts w:cs="Arial"/>
              </w:rPr>
            </w:pPr>
          </w:p>
        </w:tc>
      </w:tr>
      <w:tr w:rsidR="00EA25EB" w:rsidRPr="00E54166" w14:paraId="3104EC02" w14:textId="77777777" w:rsidTr="00614AEB">
        <w:tc>
          <w:tcPr>
            <w:tcW w:w="2502" w:type="dxa"/>
            <w:tcBorders>
              <w:top w:val="nil"/>
              <w:left w:val="nil"/>
              <w:bottom w:val="nil"/>
              <w:right w:val="nil"/>
            </w:tcBorders>
          </w:tcPr>
          <w:p w14:paraId="11D9C20F" w14:textId="49D37AA3" w:rsidR="00EA25EB" w:rsidRPr="00E54166" w:rsidRDefault="00EA25EB" w:rsidP="00C218BB">
            <w:pPr>
              <w:spacing w:before="120"/>
              <w:rPr>
                <w:rFonts w:cs="Arial"/>
              </w:rPr>
            </w:pPr>
            <w:r w:rsidRPr="00E54166">
              <w:rPr>
                <w:rFonts w:cs="Arial"/>
              </w:rPr>
              <w:t>Telefon Nr</w:t>
            </w:r>
            <w:r w:rsidR="00C218BB">
              <w:rPr>
                <w:rFonts w:cs="Arial"/>
              </w:rPr>
              <w:t>.</w:t>
            </w:r>
            <w:r>
              <w:rPr>
                <w:rFonts w:cs="Arial"/>
              </w:rPr>
              <w:t xml:space="preserve"> / Email</w:t>
            </w:r>
            <w:r w:rsidRPr="00E54166">
              <w:rPr>
                <w:rFonts w:cs="Arial"/>
              </w:rPr>
              <w:t>:</w:t>
            </w:r>
          </w:p>
        </w:tc>
        <w:tc>
          <w:tcPr>
            <w:tcW w:w="6996" w:type="dxa"/>
            <w:tcBorders>
              <w:left w:val="nil"/>
              <w:right w:val="nil"/>
            </w:tcBorders>
          </w:tcPr>
          <w:p w14:paraId="69F682CD" w14:textId="77777777" w:rsidR="00EA25EB" w:rsidRPr="00E54166" w:rsidRDefault="00EA25EB" w:rsidP="00614AEB">
            <w:pPr>
              <w:spacing w:before="120"/>
              <w:rPr>
                <w:rFonts w:cs="Arial"/>
              </w:rPr>
            </w:pPr>
          </w:p>
        </w:tc>
      </w:tr>
    </w:tbl>
    <w:p w14:paraId="560243A2" w14:textId="77777777" w:rsidR="00E54166" w:rsidRPr="00E54166" w:rsidRDefault="00E54166" w:rsidP="00E54166">
      <w:pPr>
        <w:rPr>
          <w:rFonts w:cs="Arial"/>
        </w:rPr>
      </w:pPr>
    </w:p>
    <w:p w14:paraId="6413CCB3" w14:textId="47FF260D" w:rsidR="00655D8B" w:rsidRDefault="00655D8B">
      <w:pPr>
        <w:rPr>
          <w:rFonts w:cs="Arial"/>
        </w:rPr>
      </w:pPr>
    </w:p>
    <w:p w14:paraId="02738A46" w14:textId="77777777" w:rsidR="00B87F89" w:rsidRDefault="00B87F89">
      <w:pPr>
        <w:rPr>
          <w:rFonts w:ascii="Arial Black" w:hAnsi="Arial Black" w:cs="Arial"/>
          <w:bCs/>
          <w:sz w:val="24"/>
          <w:szCs w:val="32"/>
        </w:rPr>
      </w:pPr>
      <w:r>
        <w:br w:type="page"/>
      </w:r>
    </w:p>
    <w:p w14:paraId="7DC07975" w14:textId="6D2904E6" w:rsidR="00B87F89" w:rsidRDefault="00B87F89" w:rsidP="00B87F89">
      <w:pPr>
        <w:pStyle w:val="berschrift1"/>
        <w:numPr>
          <w:ilvl w:val="0"/>
          <w:numId w:val="0"/>
        </w:numPr>
      </w:pPr>
      <w:r>
        <w:lastRenderedPageBreak/>
        <w:t>Fragekatalog</w:t>
      </w:r>
    </w:p>
    <w:p w14:paraId="59ADD1D5" w14:textId="62FD8ADA" w:rsidR="001F4D3F" w:rsidRDefault="001F4D3F" w:rsidP="001F4D3F">
      <w:r>
        <w:t>Die folgenden Fragen und Anforderungen an die Offerte müssen nicht zwingend im vorgegebenen Raster resp.</w:t>
      </w:r>
      <w:r w:rsidR="004425DF">
        <w:t xml:space="preserve"> in diesem</w:t>
      </w:r>
      <w:r>
        <w:t xml:space="preserve"> Dokument beantwortet werden.</w:t>
      </w:r>
    </w:p>
    <w:p w14:paraId="3E3FAF47" w14:textId="77777777" w:rsidR="001F4D3F" w:rsidRPr="001F4D3F" w:rsidRDefault="001F4D3F" w:rsidP="001F4D3F"/>
    <w:p w14:paraId="120DDD76" w14:textId="48B9E999" w:rsidR="001F4D3F" w:rsidRPr="001F4D3F" w:rsidRDefault="001F4D3F" w:rsidP="001F4D3F">
      <w:r>
        <w:rPr>
          <w:rFonts w:cs="Arial"/>
          <w:b/>
        </w:rPr>
        <w:t>Aufgabenspezifische Kompetenzen der</w:t>
      </w:r>
      <w:r w:rsidR="004425DF">
        <w:rPr>
          <w:rFonts w:cs="Arial"/>
          <w:b/>
        </w:rPr>
        <w:t xml:space="preserve"> </w:t>
      </w:r>
      <w:r>
        <w:rPr>
          <w:rFonts w:cs="Arial"/>
          <w:b/>
        </w:rPr>
        <w:t>Schlüsselpersonen</w:t>
      </w:r>
    </w:p>
    <w:tbl>
      <w:tblPr>
        <w:tblW w:w="9356" w:type="dxa"/>
        <w:tblCellMar>
          <w:left w:w="70" w:type="dxa"/>
          <w:right w:w="70" w:type="dxa"/>
        </w:tblCellMar>
        <w:tblLook w:val="0000" w:firstRow="0" w:lastRow="0" w:firstColumn="0" w:lastColumn="0" w:noHBand="0" w:noVBand="0"/>
      </w:tblPr>
      <w:tblGrid>
        <w:gridCol w:w="9196"/>
        <w:gridCol w:w="160"/>
      </w:tblGrid>
      <w:tr w:rsidR="00D11DF8" w:rsidRPr="00E54166" w14:paraId="63433E5D" w14:textId="77777777" w:rsidTr="00E16AFC">
        <w:tc>
          <w:tcPr>
            <w:tcW w:w="9196" w:type="dxa"/>
          </w:tcPr>
          <w:p w14:paraId="163940C6" w14:textId="1978E879" w:rsidR="00D11DF8" w:rsidRDefault="00D11DF8" w:rsidP="00D11DF8">
            <w:pPr>
              <w:spacing w:before="120"/>
              <w:rPr>
                <w:rFonts w:cs="Arial"/>
              </w:rPr>
            </w:pPr>
            <w:r>
              <w:rPr>
                <w:rFonts w:cs="Arial"/>
              </w:rPr>
              <w:t xml:space="preserve">Der </w:t>
            </w:r>
            <w:r w:rsidR="009A064F">
              <w:rPr>
                <w:rFonts w:cs="Arial"/>
              </w:rPr>
              <w:t>e</w:t>
            </w:r>
            <w:r w:rsidRPr="00D11DF8">
              <w:rPr>
                <w:rFonts w:cs="Arial"/>
              </w:rPr>
              <w:t>xterne/-r Gesamtkoordinator/-in</w:t>
            </w:r>
            <w:r>
              <w:rPr>
                <w:rFonts w:cs="Arial"/>
              </w:rPr>
              <w:t xml:space="preserve"> und der </w:t>
            </w:r>
            <w:r w:rsidRPr="00D11DF8">
              <w:rPr>
                <w:rFonts w:cs="Arial"/>
              </w:rPr>
              <w:t>Stellvertretende/-r externe/-r Projektleiter/-in</w:t>
            </w:r>
            <w:r>
              <w:rPr>
                <w:rFonts w:cs="Arial"/>
              </w:rPr>
              <w:t xml:space="preserve"> verfügen über Erfahrung in der Projektarbeit mit der öffentlichen Verwaltung (Bund, Kantone, Gemeinden).</w:t>
            </w:r>
          </w:p>
          <w:p w14:paraId="3404CE84" w14:textId="26018903" w:rsidR="00D11DF8" w:rsidRPr="00D11DF8" w:rsidRDefault="00D11DF8" w:rsidP="00D11DF8">
            <w:pPr>
              <w:spacing w:before="120"/>
              <w:rPr>
                <w:rFonts w:cs="Arial"/>
              </w:rPr>
            </w:pPr>
            <w:r w:rsidRPr="00D11DF8">
              <w:rPr>
                <w:rFonts w:cs="Arial"/>
              </w:rPr>
              <w:t>-</w:t>
            </w:r>
            <w:r>
              <w:rPr>
                <w:rFonts w:cs="Arial"/>
              </w:rPr>
              <w:t xml:space="preserve">&gt; </w:t>
            </w:r>
            <w:r w:rsidRPr="00D11DF8">
              <w:rPr>
                <w:rFonts w:cs="Arial"/>
              </w:rPr>
              <w:t>Sofern nicht</w:t>
            </w:r>
            <w:r w:rsidR="00E92308">
              <w:rPr>
                <w:rFonts w:cs="Arial"/>
              </w:rPr>
              <w:t xml:space="preserve"> bereits</w:t>
            </w:r>
            <w:r w:rsidRPr="00D11DF8">
              <w:rPr>
                <w:rFonts w:cs="Arial"/>
              </w:rPr>
              <w:t xml:space="preserve"> bei den Referenzprojekten enthalten, führen Sie bitte nachprüfbare Beispiele auf.</w:t>
            </w:r>
          </w:p>
        </w:tc>
        <w:tc>
          <w:tcPr>
            <w:tcW w:w="160" w:type="dxa"/>
          </w:tcPr>
          <w:p w14:paraId="37737459" w14:textId="77777777" w:rsidR="00D11DF8" w:rsidRPr="00E54166" w:rsidRDefault="00D11DF8" w:rsidP="00D11DF8">
            <w:pPr>
              <w:spacing w:before="120"/>
              <w:ind w:left="-72" w:firstLine="72"/>
              <w:rPr>
                <w:rFonts w:cs="Arial"/>
              </w:rPr>
            </w:pPr>
          </w:p>
        </w:tc>
      </w:tr>
      <w:tr w:rsidR="00D11DF8" w:rsidRPr="00E54166" w14:paraId="499FC13D" w14:textId="77777777" w:rsidTr="00E16AFC">
        <w:tc>
          <w:tcPr>
            <w:tcW w:w="9356" w:type="dxa"/>
            <w:gridSpan w:val="2"/>
            <w:tcBorders>
              <w:bottom w:val="single" w:sz="4" w:space="0" w:color="auto"/>
            </w:tcBorders>
          </w:tcPr>
          <w:p w14:paraId="25BC734B" w14:textId="77777777" w:rsidR="00D11DF8" w:rsidRPr="00E54166" w:rsidRDefault="00D11DF8" w:rsidP="007C11EB">
            <w:pPr>
              <w:spacing w:before="120"/>
              <w:rPr>
                <w:rFonts w:cs="Arial"/>
              </w:rPr>
            </w:pPr>
          </w:p>
        </w:tc>
      </w:tr>
      <w:tr w:rsidR="00D11DF8" w:rsidRPr="00E54166" w14:paraId="73D4EA3D" w14:textId="77777777" w:rsidTr="00E16AFC">
        <w:tc>
          <w:tcPr>
            <w:tcW w:w="9356" w:type="dxa"/>
            <w:gridSpan w:val="2"/>
            <w:tcBorders>
              <w:top w:val="single" w:sz="4" w:space="0" w:color="auto"/>
              <w:bottom w:val="single" w:sz="4" w:space="0" w:color="auto"/>
            </w:tcBorders>
          </w:tcPr>
          <w:p w14:paraId="10C51575" w14:textId="77777777" w:rsidR="00D11DF8" w:rsidRPr="00E54166" w:rsidRDefault="00D11DF8" w:rsidP="007C11EB">
            <w:pPr>
              <w:spacing w:before="120"/>
              <w:rPr>
                <w:rFonts w:cs="Arial"/>
              </w:rPr>
            </w:pPr>
          </w:p>
        </w:tc>
      </w:tr>
    </w:tbl>
    <w:p w14:paraId="2F5A37B1" w14:textId="1B782EED" w:rsidR="00B87F89" w:rsidRDefault="00B87F89">
      <w:pPr>
        <w:rPr>
          <w:rFonts w:cs="Arial"/>
        </w:rPr>
      </w:pPr>
    </w:p>
    <w:tbl>
      <w:tblPr>
        <w:tblW w:w="9356" w:type="dxa"/>
        <w:tblCellMar>
          <w:left w:w="70" w:type="dxa"/>
          <w:right w:w="70" w:type="dxa"/>
        </w:tblCellMar>
        <w:tblLook w:val="0000" w:firstRow="0" w:lastRow="0" w:firstColumn="0" w:lastColumn="0" w:noHBand="0" w:noVBand="0"/>
      </w:tblPr>
      <w:tblGrid>
        <w:gridCol w:w="9197"/>
        <w:gridCol w:w="159"/>
      </w:tblGrid>
      <w:tr w:rsidR="00E92308" w:rsidRPr="00E54166" w14:paraId="4E0B5EB7" w14:textId="77777777" w:rsidTr="001F4D3F">
        <w:tc>
          <w:tcPr>
            <w:tcW w:w="9197" w:type="dxa"/>
          </w:tcPr>
          <w:p w14:paraId="6FD87B7E" w14:textId="71934D8A" w:rsidR="00E92308" w:rsidRDefault="00E92308" w:rsidP="007C11EB">
            <w:pPr>
              <w:spacing w:before="120"/>
              <w:rPr>
                <w:rFonts w:cs="Arial"/>
              </w:rPr>
            </w:pPr>
            <w:r>
              <w:rPr>
                <w:rFonts w:cs="Arial"/>
              </w:rPr>
              <w:t>Die vielseitigen Aufgaben der Stabsstelle DBL (vgl. Ausschreibungsunterlagen Anhang 0) erfordern verschiedene Kompetenzen. Zeigen Sie auf, wie die im Mandat vorgesehenen Personen diese Kompetenzen erfüllen und was sie besonders auszeichnet resp. warum für diese Funktion geeignet.</w:t>
            </w:r>
            <w:r w:rsidR="00C340A7">
              <w:rPr>
                <w:rFonts w:cs="Arial"/>
              </w:rPr>
              <w:t xml:space="preserve"> Beispielsweise:</w:t>
            </w:r>
          </w:p>
          <w:p w14:paraId="054089A5" w14:textId="77777777" w:rsidR="00E92308" w:rsidRDefault="00E92308" w:rsidP="00E92308">
            <w:pPr>
              <w:pStyle w:val="Listenabsatz"/>
              <w:numPr>
                <w:ilvl w:val="0"/>
                <w:numId w:val="37"/>
              </w:numPr>
              <w:spacing w:before="120"/>
              <w:ind w:left="351"/>
              <w:rPr>
                <w:rFonts w:cs="Arial"/>
              </w:rPr>
            </w:pPr>
            <w:r w:rsidRPr="00E92308">
              <w:rPr>
                <w:rFonts w:cs="Arial"/>
              </w:rPr>
              <w:t>Teamfähigkeit</w:t>
            </w:r>
          </w:p>
          <w:p w14:paraId="17110518" w14:textId="5D37AD27" w:rsidR="00E92308" w:rsidRDefault="00E92308" w:rsidP="00E92308">
            <w:pPr>
              <w:pStyle w:val="Listenabsatz"/>
              <w:numPr>
                <w:ilvl w:val="0"/>
                <w:numId w:val="37"/>
              </w:numPr>
              <w:spacing w:before="120"/>
              <w:ind w:left="351"/>
              <w:rPr>
                <w:rFonts w:cs="Arial"/>
              </w:rPr>
            </w:pPr>
            <w:r w:rsidRPr="00E92308">
              <w:rPr>
                <w:rFonts w:cs="Arial"/>
              </w:rPr>
              <w:t>Fähigkeit und den Willen, die unterschiedlichen Interessengruppen in das Projekt einzubinden, sie zu motivieren und zu unterstützen</w:t>
            </w:r>
          </w:p>
          <w:p w14:paraId="3BFAA95B" w14:textId="6076FF63" w:rsidR="00E92308" w:rsidRDefault="00E92308" w:rsidP="00E92308">
            <w:pPr>
              <w:pStyle w:val="Listenabsatz"/>
              <w:numPr>
                <w:ilvl w:val="0"/>
                <w:numId w:val="37"/>
              </w:numPr>
              <w:spacing w:before="120"/>
              <w:ind w:left="351"/>
              <w:rPr>
                <w:rFonts w:cs="Arial"/>
              </w:rPr>
            </w:pPr>
            <w:r>
              <w:rPr>
                <w:rFonts w:cs="Arial"/>
              </w:rPr>
              <w:t>Fähigkeit und Erfahrung, konzeptionell, vernetzt und gesamtheitlich zu denken</w:t>
            </w:r>
          </w:p>
          <w:p w14:paraId="503060D1" w14:textId="14640EEB" w:rsidR="00E92308" w:rsidRDefault="00E92308" w:rsidP="00E92308">
            <w:pPr>
              <w:pStyle w:val="Listenabsatz"/>
              <w:numPr>
                <w:ilvl w:val="0"/>
                <w:numId w:val="37"/>
              </w:numPr>
              <w:spacing w:before="120"/>
              <w:ind w:left="351"/>
              <w:rPr>
                <w:rFonts w:cs="Arial"/>
              </w:rPr>
            </w:pPr>
            <w:r>
              <w:rPr>
                <w:rFonts w:cs="Arial"/>
              </w:rPr>
              <w:t>Fähigkeit und Erfahrung, sich mit politischen Abläufen auseinanderzusetzen und diese in der Projektplanung und –umsetzung zu berücksichtigen</w:t>
            </w:r>
          </w:p>
          <w:p w14:paraId="5D9D0351" w14:textId="60562CA6" w:rsidR="00E92308" w:rsidRDefault="00E92308" w:rsidP="00E92308">
            <w:pPr>
              <w:pStyle w:val="Listenabsatz"/>
              <w:numPr>
                <w:ilvl w:val="0"/>
                <w:numId w:val="37"/>
              </w:numPr>
              <w:spacing w:before="120"/>
              <w:ind w:left="351"/>
              <w:rPr>
                <w:rFonts w:cs="Arial"/>
              </w:rPr>
            </w:pPr>
            <w:r>
              <w:rPr>
                <w:rFonts w:cs="Arial"/>
              </w:rPr>
              <w:t>der Situation angepasstes Durchsetzungsvermögen und Auftreten</w:t>
            </w:r>
          </w:p>
          <w:p w14:paraId="64FBC966" w14:textId="122F7012" w:rsidR="00E92308" w:rsidRDefault="00E92308" w:rsidP="00E92308">
            <w:pPr>
              <w:pStyle w:val="Listenabsatz"/>
              <w:numPr>
                <w:ilvl w:val="0"/>
                <w:numId w:val="37"/>
              </w:numPr>
              <w:spacing w:before="120"/>
              <w:ind w:left="351"/>
              <w:rPr>
                <w:rFonts w:cs="Arial"/>
              </w:rPr>
            </w:pPr>
            <w:r>
              <w:rPr>
                <w:rFonts w:cs="Arial"/>
              </w:rPr>
              <w:t>Erfahrung in Konfliktlösung bei unterschiedlichen politischen und fachlichen Zielen innerhalb des Projekts (Dialogfähigkeiten und Lösungsorientierung)</w:t>
            </w:r>
          </w:p>
          <w:p w14:paraId="40EB0AC7" w14:textId="2D590205" w:rsidR="00E92308" w:rsidRDefault="00E92308" w:rsidP="00E92308">
            <w:pPr>
              <w:pStyle w:val="Listenabsatz"/>
              <w:numPr>
                <w:ilvl w:val="0"/>
                <w:numId w:val="37"/>
              </w:numPr>
              <w:spacing w:before="120"/>
              <w:ind w:left="351"/>
              <w:rPr>
                <w:rFonts w:cs="Arial"/>
              </w:rPr>
            </w:pPr>
            <w:r>
              <w:rPr>
                <w:rFonts w:cs="Arial"/>
              </w:rPr>
              <w:t>sachliche Überzeugungskraft in Diskussionen und öffentlichen Auftritten</w:t>
            </w:r>
          </w:p>
          <w:p w14:paraId="4AAF46EB" w14:textId="09990506" w:rsidR="002277D6" w:rsidRPr="00E92308" w:rsidRDefault="002277D6" w:rsidP="00E92308">
            <w:pPr>
              <w:pStyle w:val="Listenabsatz"/>
              <w:numPr>
                <w:ilvl w:val="0"/>
                <w:numId w:val="37"/>
              </w:numPr>
              <w:spacing w:before="120"/>
              <w:ind w:left="351"/>
              <w:rPr>
                <w:rFonts w:cs="Arial"/>
              </w:rPr>
            </w:pPr>
            <w:r>
              <w:rPr>
                <w:rFonts w:cs="Arial"/>
              </w:rPr>
              <w:t>Handlungs- und zukunftsorientiert</w:t>
            </w:r>
          </w:p>
          <w:p w14:paraId="5F06837D" w14:textId="41A2A141" w:rsidR="00E92308" w:rsidRPr="00D11DF8" w:rsidRDefault="00E92308" w:rsidP="007C11EB">
            <w:pPr>
              <w:spacing w:before="120"/>
              <w:rPr>
                <w:rFonts w:cs="Arial"/>
              </w:rPr>
            </w:pPr>
          </w:p>
        </w:tc>
        <w:tc>
          <w:tcPr>
            <w:tcW w:w="159" w:type="dxa"/>
          </w:tcPr>
          <w:p w14:paraId="17EF2FD9" w14:textId="77777777" w:rsidR="00E92308" w:rsidRPr="00E54166" w:rsidRDefault="00E92308" w:rsidP="007C11EB">
            <w:pPr>
              <w:spacing w:before="120"/>
              <w:ind w:left="-72" w:firstLine="72"/>
              <w:rPr>
                <w:rFonts w:cs="Arial"/>
              </w:rPr>
            </w:pPr>
          </w:p>
        </w:tc>
      </w:tr>
      <w:tr w:rsidR="00E92308" w:rsidRPr="00E54166" w14:paraId="3F7A2295" w14:textId="77777777" w:rsidTr="001F4D3F">
        <w:tc>
          <w:tcPr>
            <w:tcW w:w="9356" w:type="dxa"/>
            <w:gridSpan w:val="2"/>
            <w:tcBorders>
              <w:bottom w:val="single" w:sz="4" w:space="0" w:color="auto"/>
            </w:tcBorders>
          </w:tcPr>
          <w:p w14:paraId="253D65E1" w14:textId="77777777" w:rsidR="00E92308" w:rsidRPr="00E54166" w:rsidRDefault="00E92308" w:rsidP="007C11EB">
            <w:pPr>
              <w:spacing w:before="120"/>
              <w:rPr>
                <w:rFonts w:cs="Arial"/>
              </w:rPr>
            </w:pPr>
          </w:p>
        </w:tc>
      </w:tr>
      <w:tr w:rsidR="00E92308" w:rsidRPr="00E54166" w14:paraId="10F377C4" w14:textId="77777777" w:rsidTr="001F4D3F">
        <w:tc>
          <w:tcPr>
            <w:tcW w:w="9356" w:type="dxa"/>
            <w:gridSpan w:val="2"/>
            <w:tcBorders>
              <w:top w:val="single" w:sz="4" w:space="0" w:color="auto"/>
              <w:bottom w:val="single" w:sz="4" w:space="0" w:color="auto"/>
            </w:tcBorders>
          </w:tcPr>
          <w:p w14:paraId="4B8D90A9" w14:textId="77777777" w:rsidR="00E92308" w:rsidRPr="00E54166" w:rsidRDefault="00E92308" w:rsidP="007C11EB">
            <w:pPr>
              <w:spacing w:before="120"/>
              <w:rPr>
                <w:rFonts w:cs="Arial"/>
              </w:rPr>
            </w:pPr>
          </w:p>
        </w:tc>
      </w:tr>
    </w:tbl>
    <w:p w14:paraId="2980892B" w14:textId="77777777" w:rsidR="00B013FF" w:rsidRDefault="00B013FF" w:rsidP="00E16AFC">
      <w:pPr>
        <w:rPr>
          <w:rFonts w:cs="Arial"/>
        </w:rPr>
      </w:pPr>
    </w:p>
    <w:sectPr w:rsidR="00B013FF" w:rsidSect="00E85645">
      <w:headerReference w:type="default" r:id="rId16"/>
      <w:footerReference w:type="default" r:id="rId17"/>
      <w:headerReference w:type="first" r:id="rId18"/>
      <w:footerReference w:type="first" r:id="rId19"/>
      <w:type w:val="continuous"/>
      <w:pgSz w:w="11906" w:h="16838" w:code="9"/>
      <w:pgMar w:top="1418" w:right="1134" w:bottom="1134" w:left="1701" w:header="567"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94C16" w14:textId="77777777" w:rsidR="00471067" w:rsidRPr="00E85645" w:rsidRDefault="00471067">
      <w:r w:rsidRPr="00E85645">
        <w:separator/>
      </w:r>
    </w:p>
  </w:endnote>
  <w:endnote w:type="continuationSeparator" w:id="0">
    <w:p w14:paraId="7042D1B7" w14:textId="77777777" w:rsidR="00471067" w:rsidRPr="00E85645" w:rsidRDefault="00471067">
      <w:r w:rsidRPr="00E856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28" w:type="dxa"/>
      <w:tblLayout w:type="fixed"/>
      <w:tblCellMar>
        <w:left w:w="0" w:type="dxa"/>
        <w:right w:w="0" w:type="dxa"/>
      </w:tblCellMar>
      <w:tblLook w:val="01E0" w:firstRow="1" w:lastRow="1" w:firstColumn="1" w:lastColumn="1" w:noHBand="0" w:noVBand="0"/>
    </w:tblPr>
    <w:tblGrid>
      <w:gridCol w:w="6177"/>
      <w:gridCol w:w="2951"/>
    </w:tblGrid>
    <w:tr w:rsidR="004D5458" w:rsidRPr="00E85645" w14:paraId="3B6A5700" w14:textId="77777777" w:rsidTr="004D5458">
      <w:tc>
        <w:tcPr>
          <w:tcW w:w="6177" w:type="dxa"/>
          <w:vAlign w:val="center"/>
        </w:tcPr>
        <w:p w14:paraId="6245D42C" w14:textId="297241F3" w:rsidR="004D5458" w:rsidRPr="00E85645" w:rsidRDefault="004D5458" w:rsidP="004D5458">
          <w:pPr>
            <w:pStyle w:val="Fusszeile"/>
          </w:pPr>
          <w:r w:rsidRPr="00E85645">
            <w:fldChar w:fldCharType="begin"/>
          </w:r>
          <w:r w:rsidRPr="00E85645">
            <w:rPr>
              <w:lang w:eastAsia="de-DE"/>
            </w:rPr>
            <w:instrText xml:space="preserve"> IF </w:instrText>
          </w:r>
          <w:r w:rsidRPr="00E85645">
            <w:fldChar w:fldCharType="begin"/>
          </w:r>
          <w:r w:rsidRPr="00E85645">
            <w:rPr>
              <w:lang w:eastAsia="de-DE"/>
            </w:rPr>
            <w:instrText xml:space="preserve"> DOCPROPERTY "CMIdata.G_Signatur"\*CHARFORMAT </w:instrText>
          </w:r>
          <w:r w:rsidRPr="00E85645">
            <w:fldChar w:fldCharType="end"/>
          </w:r>
          <w:r w:rsidRPr="00E85645">
            <w:rPr>
              <w:lang w:eastAsia="de-DE"/>
            </w:rPr>
            <w:instrText xml:space="preserve"> = "" "</w:instrText>
          </w:r>
          <w:r w:rsidRPr="00E85645">
            <w:fldChar w:fldCharType="begin"/>
          </w:r>
          <w:r w:rsidRPr="00E85645">
            <w:rPr>
              <w:lang w:eastAsia="de-DE"/>
            </w:rPr>
            <w:instrText xml:space="preserve"> IF </w:instrText>
          </w:r>
          <w:r w:rsidRPr="00E85645">
            <w:fldChar w:fldCharType="begin"/>
          </w:r>
          <w:r w:rsidRPr="00E85645">
            <w:rPr>
              <w:lang w:eastAsia="de-DE"/>
            </w:rPr>
            <w:instrText xml:space="preserve"> DOCPROPERTY "CMIdata.G_Laufnummer"\*CHARFORMAT </w:instrText>
          </w:r>
          <w:r w:rsidRPr="00E85645">
            <w:fldChar w:fldCharType="end"/>
          </w:r>
          <w:r w:rsidRPr="00E85645">
            <w:rPr>
              <w:lang w:eastAsia="de-DE"/>
            </w:rPr>
            <w:instrText xml:space="preserve"> = "" "" "</w:instrText>
          </w:r>
          <w:r w:rsidRPr="00E85645">
            <w:fldChar w:fldCharType="begin"/>
          </w:r>
          <w:r w:rsidRPr="00E85645">
            <w:rPr>
              <w:lang w:eastAsia="de-DE"/>
            </w:rPr>
            <w:instrText xml:space="preserve"> DOCPROPERTY "CMIdata.G_Laufnummer"\*CHARFORMAT </w:instrText>
          </w:r>
          <w:r w:rsidRPr="00E85645">
            <w:fldChar w:fldCharType="separate"/>
          </w:r>
          <w:r w:rsidRPr="00E85645">
            <w:rPr>
              <w:lang w:eastAsia="de-DE"/>
            </w:rPr>
            <w:instrText>CMIdata.G_Laufnummer</w:instrText>
          </w:r>
          <w:r w:rsidRPr="00E85645">
            <w:fldChar w:fldCharType="end"/>
          </w:r>
          <w:r w:rsidRPr="00E85645">
            <w:rPr>
              <w:lang w:eastAsia="de-DE"/>
            </w:rPr>
            <w:instrText xml:space="preserve"> / </w:instrText>
          </w:r>
          <w:r w:rsidRPr="00E85645">
            <w:fldChar w:fldCharType="begin"/>
          </w:r>
          <w:r w:rsidRPr="00E85645">
            <w:rPr>
              <w:lang w:eastAsia="de-DE"/>
            </w:rPr>
            <w:instrText xml:space="preserve"> DOCPROPERTY "CMIdata.Dok_Titel"\*CHARFORMAT </w:instrText>
          </w:r>
          <w:r w:rsidRPr="00E85645">
            <w:fldChar w:fldCharType="separate"/>
          </w:r>
          <w:r w:rsidRPr="00E85645">
            <w:rPr>
              <w:lang w:eastAsia="de-DE"/>
            </w:rPr>
            <w:instrText>CMIdata.Dok_Titel</w:instrText>
          </w:r>
          <w:r w:rsidRPr="00E85645">
            <w:fldChar w:fldCharType="end"/>
          </w:r>
          <w:r w:rsidRPr="00E85645">
            <w:rPr>
              <w:lang w:eastAsia="de-DE"/>
            </w:rPr>
            <w:instrText xml:space="preserve">" \* MERGEFORMAT </w:instrText>
          </w:r>
          <w:r w:rsidRPr="00E85645">
            <w:fldChar w:fldCharType="end"/>
          </w:r>
          <w:r w:rsidRPr="00E85645">
            <w:rPr>
              <w:lang w:eastAsia="de-DE"/>
            </w:rPr>
            <w:instrText>" "</w:instrText>
          </w:r>
          <w:r w:rsidRPr="00E85645">
            <w:fldChar w:fldCharType="begin"/>
          </w:r>
          <w:r w:rsidRPr="00E85645">
            <w:rPr>
              <w:lang w:eastAsia="de-DE"/>
            </w:rPr>
            <w:instrText xml:space="preserve"> DOCPROPERTY "CMIdata.G_Signatur"\*CHARFORMAT </w:instrText>
          </w:r>
          <w:r w:rsidRPr="00E85645">
            <w:fldChar w:fldCharType="separate"/>
          </w:r>
          <w:r w:rsidRPr="00E85645">
            <w:rPr>
              <w:lang w:eastAsia="de-DE"/>
            </w:rPr>
            <w:instrText>CMIdata.G_Signatur</w:instrText>
          </w:r>
          <w:r w:rsidRPr="00E85645">
            <w:fldChar w:fldCharType="end"/>
          </w:r>
          <w:r w:rsidRPr="00E85645">
            <w:rPr>
              <w:lang w:eastAsia="de-DE"/>
            </w:rPr>
            <w:instrText xml:space="preserve"> / </w:instrText>
          </w:r>
          <w:r w:rsidRPr="00E85645">
            <w:fldChar w:fldCharType="begin"/>
          </w:r>
          <w:r w:rsidRPr="00E85645">
            <w:rPr>
              <w:lang w:eastAsia="de-DE"/>
            </w:rPr>
            <w:instrText xml:space="preserve"> DOCPROPERTY "CMIdata.Dok_Titel"\*CHARFORMAT </w:instrText>
          </w:r>
          <w:r w:rsidRPr="00E85645">
            <w:fldChar w:fldCharType="separate"/>
          </w:r>
          <w:r w:rsidRPr="00E85645">
            <w:rPr>
              <w:lang w:eastAsia="de-DE"/>
            </w:rPr>
            <w:instrText>CMIdata.Dok_Titel</w:instrText>
          </w:r>
          <w:r w:rsidRPr="00E85645">
            <w:fldChar w:fldCharType="end"/>
          </w:r>
          <w:r w:rsidRPr="00E85645">
            <w:rPr>
              <w:lang w:eastAsia="de-DE"/>
            </w:rPr>
            <w:instrText xml:space="preserve">" \* MERGEFORMAT </w:instrText>
          </w:r>
          <w:r w:rsidRPr="00E85645">
            <w:fldChar w:fldCharType="end"/>
          </w:r>
        </w:p>
      </w:tc>
      <w:tc>
        <w:tcPr>
          <w:tcW w:w="2951" w:type="dxa"/>
        </w:tcPr>
        <w:p w14:paraId="2BE9979E" w14:textId="367F0EA3" w:rsidR="004D5458" w:rsidRPr="00E85645" w:rsidRDefault="004D5458" w:rsidP="004D5458">
          <w:pPr>
            <w:pStyle w:val="Fusszeile-Seite"/>
            <w:rPr>
              <w:lang w:eastAsia="de-DE"/>
            </w:rPr>
          </w:pP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NUMPAGES </w:instrText>
          </w:r>
          <w:r w:rsidRPr="00E85645">
            <w:rPr>
              <w:lang w:eastAsia="de-DE"/>
            </w:rPr>
            <w:fldChar w:fldCharType="separate"/>
          </w:r>
          <w:r w:rsidR="00C340A7">
            <w:rPr>
              <w:noProof/>
              <w:lang w:eastAsia="de-DE"/>
            </w:rPr>
            <w:instrText>4</w:instrText>
          </w:r>
          <w:r w:rsidRPr="00E85645">
            <w:rPr>
              <w:lang w:eastAsia="de-DE"/>
            </w:rPr>
            <w:fldChar w:fldCharType="end"/>
          </w:r>
          <w:r w:rsidRPr="00E85645">
            <w:rPr>
              <w:lang w:eastAsia="de-DE"/>
            </w:rPr>
            <w:instrText xml:space="preserve"> &gt; "1"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"Doc.Page"\*CHARFORMAT </w:instrText>
          </w:r>
          <w:r w:rsidRPr="00E85645">
            <w:rPr>
              <w:lang w:eastAsia="de-DE"/>
            </w:rPr>
            <w:fldChar w:fldCharType="separate"/>
          </w:r>
          <w:r>
            <w:rPr>
              <w:lang w:eastAsia="de-DE"/>
            </w:rPr>
            <w:instrText>Seite</w:instrText>
          </w:r>
          <w:r w:rsidRPr="00E85645">
            <w:rPr>
              <w:lang w:eastAsia="de-DE"/>
            </w:rPr>
            <w:fldChar w:fldCharType="end"/>
          </w:r>
          <w:r w:rsidRPr="00E85645">
            <w:rPr>
              <w:lang w:eastAsia="de-DE"/>
            </w:rPr>
            <w:instrText xml:space="preserve"> = "" "Seite"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"Doc.Page"\*CHARFORMAT </w:instrText>
          </w:r>
          <w:r w:rsidRPr="00E85645">
            <w:rPr>
              <w:lang w:eastAsia="de-DE"/>
            </w:rPr>
            <w:fldChar w:fldCharType="separate"/>
          </w:r>
          <w:r>
            <w:rPr>
              <w:lang w:eastAsia="de-DE"/>
            </w:rPr>
            <w:instrText>Seite</w:instrText>
          </w:r>
          <w:r w:rsidRPr="00E85645">
            <w:rPr>
              <w:lang w:eastAsia="de-DE"/>
            </w:rPr>
            <w:fldChar w:fldCharType="end"/>
          </w:r>
          <w:r w:rsidRPr="00E85645">
            <w:rPr>
              <w:lang w:eastAsia="de-DE"/>
            </w:rPr>
            <w:instrText xml:space="preserve"> = "Doc.Page" "Seite" "</w:instrText>
          </w:r>
          <w:r w:rsidRPr="00E85645">
            <w:rPr>
              <w:lang w:eastAsia="de-DE"/>
            </w:rPr>
            <w:fldChar w:fldCharType="begin"/>
          </w:r>
          <w:r w:rsidRPr="00E85645">
            <w:rPr>
              <w:lang w:eastAsia="de-DE"/>
            </w:rPr>
            <w:instrText xml:space="preserve"> DOCPROPERTY "Doc.Page"\*CHARFORMAT </w:instrText>
          </w:r>
          <w:r w:rsidRPr="00E85645">
            <w:rPr>
              <w:lang w:eastAsia="de-DE"/>
            </w:rPr>
            <w:fldChar w:fldCharType="separate"/>
          </w:r>
          <w:r>
            <w:rPr>
              <w:lang w:eastAsia="de-DE"/>
            </w:rPr>
            <w:instrText>Seite</w:instrText>
          </w:r>
          <w:r w:rsidRPr="00E85645">
            <w:rPr>
              <w:lang w:eastAsia="de-DE"/>
            </w:rPr>
            <w:fldChar w:fldCharType="end"/>
          </w:r>
          <w:r w:rsidRPr="00E85645">
            <w:rPr>
              <w:lang w:eastAsia="de-DE"/>
            </w:rPr>
            <w:instrText xml:space="preserve">" </w:instrText>
          </w:r>
          <w:r w:rsidRPr="00E85645">
            <w:rPr>
              <w:lang w:eastAsia="de-DE"/>
            </w:rPr>
            <w:fldChar w:fldCharType="separate"/>
          </w:r>
          <w:r>
            <w:rPr>
              <w:noProof/>
              <w:lang w:eastAsia="de-DE"/>
            </w:rPr>
            <w:instrText>Seite</w:instrText>
          </w:r>
          <w:r w:rsidRPr="00E85645">
            <w:rPr>
              <w:lang w:eastAsia="de-DE"/>
            </w:rPr>
            <w:fldChar w:fldCharType="end"/>
          </w:r>
          <w:r w:rsidRPr="00E85645">
            <w:rPr>
              <w:lang w:eastAsia="de-DE"/>
            </w:rPr>
            <w:instrText xml:space="preserve">" </w:instrText>
          </w:r>
          <w:r w:rsidRPr="00E85645">
            <w:rPr>
              <w:lang w:eastAsia="de-DE"/>
            </w:rPr>
            <w:fldChar w:fldCharType="separate"/>
          </w:r>
          <w:r w:rsidR="00C340A7">
            <w:rPr>
              <w:noProof/>
              <w:lang w:eastAsia="de-DE"/>
            </w:rPr>
            <w:instrText>Seite</w:instrText>
          </w:r>
          <w:r w:rsidRPr="00E85645">
            <w:rPr>
              <w:lang w:eastAsia="de-DE"/>
            </w:rPr>
            <w:fldChar w:fldCharType="end"/>
          </w:r>
          <w:r w:rsidRPr="00E85645">
            <w:rPr>
              <w:lang w:eastAsia="de-DE"/>
            </w:rPr>
            <w:instrText xml:space="preserve"> </w:instrText>
          </w:r>
          <w:r w:rsidRPr="00E85645">
            <w:rPr>
              <w:lang w:eastAsia="de-DE"/>
            </w:rPr>
            <w:fldChar w:fldCharType="begin"/>
          </w:r>
          <w:r w:rsidRPr="00E85645">
            <w:rPr>
              <w:lang w:eastAsia="de-DE"/>
            </w:rPr>
            <w:instrText xml:space="preserve"> PAGE </w:instrText>
          </w:r>
          <w:r w:rsidRPr="00E85645">
            <w:rPr>
              <w:lang w:eastAsia="de-DE"/>
            </w:rPr>
            <w:fldChar w:fldCharType="separate"/>
          </w:r>
          <w:r w:rsidR="00C340A7">
            <w:rPr>
              <w:noProof/>
              <w:lang w:eastAsia="de-DE"/>
            </w:rPr>
            <w:instrText>1</w:instrText>
          </w:r>
          <w:r w:rsidRPr="00E85645">
            <w:rPr>
              <w:lang w:eastAsia="de-DE"/>
            </w:rPr>
            <w:fldChar w:fldCharType="end"/>
          </w:r>
          <w:r w:rsidRPr="00E85645">
            <w:rPr>
              <w:lang w:eastAsia="de-DE"/>
            </w:rPr>
            <w:instrText xml:space="preserve">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"Doc.of"\*CHARFORMAT </w:instrText>
          </w:r>
          <w:r w:rsidRPr="00E85645">
            <w:rPr>
              <w:lang w:eastAsia="de-DE"/>
            </w:rPr>
            <w:fldChar w:fldCharType="separate"/>
          </w:r>
          <w:r>
            <w:rPr>
              <w:lang w:eastAsia="de-DE"/>
            </w:rPr>
            <w:instrText>von</w:instrText>
          </w:r>
          <w:r w:rsidRPr="00E85645">
            <w:rPr>
              <w:lang w:eastAsia="de-DE"/>
            </w:rPr>
            <w:fldChar w:fldCharType="end"/>
          </w:r>
          <w:r w:rsidRPr="00E85645">
            <w:rPr>
              <w:lang w:eastAsia="de-DE"/>
            </w:rPr>
            <w:instrText xml:space="preserve"> = "" "von" "</w:instrText>
          </w:r>
          <w:r w:rsidRPr="00E85645">
            <w:rPr>
              <w:lang w:eastAsia="de-DE"/>
            </w:rPr>
            <w:fldChar w:fldCharType="begin"/>
          </w:r>
          <w:r w:rsidRPr="00E85645">
            <w:rPr>
              <w:lang w:eastAsia="de-DE"/>
            </w:rPr>
            <w:instrText xml:space="preserve"> IF </w:instrText>
          </w:r>
          <w:r w:rsidRPr="00E85645">
            <w:rPr>
              <w:lang w:eastAsia="de-DE"/>
            </w:rPr>
            <w:fldChar w:fldCharType="begin"/>
          </w:r>
          <w:r w:rsidRPr="00E85645">
            <w:rPr>
              <w:lang w:eastAsia="de-DE"/>
            </w:rPr>
            <w:instrText xml:space="preserve"> DOCPROPERTY "Doc.of"\*CHARFORMAT </w:instrText>
          </w:r>
          <w:r w:rsidRPr="00E85645">
            <w:rPr>
              <w:lang w:eastAsia="de-DE"/>
            </w:rPr>
            <w:fldChar w:fldCharType="separate"/>
          </w:r>
          <w:r>
            <w:rPr>
              <w:lang w:eastAsia="de-DE"/>
            </w:rPr>
            <w:instrText>von</w:instrText>
          </w:r>
          <w:r w:rsidRPr="00E85645">
            <w:rPr>
              <w:lang w:eastAsia="de-DE"/>
            </w:rPr>
            <w:fldChar w:fldCharType="end"/>
          </w:r>
          <w:r w:rsidRPr="00E85645">
            <w:rPr>
              <w:lang w:eastAsia="de-DE"/>
            </w:rPr>
            <w:instrText xml:space="preserve"> = "Doc.of" "von" "</w:instrText>
          </w:r>
          <w:r w:rsidRPr="00E85645">
            <w:rPr>
              <w:lang w:eastAsia="de-DE"/>
            </w:rPr>
            <w:fldChar w:fldCharType="begin"/>
          </w:r>
          <w:r w:rsidRPr="00E85645">
            <w:rPr>
              <w:lang w:eastAsia="de-DE"/>
            </w:rPr>
            <w:instrText xml:space="preserve"> DOCPROPERTY "Doc.of"\*CHARFORMAT </w:instrText>
          </w:r>
          <w:r w:rsidRPr="00E85645">
            <w:rPr>
              <w:lang w:eastAsia="de-DE"/>
            </w:rPr>
            <w:fldChar w:fldCharType="separate"/>
          </w:r>
          <w:r>
            <w:rPr>
              <w:lang w:eastAsia="de-DE"/>
            </w:rPr>
            <w:instrText>von</w:instrText>
          </w:r>
          <w:r w:rsidRPr="00E85645">
            <w:rPr>
              <w:lang w:eastAsia="de-DE"/>
            </w:rPr>
            <w:fldChar w:fldCharType="end"/>
          </w:r>
          <w:r w:rsidRPr="00E85645">
            <w:rPr>
              <w:lang w:eastAsia="de-DE"/>
            </w:rPr>
            <w:instrText xml:space="preserve">" </w:instrText>
          </w:r>
          <w:r w:rsidRPr="00E85645">
            <w:rPr>
              <w:lang w:eastAsia="de-DE"/>
            </w:rPr>
            <w:fldChar w:fldCharType="separate"/>
          </w:r>
          <w:r w:rsidR="00C340A7">
            <w:rPr>
              <w:noProof/>
              <w:lang w:eastAsia="de-DE"/>
            </w:rPr>
            <w:instrText>von</w:instrText>
          </w:r>
          <w:r w:rsidRPr="00E85645">
            <w:rPr>
              <w:lang w:eastAsia="de-DE"/>
            </w:rPr>
            <w:fldChar w:fldCharType="end"/>
          </w:r>
          <w:r w:rsidRPr="00E85645">
            <w:rPr>
              <w:lang w:eastAsia="de-DE"/>
            </w:rPr>
            <w:instrText xml:space="preserve">" </w:instrText>
          </w:r>
          <w:r w:rsidRPr="00E85645">
            <w:rPr>
              <w:lang w:eastAsia="de-DE"/>
            </w:rPr>
            <w:fldChar w:fldCharType="separate"/>
          </w:r>
          <w:r w:rsidR="00C340A7">
            <w:rPr>
              <w:noProof/>
              <w:lang w:eastAsia="de-DE"/>
            </w:rPr>
            <w:instrText>von</w:instrText>
          </w:r>
          <w:r w:rsidRPr="00E85645">
            <w:rPr>
              <w:lang w:eastAsia="de-DE"/>
            </w:rPr>
            <w:fldChar w:fldCharType="end"/>
          </w:r>
          <w:r w:rsidRPr="00E85645">
            <w:rPr>
              <w:lang w:eastAsia="de-DE"/>
            </w:rPr>
            <w:instrText xml:space="preserve"> </w:instrText>
          </w:r>
          <w:r w:rsidRPr="00E85645">
            <w:rPr>
              <w:lang w:eastAsia="de-DE"/>
            </w:rPr>
            <w:fldChar w:fldCharType="begin"/>
          </w:r>
          <w:r w:rsidRPr="00E85645">
            <w:rPr>
              <w:lang w:eastAsia="de-DE"/>
            </w:rPr>
            <w:instrText xml:space="preserve"> NUMPAGES </w:instrText>
          </w:r>
          <w:r w:rsidRPr="00E85645">
            <w:rPr>
              <w:lang w:eastAsia="de-DE"/>
            </w:rPr>
            <w:fldChar w:fldCharType="separate"/>
          </w:r>
          <w:r w:rsidR="00C340A7">
            <w:rPr>
              <w:noProof/>
              <w:lang w:eastAsia="de-DE"/>
            </w:rPr>
            <w:instrText>4</w:instrText>
          </w:r>
          <w:r w:rsidRPr="00E85645">
            <w:rPr>
              <w:lang w:eastAsia="de-DE"/>
            </w:rPr>
            <w:fldChar w:fldCharType="end"/>
          </w:r>
          <w:r w:rsidRPr="00E85645">
            <w:rPr>
              <w:lang w:eastAsia="de-DE"/>
            </w:rPr>
            <w:instrText>"" "</w:instrText>
          </w:r>
          <w:r w:rsidRPr="00E85645">
            <w:rPr>
              <w:lang w:eastAsia="de-DE"/>
            </w:rPr>
            <w:fldChar w:fldCharType="separate"/>
          </w:r>
          <w:r w:rsidR="00C340A7">
            <w:rPr>
              <w:noProof/>
              <w:lang w:eastAsia="de-DE"/>
            </w:rPr>
            <w:t>Seite</w:t>
          </w:r>
          <w:r w:rsidR="00C340A7" w:rsidRPr="00E85645">
            <w:rPr>
              <w:noProof/>
              <w:lang w:eastAsia="de-DE"/>
            </w:rPr>
            <w:t xml:space="preserve"> </w:t>
          </w:r>
          <w:r w:rsidR="00C340A7">
            <w:rPr>
              <w:noProof/>
              <w:lang w:eastAsia="de-DE"/>
            </w:rPr>
            <w:t>1</w:t>
          </w:r>
          <w:r w:rsidR="00C340A7" w:rsidRPr="00E85645">
            <w:rPr>
              <w:noProof/>
              <w:lang w:eastAsia="de-DE"/>
            </w:rPr>
            <w:t xml:space="preserve"> </w:t>
          </w:r>
          <w:r w:rsidR="00C340A7">
            <w:rPr>
              <w:noProof/>
              <w:lang w:eastAsia="de-DE"/>
            </w:rPr>
            <w:t>von</w:t>
          </w:r>
          <w:r w:rsidR="00C340A7" w:rsidRPr="00E85645">
            <w:rPr>
              <w:noProof/>
              <w:lang w:eastAsia="de-DE"/>
            </w:rPr>
            <w:t xml:space="preserve"> </w:t>
          </w:r>
          <w:r w:rsidR="00C340A7">
            <w:rPr>
              <w:noProof/>
              <w:lang w:eastAsia="de-DE"/>
            </w:rPr>
            <w:t>4</w:t>
          </w:r>
          <w:r w:rsidRPr="00E85645">
            <w:rPr>
              <w:lang w:eastAsia="de-DE"/>
            </w:rPr>
            <w:fldChar w:fldCharType="end"/>
          </w:r>
        </w:p>
      </w:tc>
    </w:tr>
    <w:tr w:rsidR="004D5458" w:rsidRPr="00E85645" w14:paraId="0190D075" w14:textId="77777777" w:rsidTr="004D5458">
      <w:tc>
        <w:tcPr>
          <w:tcW w:w="6177" w:type="dxa"/>
          <w:vAlign w:val="center"/>
        </w:tcPr>
        <w:p w14:paraId="7998633A" w14:textId="77777777" w:rsidR="004D5458" w:rsidRPr="00E85645" w:rsidRDefault="004D5458" w:rsidP="004D5458">
          <w:pPr>
            <w:pStyle w:val="Fusszeile-Pfad"/>
            <w:rPr>
              <w:color w:val="auto"/>
              <w:szCs w:val="12"/>
            </w:rPr>
          </w:pPr>
          <w:bookmarkStart w:id="0" w:name="FusszeileErsteSeite" w:colFirst="0" w:colLast="0"/>
        </w:p>
      </w:tc>
      <w:tc>
        <w:tcPr>
          <w:tcW w:w="2951" w:type="dxa"/>
        </w:tcPr>
        <w:p w14:paraId="6623AC2B" w14:textId="77777777" w:rsidR="004D5458" w:rsidRPr="00E85645" w:rsidRDefault="004D5458" w:rsidP="004D5458">
          <w:pPr>
            <w:jc w:val="right"/>
            <w:rPr>
              <w:sz w:val="2"/>
              <w:szCs w:val="2"/>
              <w:lang w:eastAsia="de-DE"/>
            </w:rPr>
          </w:pPr>
        </w:p>
      </w:tc>
    </w:tr>
    <w:bookmarkEnd w:id="0"/>
  </w:tbl>
  <w:p w14:paraId="2B99BC06" w14:textId="77777777" w:rsidR="004D5458" w:rsidRPr="00E85645" w:rsidRDefault="004D5458">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9B074" w14:textId="77777777" w:rsidR="004D5458" w:rsidRDefault="004D5458">
    <w:pPr>
      <w:rPr>
        <w:sz w:val="2"/>
      </w:rPr>
    </w:pPr>
  </w:p>
  <w:tbl>
    <w:tblPr>
      <w:tblW w:w="9128" w:type="dxa"/>
      <w:tblLayout w:type="fixed"/>
      <w:tblCellMar>
        <w:left w:w="0" w:type="dxa"/>
        <w:right w:w="0" w:type="dxa"/>
      </w:tblCellMar>
      <w:tblLook w:val="01E0" w:firstRow="1" w:lastRow="1" w:firstColumn="1" w:lastColumn="1" w:noHBand="0" w:noVBand="0"/>
    </w:tblPr>
    <w:tblGrid>
      <w:gridCol w:w="6177"/>
      <w:gridCol w:w="2951"/>
    </w:tblGrid>
    <w:tr w:rsidR="004D5458" w14:paraId="7AD53A1F" w14:textId="77777777" w:rsidTr="004D5458">
      <w:tc>
        <w:tcPr>
          <w:tcW w:w="6177" w:type="dxa"/>
          <w:vAlign w:val="center"/>
        </w:tcPr>
        <w:p w14:paraId="5233174C" w14:textId="37049A28" w:rsidR="004D5458" w:rsidRPr="007970F5" w:rsidRDefault="004D5458" w:rsidP="004D5458">
          <w:pPr>
            <w:pStyle w:val="Fusszeile"/>
            <w:rPr>
              <w:lang w:val="en-US"/>
            </w:rPr>
          </w:pPr>
          <w:r w:rsidRPr="00F82120">
            <w:fldChar w:fldCharType="begin"/>
          </w:r>
          <w:r w:rsidRPr="007970F5">
            <w:rPr>
              <w:lang w:val="en-US" w:eastAsia="de-DE"/>
            </w:rPr>
            <w:instrText xml:space="preserve"> IF </w:instrText>
          </w:r>
          <w:r w:rsidRPr="00F82120">
            <w:fldChar w:fldCharType="begin"/>
          </w:r>
          <w:r w:rsidRPr="007970F5">
            <w:rPr>
              <w:lang w:val="en-US" w:eastAsia="de-DE"/>
            </w:rPr>
            <w:instrText xml:space="preserve"> DOCPROPERTY "CMIdata.G_Signatur"\*CHARFORMAT </w:instrText>
          </w:r>
          <w:r w:rsidRPr="00F82120">
            <w:fldChar w:fldCharType="end"/>
          </w:r>
          <w:r w:rsidRPr="007970F5">
            <w:rPr>
              <w:lang w:val="en-US" w:eastAsia="de-DE"/>
            </w:rPr>
            <w:instrText xml:space="preserve"> = "" "</w:instrText>
          </w:r>
          <w:r w:rsidRPr="00F82120">
            <w:fldChar w:fldCharType="begin"/>
          </w:r>
          <w:r w:rsidRPr="007970F5">
            <w:rPr>
              <w:lang w:val="en-US" w:eastAsia="de-DE"/>
            </w:rPr>
            <w:instrText xml:space="preserve"> IF </w:instrText>
          </w:r>
          <w:r w:rsidRPr="00F82120">
            <w:fldChar w:fldCharType="begin"/>
          </w:r>
          <w:r w:rsidRPr="007970F5">
            <w:rPr>
              <w:lang w:val="en-US" w:eastAsia="de-DE"/>
            </w:rPr>
            <w:instrText xml:space="preserve"> DOCPROPERTY "CMIdata.G_Laufnummer"\*CHARFORMAT </w:instrText>
          </w:r>
          <w:r w:rsidRPr="00F82120">
            <w:fldChar w:fldCharType="end"/>
          </w:r>
          <w:r w:rsidRPr="007970F5">
            <w:rPr>
              <w:lang w:val="en-US" w:eastAsia="de-DE"/>
            </w:rPr>
            <w:instrText xml:space="preserve"> = "" "" "</w:instrText>
          </w:r>
          <w:r w:rsidRPr="00F82120">
            <w:fldChar w:fldCharType="begin"/>
          </w:r>
          <w:r w:rsidRPr="007970F5">
            <w:rPr>
              <w:lang w:val="en-US" w:eastAsia="de-DE"/>
            </w:rPr>
            <w:instrText xml:space="preserve"> DOCPROPERTY "CMIdata.G_Laufnummer"\*CHARFORMAT </w:instrText>
          </w:r>
          <w:r w:rsidRPr="00F82120">
            <w:fldChar w:fldCharType="separate"/>
          </w:r>
          <w:r w:rsidRPr="007970F5">
            <w:rPr>
              <w:lang w:val="en-US" w:eastAsia="de-DE"/>
            </w:rPr>
            <w:instrText>CMIdata.G_Laufnummer</w:instrText>
          </w:r>
          <w:r w:rsidRPr="00F82120">
            <w:fldChar w:fldCharType="end"/>
          </w:r>
          <w:r w:rsidRPr="007970F5">
            <w:rPr>
              <w:lang w:val="en-US" w:eastAsia="de-DE"/>
            </w:rPr>
            <w:instrText xml:space="preserve"> / </w:instrText>
          </w:r>
          <w:r w:rsidRPr="00F82120">
            <w:fldChar w:fldCharType="begin"/>
          </w:r>
          <w:r w:rsidRPr="007970F5">
            <w:rPr>
              <w:lang w:val="en-US" w:eastAsia="de-DE"/>
            </w:rPr>
            <w:instrText xml:space="preserve"> DOCPROPERTY "CMIdata.Dok_Titel"\*CHARFORMAT </w:instrText>
          </w:r>
          <w:r w:rsidRPr="00F82120">
            <w:fldChar w:fldCharType="separate"/>
          </w:r>
          <w:r w:rsidRPr="007970F5">
            <w:rPr>
              <w:lang w:val="en-US" w:eastAsia="de-DE"/>
            </w:rPr>
            <w:instrText>CMIdata.Dok_Titel</w:instrText>
          </w:r>
          <w:r w:rsidRPr="00F82120">
            <w:fldChar w:fldCharType="end"/>
          </w:r>
          <w:r w:rsidRPr="007970F5">
            <w:rPr>
              <w:lang w:val="en-US" w:eastAsia="de-DE"/>
            </w:rPr>
            <w:instrText xml:space="preserve">" \* MERGEFORMAT </w:instrText>
          </w:r>
          <w:r w:rsidRPr="00F82120">
            <w:fldChar w:fldCharType="end"/>
          </w:r>
          <w:r w:rsidRPr="007970F5">
            <w:rPr>
              <w:lang w:val="en-US" w:eastAsia="de-DE"/>
            </w:rPr>
            <w:instrText>" "</w:instrText>
          </w:r>
          <w:r w:rsidRPr="00F82120">
            <w:fldChar w:fldCharType="begin"/>
          </w:r>
          <w:r w:rsidRPr="007970F5">
            <w:rPr>
              <w:lang w:val="en-US" w:eastAsia="de-DE"/>
            </w:rPr>
            <w:instrText xml:space="preserve"> DOCPROPERTY "CMIdata.G_Signatur"\*CHARFORMAT </w:instrText>
          </w:r>
          <w:r w:rsidRPr="00F82120">
            <w:fldChar w:fldCharType="separate"/>
          </w:r>
          <w:r>
            <w:rPr>
              <w:lang w:val="en-US" w:eastAsia="de-DE"/>
            </w:rPr>
            <w:instrText>CMIdata.G_Signatur</w:instrText>
          </w:r>
          <w:r w:rsidRPr="00F82120">
            <w:fldChar w:fldCharType="end"/>
          </w:r>
          <w:r w:rsidRPr="007970F5">
            <w:rPr>
              <w:lang w:val="en-US" w:eastAsia="de-DE"/>
            </w:rPr>
            <w:instrText xml:space="preserve"> / </w:instrText>
          </w:r>
          <w:r w:rsidRPr="00F82120">
            <w:fldChar w:fldCharType="begin"/>
          </w:r>
          <w:r w:rsidRPr="007970F5">
            <w:rPr>
              <w:lang w:val="en-US" w:eastAsia="de-DE"/>
            </w:rPr>
            <w:instrText xml:space="preserve"> DOCPROPERTY "CMIdata.Dok_Titel"\*CHARFORMAT </w:instrText>
          </w:r>
          <w:r w:rsidRPr="00F82120">
            <w:fldChar w:fldCharType="separate"/>
          </w:r>
          <w:r>
            <w:rPr>
              <w:lang w:val="en-US" w:eastAsia="de-DE"/>
            </w:rPr>
            <w:instrText>CMIdata.Dok_Titel</w:instrText>
          </w:r>
          <w:r w:rsidRPr="00F82120">
            <w:fldChar w:fldCharType="end"/>
          </w:r>
          <w:r w:rsidRPr="007970F5">
            <w:rPr>
              <w:lang w:val="en-US" w:eastAsia="de-DE"/>
            </w:rPr>
            <w:instrText xml:space="preserve">" \* MERGEFORMAT </w:instrText>
          </w:r>
          <w:r w:rsidRPr="00F82120">
            <w:fldChar w:fldCharType="end"/>
          </w:r>
        </w:p>
      </w:tc>
      <w:tc>
        <w:tcPr>
          <w:tcW w:w="2951" w:type="dxa"/>
        </w:tcPr>
        <w:p w14:paraId="0D11B18E" w14:textId="25B003CA" w:rsidR="004D5458" w:rsidRPr="00F82120" w:rsidRDefault="004D5458" w:rsidP="004D5458">
          <w:pPr>
            <w:pStyle w:val="Fusszeile-Seite"/>
            <w:rPr>
              <w:lang w:eastAsia="de-DE"/>
            </w:rPr>
          </w:pPr>
          <w:r w:rsidRPr="00F82120">
            <w:rPr>
              <w:lang w:eastAsia="de-DE"/>
            </w:rPr>
            <w:fldChar w:fldCharType="begin"/>
          </w:r>
          <w:r w:rsidRPr="00F82120">
            <w:rPr>
              <w:lang w:eastAsia="de-DE"/>
            </w:rPr>
            <w:instrText xml:space="preserve"> DOCPROPERTY "Doc.Page"\*CHARFORMAT </w:instrText>
          </w:r>
          <w:r w:rsidRPr="00F82120">
            <w:rPr>
              <w:lang w:eastAsia="de-DE"/>
            </w:rPr>
            <w:fldChar w:fldCharType="separate"/>
          </w:r>
          <w:r>
            <w:rPr>
              <w:lang w:eastAsia="de-DE"/>
            </w:rPr>
            <w:t>Seite</w:t>
          </w:r>
          <w:r w:rsidRPr="00F82120">
            <w:rPr>
              <w:lang w:eastAsia="de-DE"/>
            </w:rPr>
            <w:fldChar w:fldCharType="end"/>
          </w:r>
          <w:r w:rsidRPr="00F82120">
            <w:rPr>
              <w:lang w:eastAsia="de-DE"/>
            </w:rPr>
            <w:t xml:space="preserve"> </w:t>
          </w:r>
          <w:r w:rsidRPr="00F82120">
            <w:rPr>
              <w:lang w:eastAsia="de-DE"/>
            </w:rPr>
            <w:fldChar w:fldCharType="begin"/>
          </w:r>
          <w:r w:rsidRPr="00F82120">
            <w:rPr>
              <w:lang w:eastAsia="de-DE"/>
            </w:rPr>
            <w:instrText xml:space="preserve"> PAGE </w:instrText>
          </w:r>
          <w:r w:rsidRPr="00F82120">
            <w:rPr>
              <w:lang w:eastAsia="de-DE"/>
            </w:rPr>
            <w:fldChar w:fldCharType="separate"/>
          </w:r>
          <w:r w:rsidR="00C340A7">
            <w:rPr>
              <w:noProof/>
              <w:lang w:eastAsia="de-DE"/>
            </w:rPr>
            <w:t>4</w:t>
          </w:r>
          <w:r w:rsidRPr="00F82120">
            <w:rPr>
              <w:lang w:eastAsia="de-DE"/>
            </w:rPr>
            <w:fldChar w:fldCharType="end"/>
          </w:r>
          <w:r w:rsidRPr="00F82120">
            <w:rPr>
              <w:lang w:eastAsia="de-DE"/>
            </w:rPr>
            <w:t xml:space="preserve"> </w:t>
          </w:r>
          <w:r w:rsidRPr="00F82120">
            <w:rPr>
              <w:lang w:eastAsia="de-DE"/>
            </w:rPr>
            <w:fldChar w:fldCharType="begin"/>
          </w:r>
          <w:r w:rsidRPr="00F82120">
            <w:rPr>
              <w:lang w:eastAsia="de-DE"/>
            </w:rPr>
            <w:instrText xml:space="preserve"> DOCPROPERTY "Doc.of"\*CHARFORMAT </w:instrText>
          </w:r>
          <w:r w:rsidRPr="00F82120">
            <w:rPr>
              <w:lang w:eastAsia="de-DE"/>
            </w:rPr>
            <w:fldChar w:fldCharType="separate"/>
          </w:r>
          <w:r>
            <w:rPr>
              <w:lang w:eastAsia="de-DE"/>
            </w:rPr>
            <w:t>von</w:t>
          </w:r>
          <w:r w:rsidRPr="00F82120">
            <w:rPr>
              <w:lang w:eastAsia="de-DE"/>
            </w:rPr>
            <w:fldChar w:fldCharType="end"/>
          </w:r>
          <w:r w:rsidRPr="00F82120">
            <w:rPr>
              <w:lang w:eastAsia="de-DE"/>
            </w:rPr>
            <w:t xml:space="preserve"> </w:t>
          </w:r>
          <w:r w:rsidRPr="00F82120">
            <w:rPr>
              <w:lang w:eastAsia="de-DE"/>
            </w:rPr>
            <w:fldChar w:fldCharType="begin"/>
          </w:r>
          <w:r w:rsidRPr="00F82120">
            <w:rPr>
              <w:lang w:eastAsia="de-DE"/>
            </w:rPr>
            <w:instrText xml:space="preserve"> SECTIONPAGES  </w:instrText>
          </w:r>
          <w:r w:rsidRPr="00F82120">
            <w:rPr>
              <w:lang w:eastAsia="de-DE"/>
            </w:rPr>
            <w:fldChar w:fldCharType="separate"/>
          </w:r>
          <w:r w:rsidR="00C340A7">
            <w:rPr>
              <w:noProof/>
              <w:lang w:eastAsia="de-DE"/>
            </w:rPr>
            <w:t>4</w:t>
          </w:r>
          <w:r w:rsidRPr="00F82120">
            <w:rPr>
              <w:lang w:eastAsia="de-DE"/>
            </w:rPr>
            <w:fldChar w:fldCharType="end"/>
          </w:r>
        </w:p>
      </w:tc>
    </w:tr>
    <w:tr w:rsidR="004D5458" w14:paraId="1C61DE33" w14:textId="77777777" w:rsidTr="004D5458">
      <w:tc>
        <w:tcPr>
          <w:tcW w:w="6177" w:type="dxa"/>
          <w:vAlign w:val="center"/>
        </w:tcPr>
        <w:p w14:paraId="6123B78A" w14:textId="77777777" w:rsidR="004D5458" w:rsidRPr="00B97F1C" w:rsidRDefault="004D5458" w:rsidP="004D5458">
          <w:pPr>
            <w:pStyle w:val="Fusszeile-Pfad"/>
            <w:rPr>
              <w:lang w:eastAsia="de-DE"/>
            </w:rPr>
          </w:pPr>
          <w:bookmarkStart w:id="3" w:name="FusszeileFolgeseiten" w:colFirst="0" w:colLast="0"/>
        </w:p>
      </w:tc>
      <w:tc>
        <w:tcPr>
          <w:tcW w:w="2951" w:type="dxa"/>
        </w:tcPr>
        <w:p w14:paraId="324501C6" w14:textId="77777777" w:rsidR="004D5458" w:rsidRPr="009500C4" w:rsidRDefault="004D5458" w:rsidP="004D5458">
          <w:pPr>
            <w:jc w:val="right"/>
            <w:rPr>
              <w:sz w:val="2"/>
              <w:szCs w:val="2"/>
              <w:lang w:eastAsia="de-DE"/>
            </w:rPr>
          </w:pPr>
        </w:p>
      </w:tc>
    </w:tr>
    <w:bookmarkEnd w:id="3"/>
  </w:tbl>
  <w:p w14:paraId="71961920" w14:textId="77777777" w:rsidR="004D5458" w:rsidRDefault="004D5458">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9740F" w14:textId="62CE75E9" w:rsidR="004D5458" w:rsidRPr="00051D5C" w:rsidRDefault="004D5458">
    <w:r>
      <w:fldChar w:fldCharType="begin"/>
    </w:r>
    <w:r w:rsidRPr="00051D5C">
      <w:instrText xml:space="preserve"> if </w:instrText>
    </w:r>
    <w:r>
      <w:fldChar w:fldCharType="begin"/>
    </w:r>
    <w:r w:rsidRPr="00051D5C">
      <w:instrText xml:space="preserve"> DOCPROPERTY "Outputprofile.Internal.Draft"\*CHARFORMAT \&lt;OawJumpToField value=0/&gt;</w:instrText>
    </w:r>
    <w:r>
      <w:fldChar w:fldCharType="separate"/>
    </w:r>
    <w:r>
      <w:rPr>
        <w:b/>
        <w:bCs/>
        <w:lang w:val="de-DE"/>
      </w:rPr>
      <w:instrText>Fehler! Unbekannter Name für Dokument-Eigenschaft.</w:instrText>
    </w:r>
    <w:r>
      <w:fldChar w:fldCharType="end"/>
    </w:r>
    <w:r w:rsidRPr="00051D5C">
      <w:instrText xml:space="preserve"> = "" "" "</w:instrText>
    </w:r>
    <w:r>
      <w:fldChar w:fldCharType="begin"/>
    </w:r>
    <w:r>
      <w:instrText xml:space="preserve"> DATE  \@ "dd.MM.yyyy, HH:mm:ss"  \* CHARFORMAT \&lt;OawJumpToField value=0/&gt;</w:instrText>
    </w:r>
    <w:r>
      <w:fldChar w:fldCharType="separate"/>
    </w:r>
    <w:r w:rsidR="00C340A7">
      <w:rPr>
        <w:noProof/>
      </w:rPr>
      <w:instrText>19.06.2019, 07:59:57</w:instrText>
    </w:r>
    <w:r>
      <w:fldChar w:fldCharType="end"/>
    </w:r>
    <w:r w:rsidRPr="00051D5C">
      <w:instrText xml:space="preserve">, </w:instrText>
    </w:r>
    <w:r>
      <w:fldChar w:fldCharType="begin"/>
    </w:r>
    <w:r w:rsidRPr="00051D5C">
      <w:instrText xml:space="preserve"> FILENAME  \p  \* MERGEFORMAT </w:instrText>
    </w:r>
    <w:r>
      <w:fldChar w:fldCharType="separate"/>
    </w:r>
    <w:r w:rsidRPr="00051D5C">
      <w:rPr>
        <w:noProof/>
      </w:rPr>
      <w:instrText>\\kt\shares\kthomes\JSetz\Eigene Dokumente\CMIAXIOMA\1af7879e475f40e887e56b2ce32561ba\Stabstelle DBL Anhang O Ausschreibungsunterlagen_neues Layou.docx</w:instrText>
    </w:r>
    <w:r>
      <w:fldChar w:fldCharType="end"/>
    </w:r>
    <w:r w:rsidRPr="00051D5C">
      <w:instrText>" \&lt;OawJumpToField value=0/&gt;</w:instrText>
    </w:r>
    <w:r>
      <w:fldChar w:fldCharType="separate"/>
    </w:r>
    <w:r w:rsidR="00C340A7">
      <w:rPr>
        <w:noProof/>
      </w:rPr>
      <w:t>19.06.2019, 07:59:57</w:t>
    </w:r>
    <w:r w:rsidR="00C340A7" w:rsidRPr="00051D5C">
      <w:rPr>
        <w:noProof/>
      </w:rPr>
      <w:t>, \\kt\shares\kthomes\JSetz\Eigene Dokumente\CMIAXIOMA\1af7879e475f40e887e56b2ce32561ba\Stabstelle DBL Anhang O Ausschreibungsunterlagen_neues Layou.docx</w:t>
    </w:r>
    <w:r>
      <w:fldChar w:fldCharType="end"/>
    </w:r>
    <w:r>
      <w:fldChar w:fldCharType="begin"/>
    </w:r>
    <w:r w:rsidRPr="00051D5C">
      <w:instrText xml:space="preserve"> if </w:instrText>
    </w:r>
    <w:r>
      <w:fldChar w:fldCharType="begin"/>
    </w:r>
    <w:r w:rsidRPr="00051D5C">
      <w:instrText xml:space="preserve"> DOCPROPERTY "Outputprofile.Internal.Original"\*CHARFORMAT \&lt;OawJumpToField value=0/&gt;</w:instrText>
    </w:r>
    <w:r>
      <w:fldChar w:fldCharType="separate"/>
    </w:r>
    <w:r>
      <w:rPr>
        <w:b/>
        <w:bCs/>
        <w:lang w:val="de-DE"/>
      </w:rPr>
      <w:instrText>Fehler! Unbekannter Name für Dokument-Eigenschaft.</w:instrText>
    </w:r>
    <w:r>
      <w:fldChar w:fldCharType="end"/>
    </w:r>
    <w:r w:rsidRPr="00051D5C">
      <w:instrText xml:space="preserve"> = "" "" "</w:instrText>
    </w:r>
    <w:r>
      <w:fldChar w:fldCharType="begin"/>
    </w:r>
    <w:r>
      <w:instrText xml:space="preserve"> DATE  \@ "dd.MM.yyyy"  \* CHARFORMAT \&lt;OawJumpToField value=0/&gt;</w:instrText>
    </w:r>
    <w:r>
      <w:fldChar w:fldCharType="separate"/>
    </w:r>
    <w:r w:rsidR="00C340A7">
      <w:rPr>
        <w:noProof/>
      </w:rPr>
      <w:instrText>19.06.2019</w:instrText>
    </w:r>
    <w:r>
      <w:fldChar w:fldCharType="end"/>
    </w:r>
    <w:r w:rsidRPr="00051D5C">
      <w:instrText xml:space="preserve">, </w:instrText>
    </w:r>
    <w:r>
      <w:fldChar w:fldCharType="begin"/>
    </w:r>
    <w:r w:rsidRPr="00051D5C">
      <w:instrText xml:space="preserve"> FILENAME  \p  \* MERGEFORMAT </w:instrText>
    </w:r>
    <w:r>
      <w:fldChar w:fldCharType="separate"/>
    </w:r>
    <w:r w:rsidRPr="00051D5C">
      <w:rPr>
        <w:noProof/>
      </w:rPr>
      <w:instrText>\\kt\shares\kthomes\JSetz\Eigene Dokumente\CMIAXIOMA\1af7879e475f40e887e56b2ce32561ba\Stabstelle DBL Anhang O Ausschreibungsunterlagen_neues Layou.docx</w:instrText>
    </w:r>
    <w:r>
      <w:fldChar w:fldCharType="end"/>
    </w:r>
    <w:r w:rsidRPr="00051D5C">
      <w:instrText>" \&lt;OawJumpToField value=0/&gt;</w:instrText>
    </w:r>
    <w:r>
      <w:fldChar w:fldCharType="separate"/>
    </w:r>
    <w:r w:rsidR="00C340A7">
      <w:rPr>
        <w:noProof/>
      </w:rPr>
      <w:t>19.06.2019</w:t>
    </w:r>
    <w:r w:rsidR="00C340A7" w:rsidRPr="00051D5C">
      <w:rPr>
        <w:noProof/>
      </w:rPr>
      <w:t>, \\kt\shares\kthomes\JSetz\Eigene Dokumente\CMIAXIOMA\1af7879e475f40e887e56b2ce32561ba\Stabstelle DBL Anhang O Ausschreibungsunterlagen_neues Layou.docx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AD643" w14:textId="77777777" w:rsidR="00471067" w:rsidRPr="00E85645" w:rsidRDefault="00471067">
      <w:r w:rsidRPr="00E85645">
        <w:separator/>
      </w:r>
    </w:p>
  </w:footnote>
  <w:footnote w:type="continuationSeparator" w:id="0">
    <w:p w14:paraId="042CAF98" w14:textId="77777777" w:rsidR="00471067" w:rsidRPr="00E85645" w:rsidRDefault="00471067">
      <w:r w:rsidRPr="00E85645">
        <w:continuationSeparator/>
      </w:r>
    </w:p>
  </w:footnote>
  <w:footnote w:id="1">
    <w:p w14:paraId="0A6AC320" w14:textId="46ED10F0" w:rsidR="00C5435E" w:rsidRPr="00C5435E" w:rsidRDefault="00C5435E">
      <w:pPr>
        <w:pStyle w:val="Funotentext"/>
        <w:rPr>
          <w:sz w:val="18"/>
          <w:szCs w:val="18"/>
        </w:rPr>
      </w:pPr>
      <w:r w:rsidRPr="00C5435E">
        <w:rPr>
          <w:rStyle w:val="Funotenzeichen"/>
          <w:sz w:val="18"/>
          <w:szCs w:val="18"/>
        </w:rPr>
        <w:footnoteRef/>
      </w:r>
      <w:r w:rsidRPr="00C5435E">
        <w:rPr>
          <w:sz w:val="18"/>
          <w:szCs w:val="18"/>
        </w:rPr>
        <w:t xml:space="preserve"> </w:t>
      </w:r>
      <w:r>
        <w:rPr>
          <w:sz w:val="18"/>
          <w:szCs w:val="18"/>
        </w:rPr>
        <w:t>Inkl. Angaben über Bauherrschaften und/oder Anspruchsgruppen</w:t>
      </w:r>
    </w:p>
  </w:footnote>
  <w:footnote w:id="2">
    <w:p w14:paraId="49B3A220" w14:textId="3AF94EE4" w:rsidR="00C5435E" w:rsidRPr="00C5435E" w:rsidRDefault="00C5435E">
      <w:pPr>
        <w:pStyle w:val="Funotentext"/>
        <w:rPr>
          <w:sz w:val="18"/>
          <w:szCs w:val="18"/>
        </w:rPr>
      </w:pPr>
      <w:r w:rsidRPr="00C5435E">
        <w:rPr>
          <w:rStyle w:val="Funotenzeichen"/>
          <w:sz w:val="18"/>
          <w:szCs w:val="18"/>
        </w:rPr>
        <w:footnoteRef/>
      </w:r>
      <w:r w:rsidRPr="00C5435E">
        <w:rPr>
          <w:sz w:val="18"/>
          <w:szCs w:val="18"/>
        </w:rPr>
        <w:t xml:space="preserve"> Inkl. Angaben über Bauherrschaften und/oder Anspruchsgruppen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80A08" w14:textId="77777777" w:rsidR="004D5458" w:rsidRPr="00E85645" w:rsidRDefault="004D5458" w:rsidP="00E85645">
    <w:r w:rsidRPr="00E85645">
      <w:rPr>
        <w:noProof/>
      </w:rPr>
      <w:drawing>
        <wp:anchor distT="0" distB="0" distL="114300" distR="114300" simplePos="0" relativeHeight="251660288" behindDoc="1" locked="1" layoutInCell="1" allowOverlap="1" wp14:anchorId="4C692DD0" wp14:editId="7A0F6105">
          <wp:simplePos x="0" y="0"/>
          <wp:positionH relativeFrom="page">
            <wp:posOffset>0</wp:posOffset>
          </wp:positionH>
          <wp:positionV relativeFrom="page">
            <wp:posOffset>0</wp:posOffset>
          </wp:positionV>
          <wp:extent cx="7559675" cy="1259840"/>
          <wp:effectExtent l="0" t="0" r="3175" b="0"/>
          <wp:wrapNone/>
          <wp:docPr id="3" name="7eb0bb3a-c43c-446f-a921-de0b"/>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259840"/>
                  </a:xfrm>
                  <a:prstGeom prst="rect">
                    <a:avLst/>
                  </a:prstGeom>
                </pic:spPr>
              </pic:pic>
            </a:graphicData>
          </a:graphic>
          <wp14:sizeRelH relativeFrom="margin">
            <wp14:pctWidth>0</wp14:pctWidth>
          </wp14:sizeRelH>
          <wp14:sizeRelV relativeFrom="margin">
            <wp14:pctHeight>0</wp14:pctHeight>
          </wp14:sizeRelV>
        </wp:anchor>
      </w:drawing>
    </w:r>
    <w:r w:rsidRPr="00E85645">
      <w:t> </w:t>
    </w:r>
  </w:p>
  <w:p w14:paraId="5CA5A0CF" w14:textId="77777777" w:rsidR="004D5458" w:rsidRPr="00E85645" w:rsidRDefault="004D5458" w:rsidP="004D5458">
    <w:r w:rsidRPr="00E85645">
      <w:rPr>
        <w:noProof/>
      </w:rPr>
      <w:drawing>
        <wp:anchor distT="0" distB="0" distL="114300" distR="114300" simplePos="0" relativeHeight="251658240" behindDoc="1" locked="1" layoutInCell="1" hidden="1" allowOverlap="1" wp14:anchorId="3B0A0290" wp14:editId="0A1130FF">
          <wp:simplePos x="0" y="0"/>
          <wp:positionH relativeFrom="column">
            <wp:posOffset>-1962</wp:posOffset>
          </wp:positionH>
          <wp:positionV relativeFrom="paragraph">
            <wp:posOffset>-2085</wp:posOffset>
          </wp:positionV>
          <wp:extent cx="4048690" cy="1333686"/>
          <wp:effectExtent l="0" t="0" r="9525" b="0"/>
          <wp:wrapNone/>
          <wp:docPr id="1" name="dfcb3621-5d45-4e40-af11-2f4f" hidden="1"/>
          <wp:cNvGraphicFramePr/>
          <a:graphic xmlns:a="http://schemas.openxmlformats.org/drawingml/2006/main">
            <a:graphicData uri="http://schemas.openxmlformats.org/drawingml/2006/picture">
              <pic:pic xmlns:pic="http://schemas.openxmlformats.org/drawingml/2006/picture">
                <pic:nvPicPr>
                  <pic:cNvPr id="2147467882" name=""/>
                  <pic:cNvPicPr/>
                </pic:nvPicPr>
                <pic:blipFill>
                  <a:blip r:embed="rId2">
                    <a:extLst>
                      <a:ext uri="{28A0092B-C50C-407E-A947-70E740481C1C}">
                        <a14:useLocalDpi xmlns:a14="http://schemas.microsoft.com/office/drawing/2010/main" val="0"/>
                      </a:ext>
                    </a:extLst>
                  </a:blip>
                  <a:stretch>
                    <a:fillRect/>
                  </a:stretch>
                </pic:blipFill>
                <pic:spPr>
                  <a:xfrm>
                    <a:off x="0" y="0"/>
                    <a:ext cx="4048690" cy="1333686"/>
                  </a:xfrm>
                  <a:prstGeom prst="rect">
                    <a:avLst/>
                  </a:prstGeom>
                </pic:spPr>
              </pic:pic>
            </a:graphicData>
          </a:graphic>
        </wp:anchor>
      </w:drawing>
    </w:r>
    <w:r w:rsidRPr="00E85645">
      <w: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CF4BC" w14:textId="77777777" w:rsidR="004D5458" w:rsidRPr="0051144A" w:rsidRDefault="004D5458" w:rsidP="004D5458">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07514" w14:textId="77777777" w:rsidR="004D5458" w:rsidRDefault="004D5458">
    <w:pPr>
      <w:spacing w:line="20" w:lineRule="exact"/>
      <w:rPr>
        <w:sz w:val="2"/>
        <w:szCs w:val="2"/>
      </w:rPr>
    </w:pPr>
  </w:p>
  <w:p w14:paraId="4D486305" w14:textId="77777777" w:rsidR="004D5458" w:rsidRPr="00473DA5" w:rsidRDefault="004D5458">
    <w:pPr>
      <w:rPr>
        <w:color w:val="000000"/>
        <w:sz w:val="2"/>
        <w:szCs w:val="2"/>
      </w:rPr>
    </w:pPr>
    <w:r>
      <w: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6C4D"/>
    <w:multiLevelType w:val="hybridMultilevel"/>
    <w:tmpl w:val="2FDC621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068A0424"/>
    <w:multiLevelType w:val="hybridMultilevel"/>
    <w:tmpl w:val="0918306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7D119A2"/>
    <w:multiLevelType w:val="hybridMultilevel"/>
    <w:tmpl w:val="3B3CC51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0EE479E5"/>
    <w:multiLevelType w:val="multilevel"/>
    <w:tmpl w:val="6C3A467A"/>
    <w:lvl w:ilvl="0">
      <w:start w:val="1"/>
      <w:numFmt w:val="bullet"/>
      <w:pStyle w:val="ListWithCheckboxes"/>
      <w:lvlText w:val="□"/>
      <w:lvlJc w:val="left"/>
      <w:pPr>
        <w:tabs>
          <w:tab w:val="num" w:pos="360"/>
        </w:tabs>
        <w:ind w:left="360" w:hanging="360"/>
      </w:pPr>
      <w:rPr>
        <w:rFonts w:ascii="Arial" w:hAnsi="Arial" w:hint="default"/>
      </w:rPr>
    </w:lvl>
    <w:lvl w:ilvl="1">
      <w:start w:val="1"/>
      <w:numFmt w:val="bullet"/>
      <w:lvlText w:val=""/>
      <w:lvlJc w:val="left"/>
      <w:pPr>
        <w:tabs>
          <w:tab w:val="num" w:pos="851"/>
        </w:tabs>
        <w:ind w:left="851" w:hanging="426"/>
      </w:pPr>
      <w:rPr>
        <w:rFonts w:ascii="Wingdings" w:hAnsi="Wingdings" w:hint="default"/>
      </w:rPr>
    </w:lvl>
    <w:lvl w:ilvl="2">
      <w:start w:val="1"/>
      <w:numFmt w:val="bullet"/>
      <w:lvlText w:val=""/>
      <w:lvlJc w:val="left"/>
      <w:pPr>
        <w:tabs>
          <w:tab w:val="num" w:pos="1276"/>
        </w:tabs>
        <w:ind w:left="1276" w:hanging="425"/>
      </w:pPr>
      <w:rPr>
        <w:rFonts w:ascii="Wingdings" w:hAnsi="Wingdings"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Text w:val=""/>
      <w:lvlJc w:val="left"/>
      <w:pPr>
        <w:tabs>
          <w:tab w:val="num" w:pos="2126"/>
        </w:tabs>
        <w:ind w:left="2126" w:hanging="425"/>
      </w:pPr>
      <w:rPr>
        <w:rFonts w:ascii="Wingdings" w:hAnsi="Wingdings" w:hint="default"/>
      </w:rPr>
    </w:lvl>
    <w:lvl w:ilvl="5">
      <w:start w:val="1"/>
      <w:numFmt w:val="bullet"/>
      <w:lvlText w:val=""/>
      <w:lvlJc w:val="left"/>
      <w:pPr>
        <w:tabs>
          <w:tab w:val="num" w:pos="2552"/>
        </w:tabs>
        <w:ind w:left="2552" w:hanging="426"/>
      </w:pPr>
      <w:rPr>
        <w:rFonts w:ascii="Wingdings" w:hAnsi="Wingdings"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3402"/>
        </w:tabs>
        <w:ind w:left="3402" w:hanging="425"/>
      </w:pPr>
      <w:rPr>
        <w:rFonts w:ascii="Wingdings" w:hAnsi="Wingdings" w:hint="default"/>
      </w:rPr>
    </w:lvl>
    <w:lvl w:ilvl="8">
      <w:start w:val="1"/>
      <w:numFmt w:val="bullet"/>
      <w:lvlText w:val=""/>
      <w:lvlJc w:val="left"/>
      <w:pPr>
        <w:tabs>
          <w:tab w:val="num" w:pos="3827"/>
        </w:tabs>
        <w:ind w:left="3827" w:hanging="425"/>
      </w:pPr>
      <w:rPr>
        <w:rFonts w:ascii="Wingdings" w:hAnsi="Wingdings" w:hint="default"/>
      </w:rPr>
    </w:lvl>
  </w:abstractNum>
  <w:abstractNum w:abstractNumId="4" w15:restartNumberingAfterBreak="0">
    <w:nsid w:val="109D1916"/>
    <w:multiLevelType w:val="hybridMultilevel"/>
    <w:tmpl w:val="3A86ABE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13002E01"/>
    <w:multiLevelType w:val="hybridMultilevel"/>
    <w:tmpl w:val="20FCB35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1A4511A8"/>
    <w:multiLevelType w:val="hybridMultilevel"/>
    <w:tmpl w:val="10F033E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1B402993"/>
    <w:multiLevelType w:val="hybridMultilevel"/>
    <w:tmpl w:val="5C28C61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1E0E23D2"/>
    <w:multiLevelType w:val="hybridMultilevel"/>
    <w:tmpl w:val="CD4090F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225E1819"/>
    <w:multiLevelType w:val="hybridMultilevel"/>
    <w:tmpl w:val="6CA0927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260F5270"/>
    <w:multiLevelType w:val="hybridMultilevel"/>
    <w:tmpl w:val="B61CF2B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34822FF6"/>
    <w:multiLevelType w:val="hybridMultilevel"/>
    <w:tmpl w:val="74F2FF3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38FB470E"/>
    <w:multiLevelType w:val="hybridMultilevel"/>
    <w:tmpl w:val="717410E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3A05210B"/>
    <w:multiLevelType w:val="multilevel"/>
    <w:tmpl w:val="AD2ACB22"/>
    <w:lvl w:ilvl="0">
      <w:start w:val="1"/>
      <w:numFmt w:val="lowerLetter"/>
      <w:pStyle w:val="ListWithLetters"/>
      <w:lvlText w:val="%1)"/>
      <w:lvlJc w:val="left"/>
      <w:pPr>
        <w:ind w:left="360" w:hanging="360"/>
      </w:pPr>
      <w:rPr>
        <w:rFonts w:hint="default"/>
      </w:rPr>
    </w:lvl>
    <w:lvl w:ilvl="1">
      <w:start w:val="1"/>
      <w:numFmt w:val="lowerLetter"/>
      <w:lvlRestart w:val="0"/>
      <w:lvlText w:val="%2."/>
      <w:lvlJc w:val="left"/>
      <w:pPr>
        <w:tabs>
          <w:tab w:val="num" w:pos="851"/>
        </w:tabs>
        <w:ind w:left="851" w:hanging="426"/>
      </w:pPr>
      <w:rPr>
        <w:rFonts w:hint="default"/>
      </w:rPr>
    </w:lvl>
    <w:lvl w:ilvl="2">
      <w:start w:val="1"/>
      <w:numFmt w:val="lowerLetter"/>
      <w:lvlRestart w:val="0"/>
      <w:lvlText w:val="%3."/>
      <w:lvlJc w:val="left"/>
      <w:pPr>
        <w:tabs>
          <w:tab w:val="num" w:pos="1276"/>
        </w:tabs>
        <w:ind w:left="1276" w:hanging="425"/>
      </w:pPr>
      <w:rPr>
        <w:rFonts w:hint="default"/>
      </w:rPr>
    </w:lvl>
    <w:lvl w:ilvl="3">
      <w:start w:val="1"/>
      <w:numFmt w:val="lowerLetter"/>
      <w:lvlRestart w:val="0"/>
      <w:lvlText w:val="%4."/>
      <w:lvlJc w:val="left"/>
      <w:pPr>
        <w:tabs>
          <w:tab w:val="num" w:pos="1701"/>
        </w:tabs>
        <w:ind w:left="1701" w:hanging="425"/>
      </w:pPr>
      <w:rPr>
        <w:rFonts w:hint="default"/>
      </w:rPr>
    </w:lvl>
    <w:lvl w:ilvl="4">
      <w:start w:val="1"/>
      <w:numFmt w:val="lowerLetter"/>
      <w:lvlRestart w:val="0"/>
      <w:lvlText w:val="%5."/>
      <w:lvlJc w:val="left"/>
      <w:pPr>
        <w:tabs>
          <w:tab w:val="num" w:pos="2126"/>
        </w:tabs>
        <w:ind w:left="2126" w:hanging="425"/>
      </w:pPr>
      <w:rPr>
        <w:rFonts w:hint="default"/>
      </w:rPr>
    </w:lvl>
    <w:lvl w:ilvl="5">
      <w:start w:val="1"/>
      <w:numFmt w:val="lowerLetter"/>
      <w:lvlRestart w:val="0"/>
      <w:lvlText w:val="%6."/>
      <w:lvlJc w:val="left"/>
      <w:pPr>
        <w:tabs>
          <w:tab w:val="num" w:pos="2552"/>
        </w:tabs>
        <w:ind w:left="2552" w:hanging="426"/>
      </w:pPr>
      <w:rPr>
        <w:rFonts w:hint="default"/>
      </w:rPr>
    </w:lvl>
    <w:lvl w:ilvl="6">
      <w:start w:val="1"/>
      <w:numFmt w:val="lowerLetter"/>
      <w:lvlRestart w:val="0"/>
      <w:lvlText w:val="%7."/>
      <w:lvlJc w:val="left"/>
      <w:pPr>
        <w:tabs>
          <w:tab w:val="num" w:pos="2977"/>
        </w:tabs>
        <w:ind w:left="2977" w:hanging="425"/>
      </w:pPr>
      <w:rPr>
        <w:rFonts w:hint="default"/>
      </w:rPr>
    </w:lvl>
    <w:lvl w:ilvl="7">
      <w:start w:val="1"/>
      <w:numFmt w:val="lowerLetter"/>
      <w:lvlRestart w:val="0"/>
      <w:lvlText w:val="%8."/>
      <w:lvlJc w:val="left"/>
      <w:pPr>
        <w:tabs>
          <w:tab w:val="num" w:pos="3402"/>
        </w:tabs>
        <w:ind w:left="3402" w:hanging="425"/>
      </w:pPr>
      <w:rPr>
        <w:rFonts w:hint="default"/>
      </w:rPr>
    </w:lvl>
    <w:lvl w:ilvl="8">
      <w:start w:val="1"/>
      <w:numFmt w:val="lowerLetter"/>
      <w:lvlRestart w:val="0"/>
      <w:lvlText w:val="%9."/>
      <w:lvlJc w:val="left"/>
      <w:pPr>
        <w:tabs>
          <w:tab w:val="num" w:pos="3827"/>
        </w:tabs>
        <w:ind w:left="3827" w:hanging="425"/>
      </w:pPr>
      <w:rPr>
        <w:rFonts w:hint="default"/>
      </w:rPr>
    </w:lvl>
  </w:abstractNum>
  <w:abstractNum w:abstractNumId="14" w15:restartNumberingAfterBreak="0">
    <w:nsid w:val="3BAA2F24"/>
    <w:multiLevelType w:val="hybridMultilevel"/>
    <w:tmpl w:val="CA9C5874"/>
    <w:lvl w:ilvl="0" w:tplc="0360C91C">
      <w:start w:val="1"/>
      <w:numFmt w:val="decimal"/>
      <w:pStyle w:val="ListWithNumbers"/>
      <w:lvlText w:val="%1."/>
      <w:lvlJc w:val="left"/>
      <w:pPr>
        <w:ind w:left="425" w:hanging="425"/>
      </w:pPr>
      <w:rPr>
        <w:rFonts w:hint="default"/>
      </w:rPr>
    </w:lvl>
    <w:lvl w:ilvl="1" w:tplc="E32C964E" w:tentative="1">
      <w:start w:val="1"/>
      <w:numFmt w:val="lowerLetter"/>
      <w:lvlText w:val="%2."/>
      <w:lvlJc w:val="left"/>
      <w:pPr>
        <w:ind w:left="1440" w:hanging="360"/>
      </w:pPr>
    </w:lvl>
    <w:lvl w:ilvl="2" w:tplc="94CA9230" w:tentative="1">
      <w:start w:val="1"/>
      <w:numFmt w:val="lowerRoman"/>
      <w:lvlText w:val="%3."/>
      <w:lvlJc w:val="right"/>
      <w:pPr>
        <w:ind w:left="2160" w:hanging="180"/>
      </w:pPr>
    </w:lvl>
    <w:lvl w:ilvl="3" w:tplc="C36A636A" w:tentative="1">
      <w:start w:val="1"/>
      <w:numFmt w:val="decimal"/>
      <w:lvlText w:val="%4."/>
      <w:lvlJc w:val="left"/>
      <w:pPr>
        <w:ind w:left="2880" w:hanging="360"/>
      </w:pPr>
    </w:lvl>
    <w:lvl w:ilvl="4" w:tplc="4F0A993E" w:tentative="1">
      <w:start w:val="1"/>
      <w:numFmt w:val="lowerLetter"/>
      <w:lvlText w:val="%5."/>
      <w:lvlJc w:val="left"/>
      <w:pPr>
        <w:ind w:left="3600" w:hanging="360"/>
      </w:pPr>
    </w:lvl>
    <w:lvl w:ilvl="5" w:tplc="6F0C7D74" w:tentative="1">
      <w:start w:val="1"/>
      <w:numFmt w:val="lowerRoman"/>
      <w:lvlText w:val="%6."/>
      <w:lvlJc w:val="right"/>
      <w:pPr>
        <w:ind w:left="4320" w:hanging="180"/>
      </w:pPr>
    </w:lvl>
    <w:lvl w:ilvl="6" w:tplc="388A58EA" w:tentative="1">
      <w:start w:val="1"/>
      <w:numFmt w:val="decimal"/>
      <w:lvlText w:val="%7."/>
      <w:lvlJc w:val="left"/>
      <w:pPr>
        <w:ind w:left="5040" w:hanging="360"/>
      </w:pPr>
    </w:lvl>
    <w:lvl w:ilvl="7" w:tplc="82102A86" w:tentative="1">
      <w:start w:val="1"/>
      <w:numFmt w:val="lowerLetter"/>
      <w:lvlText w:val="%8."/>
      <w:lvlJc w:val="left"/>
      <w:pPr>
        <w:ind w:left="5760" w:hanging="360"/>
      </w:pPr>
    </w:lvl>
    <w:lvl w:ilvl="8" w:tplc="9A90EE28" w:tentative="1">
      <w:start w:val="1"/>
      <w:numFmt w:val="lowerRoman"/>
      <w:lvlText w:val="%9."/>
      <w:lvlJc w:val="right"/>
      <w:pPr>
        <w:ind w:left="6480" w:hanging="180"/>
      </w:pPr>
    </w:lvl>
  </w:abstractNum>
  <w:abstractNum w:abstractNumId="15" w15:restartNumberingAfterBreak="0">
    <w:nsid w:val="3D122A9B"/>
    <w:multiLevelType w:val="multilevel"/>
    <w:tmpl w:val="0C52EC1E"/>
    <w:lvl w:ilvl="0">
      <w:start w:val="1"/>
      <w:numFmt w:val="bullet"/>
      <w:pStyle w:val="ListWithSymbols"/>
      <w:lvlText w:val="-"/>
      <w:lvlJc w:val="left"/>
      <w:pPr>
        <w:tabs>
          <w:tab w:val="num" w:pos="425"/>
        </w:tabs>
        <w:ind w:left="425" w:hanging="425"/>
      </w:pPr>
      <w:rPr>
        <w:rFonts w:ascii="Arial" w:hAnsi="Arial" w:hint="default"/>
      </w:rPr>
    </w:lvl>
    <w:lvl w:ilvl="1">
      <w:start w:val="1"/>
      <w:numFmt w:val="bullet"/>
      <w:lvlText w:val="-"/>
      <w:lvlJc w:val="left"/>
      <w:pPr>
        <w:tabs>
          <w:tab w:val="num" w:pos="851"/>
        </w:tabs>
        <w:ind w:left="851" w:hanging="426"/>
      </w:pPr>
      <w:rPr>
        <w:rFonts w:ascii="Arial" w:hAnsi="Arial" w:hint="default"/>
      </w:rPr>
    </w:lvl>
    <w:lvl w:ilvl="2">
      <w:start w:val="1"/>
      <w:numFmt w:val="bullet"/>
      <w:lvlText w:val="-"/>
      <w:lvlJc w:val="left"/>
      <w:pPr>
        <w:tabs>
          <w:tab w:val="num" w:pos="1276"/>
        </w:tabs>
        <w:ind w:left="1276" w:hanging="425"/>
      </w:pPr>
      <w:rPr>
        <w:rFonts w:ascii="Arial" w:hAnsi="Arial" w:hint="default"/>
      </w:rPr>
    </w:lvl>
    <w:lvl w:ilvl="3">
      <w:start w:val="1"/>
      <w:numFmt w:val="bullet"/>
      <w:lvlText w:val="-"/>
      <w:lvlJc w:val="left"/>
      <w:pPr>
        <w:tabs>
          <w:tab w:val="num" w:pos="1701"/>
        </w:tabs>
        <w:ind w:left="1701" w:hanging="425"/>
      </w:pPr>
      <w:rPr>
        <w:rFonts w:ascii="Arial" w:hAnsi="Arial" w:hint="default"/>
      </w:rPr>
    </w:lvl>
    <w:lvl w:ilvl="4">
      <w:start w:val="1"/>
      <w:numFmt w:val="bullet"/>
      <w:lvlText w:val="-"/>
      <w:lvlJc w:val="left"/>
      <w:pPr>
        <w:tabs>
          <w:tab w:val="num" w:pos="2126"/>
        </w:tabs>
        <w:ind w:left="2126" w:hanging="425"/>
      </w:pPr>
      <w:rPr>
        <w:rFonts w:ascii="Arial" w:hAnsi="Arial" w:hint="default"/>
      </w:rPr>
    </w:lvl>
    <w:lvl w:ilvl="5">
      <w:start w:val="1"/>
      <w:numFmt w:val="bullet"/>
      <w:lvlText w:val="-"/>
      <w:lvlJc w:val="left"/>
      <w:pPr>
        <w:tabs>
          <w:tab w:val="num" w:pos="2552"/>
        </w:tabs>
        <w:ind w:left="2552" w:hanging="426"/>
      </w:pPr>
      <w:rPr>
        <w:rFonts w:ascii="Arial" w:hAnsi="Arial" w:hint="default"/>
      </w:rPr>
    </w:lvl>
    <w:lvl w:ilvl="6">
      <w:start w:val="1"/>
      <w:numFmt w:val="bullet"/>
      <w:lvlText w:val="-"/>
      <w:lvlJc w:val="left"/>
      <w:pPr>
        <w:tabs>
          <w:tab w:val="num" w:pos="2977"/>
        </w:tabs>
        <w:ind w:left="2977" w:hanging="425"/>
      </w:pPr>
      <w:rPr>
        <w:rFonts w:ascii="Arial" w:hAnsi="Arial" w:hint="default"/>
      </w:rPr>
    </w:lvl>
    <w:lvl w:ilvl="7">
      <w:start w:val="1"/>
      <w:numFmt w:val="bullet"/>
      <w:lvlText w:val="-"/>
      <w:lvlJc w:val="left"/>
      <w:pPr>
        <w:tabs>
          <w:tab w:val="num" w:pos="3402"/>
        </w:tabs>
        <w:ind w:left="3402" w:hanging="425"/>
      </w:pPr>
      <w:rPr>
        <w:rFonts w:ascii="Arial" w:hAnsi="Arial" w:hint="default"/>
      </w:rPr>
    </w:lvl>
    <w:lvl w:ilvl="8">
      <w:start w:val="1"/>
      <w:numFmt w:val="bullet"/>
      <w:lvlText w:val="-"/>
      <w:lvlJc w:val="left"/>
      <w:pPr>
        <w:tabs>
          <w:tab w:val="num" w:pos="3827"/>
        </w:tabs>
        <w:ind w:left="3827" w:hanging="425"/>
      </w:pPr>
      <w:rPr>
        <w:rFonts w:ascii="Arial" w:hAnsi="Arial" w:hint="default"/>
      </w:rPr>
    </w:lvl>
  </w:abstractNum>
  <w:abstractNum w:abstractNumId="16" w15:restartNumberingAfterBreak="0">
    <w:nsid w:val="4320697C"/>
    <w:multiLevelType w:val="multilevel"/>
    <w:tmpl w:val="2BEEAF4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7" w15:restartNumberingAfterBreak="0">
    <w:nsid w:val="43A84525"/>
    <w:multiLevelType w:val="hybridMultilevel"/>
    <w:tmpl w:val="6C9E5594"/>
    <w:lvl w:ilvl="0" w:tplc="8132BF52">
      <w:start w:val="1"/>
      <w:numFmt w:val="decimal"/>
      <w:pStyle w:val="ListLevelsWithNumbers"/>
      <w:suff w:val="space"/>
      <w:lvlText w:val="%1."/>
      <w:lvlJc w:val="left"/>
      <w:pPr>
        <w:ind w:left="0" w:firstLine="0"/>
      </w:pPr>
      <w:rPr>
        <w:rFonts w:hint="default"/>
      </w:rPr>
    </w:lvl>
    <w:lvl w:ilvl="1" w:tplc="4E0A5562" w:tentative="1">
      <w:start w:val="1"/>
      <w:numFmt w:val="lowerLetter"/>
      <w:lvlText w:val="%2."/>
      <w:lvlJc w:val="left"/>
      <w:pPr>
        <w:ind w:left="1440" w:hanging="360"/>
      </w:pPr>
    </w:lvl>
    <w:lvl w:ilvl="2" w:tplc="17A81148" w:tentative="1">
      <w:start w:val="1"/>
      <w:numFmt w:val="lowerRoman"/>
      <w:lvlText w:val="%3."/>
      <w:lvlJc w:val="right"/>
      <w:pPr>
        <w:ind w:left="2160" w:hanging="180"/>
      </w:pPr>
    </w:lvl>
    <w:lvl w:ilvl="3" w:tplc="6EC2A7C4" w:tentative="1">
      <w:start w:val="1"/>
      <w:numFmt w:val="decimal"/>
      <w:lvlText w:val="%4."/>
      <w:lvlJc w:val="left"/>
      <w:pPr>
        <w:ind w:left="2880" w:hanging="360"/>
      </w:pPr>
    </w:lvl>
    <w:lvl w:ilvl="4" w:tplc="96C0A934" w:tentative="1">
      <w:start w:val="1"/>
      <w:numFmt w:val="lowerLetter"/>
      <w:lvlText w:val="%5."/>
      <w:lvlJc w:val="left"/>
      <w:pPr>
        <w:ind w:left="3600" w:hanging="360"/>
      </w:pPr>
    </w:lvl>
    <w:lvl w:ilvl="5" w:tplc="A22ACE8C" w:tentative="1">
      <w:start w:val="1"/>
      <w:numFmt w:val="lowerRoman"/>
      <w:lvlText w:val="%6."/>
      <w:lvlJc w:val="right"/>
      <w:pPr>
        <w:ind w:left="4320" w:hanging="180"/>
      </w:pPr>
    </w:lvl>
    <w:lvl w:ilvl="6" w:tplc="7C6249A6" w:tentative="1">
      <w:start w:val="1"/>
      <w:numFmt w:val="decimal"/>
      <w:lvlText w:val="%7."/>
      <w:lvlJc w:val="left"/>
      <w:pPr>
        <w:ind w:left="5040" w:hanging="360"/>
      </w:pPr>
    </w:lvl>
    <w:lvl w:ilvl="7" w:tplc="D8C24340" w:tentative="1">
      <w:start w:val="1"/>
      <w:numFmt w:val="lowerLetter"/>
      <w:lvlText w:val="%8."/>
      <w:lvlJc w:val="left"/>
      <w:pPr>
        <w:ind w:left="5760" w:hanging="360"/>
      </w:pPr>
    </w:lvl>
    <w:lvl w:ilvl="8" w:tplc="7572F608" w:tentative="1">
      <w:start w:val="1"/>
      <w:numFmt w:val="lowerRoman"/>
      <w:lvlText w:val="%9."/>
      <w:lvlJc w:val="right"/>
      <w:pPr>
        <w:ind w:left="6480" w:hanging="180"/>
      </w:pPr>
    </w:lvl>
  </w:abstractNum>
  <w:abstractNum w:abstractNumId="18" w15:restartNumberingAfterBreak="0">
    <w:nsid w:val="442C0EF8"/>
    <w:multiLevelType w:val="hybridMultilevel"/>
    <w:tmpl w:val="DC6A8D2A"/>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9" w15:restartNumberingAfterBreak="0">
    <w:nsid w:val="4EB11C58"/>
    <w:multiLevelType w:val="hybridMultilevel"/>
    <w:tmpl w:val="02AE3AC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0" w15:restartNumberingAfterBreak="0">
    <w:nsid w:val="5035448E"/>
    <w:multiLevelType w:val="hybridMultilevel"/>
    <w:tmpl w:val="98F0C7E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1" w15:restartNumberingAfterBreak="0">
    <w:nsid w:val="513225F5"/>
    <w:multiLevelType w:val="hybridMultilevel"/>
    <w:tmpl w:val="9DD20EF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2" w15:restartNumberingAfterBreak="0">
    <w:nsid w:val="5293104E"/>
    <w:multiLevelType w:val="hybridMultilevel"/>
    <w:tmpl w:val="B5BA3AC6"/>
    <w:lvl w:ilvl="0" w:tplc="406CC7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94B69C1"/>
    <w:multiLevelType w:val="hybridMultilevel"/>
    <w:tmpl w:val="B20AA21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5AD85669"/>
    <w:multiLevelType w:val="hybridMultilevel"/>
    <w:tmpl w:val="8DD2267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5" w15:restartNumberingAfterBreak="0">
    <w:nsid w:val="5C9B5F5A"/>
    <w:multiLevelType w:val="hybridMultilevel"/>
    <w:tmpl w:val="A72A8B6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5E746046"/>
    <w:multiLevelType w:val="hybridMultilevel"/>
    <w:tmpl w:val="546AFEE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7" w15:restartNumberingAfterBreak="0">
    <w:nsid w:val="604A3573"/>
    <w:multiLevelType w:val="hybridMultilevel"/>
    <w:tmpl w:val="6A0CAEA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8" w15:restartNumberingAfterBreak="0">
    <w:nsid w:val="62B3389E"/>
    <w:multiLevelType w:val="hybridMultilevel"/>
    <w:tmpl w:val="9F0637B4"/>
    <w:lvl w:ilvl="0" w:tplc="FD24D1B4">
      <w:start w:val="1"/>
      <w:numFmt w:val="decimal"/>
      <w:lvlText w:val="B%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5DC65AC"/>
    <w:multiLevelType w:val="hybridMultilevel"/>
    <w:tmpl w:val="68C2616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0" w15:restartNumberingAfterBreak="0">
    <w:nsid w:val="69AC46A8"/>
    <w:multiLevelType w:val="hybridMultilevel"/>
    <w:tmpl w:val="BAA4BC4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1" w15:restartNumberingAfterBreak="0">
    <w:nsid w:val="6AE1756E"/>
    <w:multiLevelType w:val="hybridMultilevel"/>
    <w:tmpl w:val="86E20E5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2" w15:restartNumberingAfterBreak="0">
    <w:nsid w:val="77567ADA"/>
    <w:multiLevelType w:val="hybridMultilevel"/>
    <w:tmpl w:val="E548BF74"/>
    <w:lvl w:ilvl="0" w:tplc="0858811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78BD38D9"/>
    <w:multiLevelType w:val="hybridMultilevel"/>
    <w:tmpl w:val="365A9F1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4" w15:restartNumberingAfterBreak="0">
    <w:nsid w:val="7B42749D"/>
    <w:multiLevelType w:val="hybridMultilevel"/>
    <w:tmpl w:val="2CBC7BF6"/>
    <w:lvl w:ilvl="0" w:tplc="3E12836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7B9E2253"/>
    <w:multiLevelType w:val="hybridMultilevel"/>
    <w:tmpl w:val="84BC85D6"/>
    <w:lvl w:ilvl="0" w:tplc="5DE4508C">
      <w:numFmt w:val="bullet"/>
      <w:lvlText w:val=""/>
      <w:lvlJc w:val="left"/>
      <w:pPr>
        <w:ind w:left="720" w:hanging="360"/>
      </w:pPr>
      <w:rPr>
        <w:rFonts w:ascii="Wingdings" w:eastAsia="Times New Roman"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FA95961"/>
    <w:multiLevelType w:val="hybridMultilevel"/>
    <w:tmpl w:val="433E220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3"/>
  </w:num>
  <w:num w:numId="4">
    <w:abstractNumId w:val="16"/>
  </w:num>
  <w:num w:numId="5">
    <w:abstractNumId w:val="17"/>
  </w:num>
  <w:num w:numId="6">
    <w:abstractNumId w:val="14"/>
  </w:num>
  <w:num w:numId="7">
    <w:abstractNumId w:val="25"/>
  </w:num>
  <w:num w:numId="8">
    <w:abstractNumId w:val="24"/>
  </w:num>
  <w:num w:numId="9">
    <w:abstractNumId w:val="29"/>
  </w:num>
  <w:num w:numId="10">
    <w:abstractNumId w:val="21"/>
  </w:num>
  <w:num w:numId="11">
    <w:abstractNumId w:val="33"/>
  </w:num>
  <w:num w:numId="12">
    <w:abstractNumId w:val="18"/>
  </w:num>
  <w:num w:numId="13">
    <w:abstractNumId w:val="2"/>
  </w:num>
  <w:num w:numId="14">
    <w:abstractNumId w:val="9"/>
  </w:num>
  <w:num w:numId="15">
    <w:abstractNumId w:val="23"/>
  </w:num>
  <w:num w:numId="16">
    <w:abstractNumId w:val="0"/>
  </w:num>
  <w:num w:numId="17">
    <w:abstractNumId w:val="30"/>
  </w:num>
  <w:num w:numId="18">
    <w:abstractNumId w:val="26"/>
  </w:num>
  <w:num w:numId="19">
    <w:abstractNumId w:val="7"/>
  </w:num>
  <w:num w:numId="20">
    <w:abstractNumId w:val="12"/>
  </w:num>
  <w:num w:numId="21">
    <w:abstractNumId w:val="27"/>
  </w:num>
  <w:num w:numId="22">
    <w:abstractNumId w:val="31"/>
  </w:num>
  <w:num w:numId="23">
    <w:abstractNumId w:val="20"/>
  </w:num>
  <w:num w:numId="24">
    <w:abstractNumId w:val="6"/>
  </w:num>
  <w:num w:numId="25">
    <w:abstractNumId w:val="11"/>
  </w:num>
  <w:num w:numId="26">
    <w:abstractNumId w:val="10"/>
  </w:num>
  <w:num w:numId="27">
    <w:abstractNumId w:val="5"/>
  </w:num>
  <w:num w:numId="28">
    <w:abstractNumId w:val="4"/>
  </w:num>
  <w:num w:numId="29">
    <w:abstractNumId w:val="19"/>
  </w:num>
  <w:num w:numId="30">
    <w:abstractNumId w:val="36"/>
  </w:num>
  <w:num w:numId="31">
    <w:abstractNumId w:val="8"/>
  </w:num>
  <w:num w:numId="32">
    <w:abstractNumId w:val="1"/>
  </w:num>
  <w:num w:numId="33">
    <w:abstractNumId w:val="28"/>
  </w:num>
  <w:num w:numId="34">
    <w:abstractNumId w:val="22"/>
  </w:num>
  <w:num w:numId="35">
    <w:abstractNumId w:val="32"/>
  </w:num>
  <w:num w:numId="36">
    <w:abstractNumId w:val="35"/>
  </w:num>
  <w:num w:numId="3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autoHyphenation/>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e.Format.Long" w:val="25. April 2019"/>
    <w:docVar w:name="Date.Format.Long.dateValue" w:val="43580"/>
    <w:docVar w:name="DocumentDate" w:val="25. April 2019"/>
    <w:docVar w:name="DocumentDate.dateValue" w:val="43580"/>
    <w:docVar w:name="MetaTool_officeatwork" w:val="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"/>
    <w:docVar w:name="OawAttachedTemplate" w:val="A4 hoch_mit Absender (nur Logo).ows"/>
    <w:docVar w:name="OawBuiltInDocProps" w:val="&lt;OawBuiltInDocProps&gt;&lt;default profileUID=&quot;0&quot;&gt;&lt;word&gt;&lt;fileName&gt;&lt;/fileName&gt;&lt;contentType&gt;&lt;/contentType&gt;&lt;contentStatus&gt;&lt;/contentStatus&gt;&lt;language&gt;&lt;/language&gt;&lt;documentVersion&gt;&lt;/documentVersion&gt;&lt;defaultPath&gt;&lt;/defaultPath&gt;&lt;title&gt;&lt;/title&gt;&lt;subject&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category&gt;&lt;/category&gt;&lt;keywords&gt;&lt;/keywords&gt;&lt;comments&gt;&lt;/comments&gt;&lt;hyperlinkBase&gt;&lt;/hyperlinkBase&gt;&lt;defaultFilename&gt;&lt;/defaultFilename&gt;&lt;/word&gt;&lt;PDF&gt;&lt;fileName&gt;&lt;/fileName&gt;&lt;contentType&gt;&lt;/contentType&gt;&lt;contentStatus&gt;&lt;/contentStatus&gt;&lt;language&gt;&lt;/language&gt;&lt;documentVersion&gt;&lt;/documentVersion&gt;&lt;defaultPath&gt;&lt;/defaultPath&gt;&lt;title&gt;&lt;/title&gt;&lt;subject&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category&gt;&lt;/category&gt;&lt;keywords&gt;&lt;/keywords&gt;&lt;comments&gt;&lt;/comments&gt;&lt;hyperlinkBase&gt;&lt;/hyperlinkBase&gt;&lt;defaultFilename&gt;&lt;/defaultFilename&gt;&lt;/PDF&gt;&lt;/default&gt;&lt;/OawBuiltInDocProps&gt;_x000d_"/>
    <w:docVar w:name="OawCreatedWithOfficeatworkVersion" w:val="4.9 R3 (4.9.1361)"/>
    <w:docVar w:name="OawCreatedWithProjectID" w:val="luchmaster"/>
    <w:docVar w:name="OawCreatedWithProjectVersion" w:val="173"/>
    <w:docVar w:name="OawDate.Manual" w:val="&lt;document&gt;&lt;OawDateManual name=&quot;DocumentDate&quot;&gt;&lt;profile type=&quot;default&quot; UID=&quot;&quot; sameAsDefault=&quot;0&quot;&gt;&lt;format UID=&quot;2004031916255083469524&quot; type=&quot;6&quot; defaultValue=&quot;%OawCreationDate%&quot; dateFormat=&quot;&amp;lt;translate&amp;gt;Date.Format.Long&amp;lt;/translate&amp;gt;&quot;/&gt;&lt;/profile&gt;&lt;/OawDateManual&gt;&lt;OawDateManual name=&quot;Date.Format.Long&quot;&gt;&lt;profile type=&quot;default&quot; UID=&quot;&quot; sameAsDefault=&quot;0&quot;&gt;&lt;format UID=&quot;2009022514423657662914&quot; type=&quot;6&quot; defaultValue=&quot;%OawCreationDate%&quot; dateFormat=&quot;Date.Format.Long&quot;/&gt;&lt;/profile&gt;&lt;/OawDateManual&gt;&lt;/document&gt;"/>
    <w:docVar w:name="oawDefinitionTmpl" w:val="&lt;document&gt;&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profile type=&quot;print&quot; UID=&quot;2003010711185094343750537&quot; sameAsDefault=&quot;-1&quot;&gt;&lt;/profile&gt;&lt;profile type=&quot;print&quot; UID=&quot;3&quot; sameAsDefault=&quot;-1&quot;&gt;&lt;/profile&gt;&lt;profile type=&quot;print&quot; UID=&quot;4&quot; sameAsDefault=&quot;-1&quot;&gt;&lt;/profile&gt;&lt;profile type=&quot;send&quot; UID=&quot;1&quot; sameAsDefault=&quot;-1&quot;&gt;&lt;/profile&gt;&lt;profile type=&quot;save&quot; UID=&quot;2003112513571987705547&quot; sameAsDefault=&quot;-1&quot;&gt;&lt;/profile&gt;&lt;/OawDocProperty&gt;_x000d__x0009_&lt;OawDateManual name=&quot;DocumentDate&quot;&gt;&lt;profile type=&quot;default&quot; UID=&quot;&quot; sameAsDefault=&quot;0&quot;&gt;&lt;format UID=&quot;2004031916255083469524&quot; type=&quot;6&quot; defaultValue=&quot;%OawCreationDate%&quot; dateFormat=&quot;&amp;lt;translate&amp;gt;Date.Format.Long&amp;lt;/translate&amp;gt;&quot;/&gt;&lt;/profile&gt;&lt;/OawDateManual&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profile type=&quot;print&quot; UID=&quot;2003010711185094343750537&quot; sameAsDefault=&quot;-1&quot;&gt;&lt;/profile&gt;&lt;profile type=&quot;print&quot; UID=&quot;3&quot; sameAsDefault=&quot;-1&quot;&gt;&lt;/profile&gt;&lt;profile type=&quot;print&quot; UID=&quot;4&quot; sameAsDefault=&quot;-1&quot;&gt;&lt;/profile&gt;&lt;profile type=&quot;send&quot; UID=&quot;2003010711200895123470110&quot; sameAsDefault=&quot;-1&quot;&gt;&lt;/profile&gt;&lt;profile type=&quot;send&quot; UID=&quot;1&quot; sameAsDefault=&quot;-1&quot;&gt;&lt;/profile&gt;&lt;profile type=&quot;save&quot; UID=&quot;2003112717153125284480&quot; sameAsDefault=&quot;-1&quot;&gt;&lt;/profile&gt;&lt;profile type=&quot;save&quot; UID=&quot;2003112513571987705547&quot; sameAsDefault=&quot;-1&quot;&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profile type=&quot;print&quot; UID=&quot;2003010711185094343750537&quot; sameAsDefault=&quot;-1&quot;&gt;&lt;/profile&gt;&lt;profile type=&quot;print&quot; UID=&quot;3&quot; sameAsDefault=&quot;-1&quot;&gt;&lt;/profile&gt;&lt;profile type=&quot;print&quot; UID=&quot;4&quot; sameAsDefault=&quot;-1&quot;&gt;&lt;/profile&gt;&lt;profile type=&quot;send&quot; UID=&quot;2003010711200895123470110&quot; sameAsDefault=&quot;-1&quot;&gt;&lt;/profile&gt;&lt;profile type=&quot;send&quot; UID=&quot;1&quot; sameAsDefault=&quot;-1&quot;&gt;&lt;/profile&gt;&lt;profile type=&quot;save&quot; UID=&quot;2003112717153125284480&quot; sameAsDefault=&quot;-1&quot;&gt;&lt;/profile&gt;&lt;profile type=&quot;save&quot; UID=&quot;2003112513571987705547&quot; sameAsDefault=&quot;-1&quot;&gt;&lt;/profile&gt;&lt;/OawDocProperty&gt;_x000d__x0009_&lt;OawBookmark name=&quot;Subject&quot;&gt;&lt;profile type=&quot;default&quot; UID=&quot;&quot; sameAsDefault=&quot;0&quot;&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ateManual name=&quot;Date.Format.Long&quot;&gt;&lt;profile type=&quot;default&quot; UID=&quot;&quot; sameAsDefault=&quot;0&quot;&gt;&lt;format UID=&quot;2009022514423657662914&quot; type=&quot;6&quot; defaultValue=&quot;%OawCreationDate%&quot; dateFormat=&quot;Date.Format.Long&quot;/&gt;&lt;/profile&gt;&lt;/OawDateManual&gt;_x000d__x0009_&lt;OawBookmark name=&quot;Enclosure&quot;&gt;&lt;profile type=&quot;default&quot; UID=&quot;&quot; sameAsDefault=&quot;0&quot;&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ocProperty name=&quot;Outputprofile.External&quot;&gt;&lt;profile type=&quot;default&quot; UID=&quot;&quot; sameAsDefault=&quot;0&quot;&gt;&lt;documentProperty UID=&quot;&quot; dataSourceUID=&quot;&quot;/&gt;&lt;type type=&quot;OawDatabase&quot;&gt;&lt;OawDatabase table=&quot;Data&quot; field=&quot;&quot;/&gt;&lt;/type&gt;&lt;/profile&gt;&lt;profile type=&quot;print&quot; UID=&quot;2010071914505949584758&quot; sameAsDefault=&quot;-1&quot;&gt;&lt;/profile&gt;&lt;profile type=&quot;print&quot; UID=&quot;2010071914543648299648&quot; sameAsDefault=&quot;0&quot;&gt;&lt;documentProperty UID=&quot;2003060614150123456789&quot; dataSourceUID=&quot;2003060614150123456789&quot;/&gt;&lt;type type=&quot;OawLanguage&quot;&gt;&lt;OawLanguage UID=&quot;Outputprofile.External&quot;/&gt;&lt;/type&gt;&lt;/profile&gt;&lt;profile type=&quot;print&quot; UID=&quot;2006120711380151760646&quot; sameAsDefault=&quot;-1&quot;&gt;&lt;/profile&gt;&lt;profile type=&quot;send&quot; UID=&quot;2003010711200895123470110&quot; sameAsDefault=&quot;-1&quot;&gt;&lt;/profile&gt;&lt;profile type=&quot;send&quot; UID=&quot;2006120514175878093883&quot; sameAsDefault=&quot;0&quot;&gt;&lt;documentProperty UID=&quot;2003060614150123456789&quot; dataSourceUID=&quot;2003060614150123456789&quot;/&gt;&lt;type type=&quot;OawLanguage&quot;&gt;&lt;OawLanguage UID=&quot;Outputprofile.External&quot;/&gt;&lt;/type&gt;&lt;/profile&gt;&lt;profile type=&quot;send&quot; UID=&quot;2006121210395821292110&quot; sameAsDefault=&quot;-1&quot;&gt;&lt;/profile&gt;&lt;profile type=&quot;save&quot; UID=&quot;2004062216425255253277&quot; sameAsDefault=&quot;-1&quot;&gt;&lt;/profile&gt;&lt;profile type=&quot;save&quot; UID=&quot;2006120514401556040061&quot; sameAsDefault=&quot;0&quot;&gt;&lt;documentProperty UID=&quot;2003060614150123456789&quot; dataSourceUID=&quot;2003060614150123456789&quot;/&gt;&lt;type type=&quot;OawLanguage&quot;&gt;&lt;OawLanguage UID=&quot;Outputprofile.External&quot;/&gt;&lt;/type&gt;&lt;/profile&gt;&lt;profile type=&quot;save&quot; UID=&quot;2006121210441235887611&quot; sameAsDefault=&quot;-1&quot;&gt;&lt;/profile&gt;&lt;profile type=&quot;print&quot; UID=&quot;2010071914510808109584&quot; sameAsDefault=&quot;-1&quot;&gt;&lt;/profile&gt;&lt;profile type=&quot;print&quot; UID=&quot;2010071914515554119854&quot; sameAsDefault=&quot;-1&quot;&gt;&lt;/profile&gt;&lt;profile type=&quot;print&quot; UID=&quot;2010071914584326300121&quot; sameAsDefault=&quot;0&quot;&gt;&lt;documentProperty UID=&quot;2003060614150123456789&quot; dataSourceUID=&quot;2003060614150123456789&quot;/&gt;&lt;type type=&quot;OawLanguage&quot;&gt;&lt;OawLanguage UID=&quot;Outputprofile.External&quot;/&gt;&lt;/type&gt;&lt;/profile&gt;&lt;profile type=&quot;print&quot; UID=&quot;2010071914585275568157&quot; sameAsDefault=&quot;0&quot;&gt;&lt;documentProperty UID=&quot;2003060614150123456789&quot; dataSourceUID=&quot;2003060614150123456789&quot;/&gt;&lt;type type=&quot;OawLanguage&quot;&gt;&lt;OawLanguage UID=&quot;Outputprofile.External&quot;/&gt;&lt;/type&gt;&lt;/profile&gt;&lt;/OawDocProperty&gt;_x000d__x0009_&lt;OawDocProperty name=&quot;Outputprofile.Internal&quot;&gt;&lt;profile type=&quot;default&quot; UID=&quot;&quot; sameAsDefault=&quot;0&quot;&gt;&lt;documentProperty UID=&quot;&quot; dataSourceUID=&quot;&quot;/&gt;&lt;type type=&quot;OawDatabase&quot;&gt;&lt;OawDatabase table=&quot;Data&quot; field=&quot;&quot;/&gt;&lt;/type&gt;&lt;/profile&gt;&lt;profile type=&quot;print&quot; UID=&quot;2010071914505949584758&quot; sameAsDefault=&quot;0&quot;&gt;&lt;documentProperty UID=&quot;2003060614150123456789&quot; dataSourceUID=&quot;2003060614150123456789&quot;/&gt;&lt;type type=&quot;OawLanguage&quot;&gt;&lt;OawLanguage UID=&quot;Outputprofile.Internal&quot;/&gt;&lt;/type&gt;&lt;/profile&gt;&lt;profile type=&quot;print&quot; UID=&quot;2010071914510808109584&quot; sameAsDefault=&quot;0&quot;&gt;&lt;documentProperty UID=&quot;2003060614150123456789&quot; dataSourceUID=&quot;2003060614150123456789&quot;/&gt;&lt;type type=&quot;OawLanguage&quot;&gt;&lt;OawLanguage UID=&quot;Outputprofile.Internal&quot;/&gt;&lt;/type&gt;&lt;/profile&gt;&lt;profile type=&quot;print&quot; UID=&quot;2010071914515554119854&quot; sameAsDefault=&quot;0&quot;&gt;&lt;documentProperty UID=&quot;2003060614150123456789&quot; dataSourceUID=&quot;2003060614150123456789&quot;/&gt;&lt;type type=&quot;OawLanguage&quot;&gt;&lt;OawLanguage UID=&quot;Outputprofile.Internal&quot;/&gt;&lt;/type&gt;&lt;/profile&gt;&lt;profile type=&quot;print&quot; UID=&quot;2010071914543648299648&quot; sameAsDefault=&quot;-1&quot;&gt;&lt;/profile&gt;&lt;profile type=&quot;print&quot; UID=&quot;2010071914584326300121&quot; sameAsDefault=&quot;-1&quot;&gt;&lt;/profile&gt;&lt;profile type=&quot;print&quot; UID=&quot;2010071914585275568157&quot; sameAsDefault=&quot;-1&quot;&gt;&lt;/profile&gt;&lt;profile type=&quot;print&quot; UID=&quot;2006120711380151760646&quot; sameAsDefault=&quot;-1&quot;&gt;&lt;/profile&gt;&lt;profile type=&quot;send&quot; UID=&quot;2003010711200895123470110&quot; sameAsDefault=&quot;0&quot;&gt;&lt;documentProperty UID=&quot;2003060614150123456789&quot; dataSourceUID=&quot;2003060614150123456789&quot;/&gt;&lt;type type=&quot;OawLanguage&quot;&gt;&lt;OawLanguage UID=&quot;Outputprofile.Internal&quot;/&gt;&lt;/type&gt;&lt;/profile&gt;&lt;profile type=&quot;send&quot; UID=&quot;2006120514175878093883&quot; sameAsDefault=&quot;-1&quot;&gt;&lt;/profile&gt;&lt;profile type=&quot;send&quot; UID=&quot;2006121210395821292110&quot; sameAsDefault=&quot;-1&quot;&gt;&lt;/profile&gt;&lt;profile type=&quot;save&quot; UID=&quot;2004062216425255253277&quot; sameAsDefault=&quot;0&quot;&gt;&lt;documentProperty UID=&quot;2003060614150123456789&quot; dataSourceUID=&quot;2003060614150123456789&quot;/&gt;&lt;type type=&quot;OawLanguage&quot;&gt;&lt;OawLanguage UID=&quot;Outputprofile.Internal&quot;/&gt;&lt;/type&gt;&lt;/profile&gt;&lt;profile type=&quot;save&quot; UID=&quot;2006120514401556040061&quot; sameAsDefault=&quot;-1&quot;&gt;&lt;/profile&gt;&lt;profile type=&quot;save&quot; UID=&quot;2006121210441235887611&quot; sameAsDefault=&quot;-1&quot;&gt;&lt;/profile&gt;&lt;/OawDocProperty&gt;_x000d__x0009_&lt;OawDocProperty name=&quot;Outputprofile.ExternalSignature&quot;&gt;&lt;profile type=&quot;default&quot; UID=&quot;&quot; sameAsDefault=&quot;0&quot;&gt;&lt;documentProperty UID=&quot;&quot; dataSourceUID=&quot;&quot;/&gt;&lt;type type=&quot;OawDatabase&quot;&gt;&lt;OawDatabase table=&quot;Data&quot; field=&quot;&quot;/&gt;&lt;/type&gt;&lt;/profile&gt;&lt;profile type=&quot;print&quot; UID=&quot;2010071914505949584758&quot; sameAsDefault=&quot;-1&quot;&gt;&lt;/profile&gt;&lt;profile type=&quot;print&quot; UID=&quot;2010071914510808109584&quot; sameAsDefault=&quot;-1&quot;&gt;&lt;/profile&gt;&lt;profile type=&quot;print&quot; UID=&quot;2010071914515554119854&quot; sameAsDefault=&quot;-1&quot;&gt;&lt;/profile&gt;&lt;profile type=&quot;print&quot; UID=&quot;2010071914543648299648&quot; sameAsDefault=&quot;-1&quot;&gt;&lt;/profile&gt;&lt;profile type=&quot;print&quot; UID=&quot;2010071914584326300121&quot; sameAsDefault=&quot;-1&quot;&gt;&lt;/profile&gt;&lt;profile type=&quot;print&quot; UID=&quot;2010071914585275568157&quot; sameAsDefault=&quot;-1&quot;&gt;&lt;/profile&gt;&lt;profile type=&quot;print&quot; UID=&quot;2006120711380151760646&quot; sameAsDefault=&quot;0&quot;&gt;&lt;documentProperty UID=&quot;2003060614150123456789&quot; dataSourceUID=&quot;2003060614150123456789&quot;/&gt;&lt;type type=&quot;OawLanguage&quot;&gt;&lt;OawLanguage UID=&quot;Outputprofile.ExternalSignature&quot;/&gt;&lt;/type&gt;&lt;/profile&gt;&lt;profile type=&quot;send&quot; UID=&quot;2003010711200895123470110&quot; sameAsDefault=&quot;-1&quot;&gt;&lt;/profile&gt;&lt;profile type=&quot;send&quot; UID=&quot;2006120514175878093883&quot; sameAsDefault=&quot;-1&quot;&gt;&lt;/profile&gt;&lt;profile type=&quot;send&quot; UID=&quot;2006121210395821292110&quot; sameAsDefault=&quot;0&quot;&gt;&lt;documentProperty UID=&quot;2003060614150123456789&quot; dataSourceUID=&quot;2003060614150123456789&quot;/&gt;&lt;type type=&quot;OawLanguage&quot;&gt;&lt;OawLanguage UID=&quot;Outputprofile.ExternalSignature&quot;/&gt;&lt;/type&gt;&lt;/profile&gt;&lt;profile type=&quot;save&quot; UID=&quot;2004062216425255253277&quot; sameAsDefault=&quot;-1&quot;&gt;&lt;/profile&gt;&lt;profile type=&quot;save&quot; UID=&quot;2006120514401556040061&quot; sameAsDefault=&quot;-1&quot;&gt;&lt;/profile&gt;&lt;profile type=&quot;save&quot; UID=&quot;2006121210441235887611&quot; sameAsDefault=&quot;0&quot;&gt;&lt;documentProperty UID=&quot;2003060614150123456789&quot; dataSourceUID=&quot;2003060614150123456789&quot;/&gt;&lt;type type=&quot;OawLanguage&quot;&gt;&lt;OawLanguage UID=&quot;Outputprofile.ExternalSignature&quot;/&gt;&lt;/type&gt;&lt;/profile&gt;&lt;/OawDocProperty&gt;_x000d__x0009_&lt;OawBookmark name=&quot;Text&quot;&gt;&lt;profile type=&quot;default&quot; UID=&quot;&quot; sameAsDefault=&quot;0&quot;&gt;&lt;/profile&gt;&lt;/OawBookmark&gt;_x000d__x0009_&lt;OawDocProperty name=&quot;Organisation.AddressB1&quot;&gt;&lt;profile type=&quot;default&quot; UID=&quot;&quot; sameAsDefault=&quot;0&quot;&gt;&lt;documentProperty UID=&quot;2002122011014149059130932&quot; dataSourceUID=&quot;prj.2003050916522158373536&quot;/&gt;&lt;type type=&quot;OawDatabase&quot;&gt;&lt;OawDatabase table=&quot;Data&quot; field=&quot;AddressB1&quot;/&gt;&lt;/type&gt;&lt;/profile&gt;&lt;/OawDocProperty&gt;_x000d__x0009_&lt;OawDocProperty name=&quot;Organisation.AddressB2&quot;&gt;&lt;profile type=&quot;default&quot; UID=&quot;&quot; sameAsDefault=&quot;0&quot;&gt;&lt;documentProperty UID=&quot;2002122011014149059130932&quot; dataSourceUID=&quot;prj.2003050916522158373536&quot;/&gt;&lt;type type=&quot;OawDatabase&quot;&gt;&lt;OawDatabase table=&quot;Data&quot; field=&quot;AddressB2&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Bookmark name=&quot;ContentType&quot;&gt;&lt;profile type=&quot;default&quot; UID=&quot;&quot; sameAsDefault=&quot;0&quot;&gt;&lt;/profile&gt;&lt;/OawBookmark&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Organisation.Departement&quot;&gt;&lt;profile type=&quot;default&quot; UID=&quot;&quot; sameAsDefault=&quot;0&quot;&gt;&lt;documentProperty UID=&quot;2002122011014149059130932&quot; dataSourceUID=&quot;prj.2003050916522158373536&quot;/&gt;&lt;type type=&quot;OawDatabase&quot;&gt;&lt;OawDatabase table=&quot;Data&quot; field=&quot;Departement&quot;/&gt;&lt;/type&gt;&lt;/profile&gt;&lt;/OawDocProperty&gt;_x000d__x0009_&lt;OawBookmark name=&quot;FusszeileErsteSeite&quot;&gt;&lt;profile type=&quot;default&quot; UID=&quot;&quot; sameAsDefault=&quot;0&quot;&gt;&lt;/profile&gt;&lt;/OawBookmark&gt;_x000d__x0009_&lt;OawBookmark name=&quot;FusszeileFolgeseiten&quot;&gt;&lt;profile type=&quot;default&quot; UID=&quot;&quot; sameAsDefault=&quot;0&quot;&gt;&lt;/profile&gt;&lt;/OawBookmark&gt;_x000d__x0009_&lt;OawDocProperty name=&quot;CMIdata.Dok_Titel&quot;&gt;&lt;profile type=&quot;default&quot; UID=&quot;&quot; sameAsDefault=&quot;0&quot;&gt;&lt;documentProperty UID=&quot;2010020409223900652065&quot; dataSourceUID=&quot;prj.2010020409213154036281&quot;/&gt;&lt;type type=&quot;OawDatabase&quot;&gt;&lt;OawDatabase table=&quot;Data&quot; field=&quot;Dok_Titel&quot;/&gt;&lt;/type&gt;&lt;/profile&gt;&lt;/OawDocProperty&gt;_x000d__x0009_&lt;OawDocProperty name=&quot;CMIdata.G_Laufnummer&quot;&gt;&lt;profile type=&quot;default&quot; UID=&quot;&quot; sameAsDefault=&quot;0&quot;&gt;&lt;documentProperty UID=&quot;2010020409223900652065&quot; dataSourceUID=&quot;prj.2010020409213154036281&quot;/&gt;&lt;type type=&quot;OawDatabase&quot;&gt;&lt;OawDatabase table=&quot;Data&quot; field=&quot;G_Laufnummer&quot;/&gt;&lt;/type&gt;&lt;/profile&gt;&lt;/OawDocProperty&gt;_x000d__x0009_&lt;OawDocProperty name=&quot;CMIdata.G_Signatur&quot;&gt;&lt;profile type=&quot;default&quot; UID=&quot;&quot; sameAsDefault=&quot;0&quot;&gt;&lt;documentProperty UID=&quot;2010020409223900652065&quot; dataSourceUID=&quot;prj.2010020409213154036281&quot;/&gt;&lt;type type=&quot;OawDatabase&quot;&gt;&lt;OawDatabase table=&quot;Data&quot; field=&quot;G_Signatur&quot;/&gt;&lt;/type&gt;&lt;/profile&gt;&lt;/OawDocProperty&gt;_x000d__x0009_&lt;OawDocProperty name=&quot;Organisation.AddressB3&quot;&gt;&lt;profile type=&quot;default&quot; UID=&quot;&quot; sameAsDefault=&quot;0&quot;&gt;&lt;documentProperty UID=&quot;2002122011014149059130932&quot; dataSourceUID=&quot;prj.2003050916522158373536&quot;/&gt;&lt;type type=&quot;OawDatabase&quot;&gt;&lt;OawDatabase table=&quot;Data&quot; field=&quot;AddressB3&quot;/&gt;&lt;/type&gt;&lt;/profile&gt;&lt;/OawDocProperty&gt;_x000d__x0009_&lt;OawDocProperty name=&quot;Organisation.AddressB4&quot;&gt;&lt;profile type=&quot;default&quot; UID=&quot;&quot; sameAsDefault=&quot;0&quot;&gt;&lt;documentProperty UID=&quot;2002122011014149059130932&quot; dataSourceUID=&quot;prj.2003050916522158373536&quot;/&gt;&lt;type type=&quot;OawDatabase&quot;&gt;&lt;OawDatabase table=&quot;Data&quot; field=&quot;AddressB4&quot;/&gt;&lt;/type&gt;&lt;/profile&gt;&lt;/OawDocProperty&gt;_x000d_&lt;/document&gt;_x000d_"/>
    <w:docVar w:name="OawDistributionEnabled" w:val="&lt;Profiles&gt;&lt;Distribution type=&quot;3&quot; UID=&quot;2004062216425255253277&quot;/&gt;&lt;Distribution type=&quot;3&quot; UID=&quot;2006120514401556040061&quot;/&gt;&lt;/Profiles&gt;_x000d_"/>
    <w:docVar w:name="OawDocProp.200212191811121321310321301031x" w:val="&lt;source&gt;&lt;Fields List=&quot;DirectPhone|DirectFax|Name&quot;/&gt;&lt;profile type=&quot;default&quot; UID=&quot;&quot; sameAsDefault=&quot;0&quot;&gt;&lt;OawDocProperty name=&quot;Contactperson.DirectPhone&quot; field=&quot;DirectPhone&quot;/&gt;&lt;OawDocProperty name=&quot;Contactperson.DirectFax&quot; field=&quot;DirectFax&quot;/&gt;&lt;OawDocProperty name=&quot;Contactperson.Name&quot; field=&quot;Name&quot;/&gt;&lt;/profile&gt;&lt;/source&gt;"/>
    <w:docVar w:name="OawDocProp.2002122011014149059130932" w:val="&lt;source&gt;&lt;Fields List=&quot;AddressB1|AddressB2|Departement|AddressB3|AddressB4&quot;/&gt;&lt;profile type=&quot;default&quot; UID=&quot;&quot; sameAsDefault=&quot;0&quot;&gt;&lt;OawDocProperty name=&quot;Organisation.AddressB1&quot; field=&quot;AddressB1&quot;/&gt;&lt;OawDocProperty name=&quot;Organisation.AddressB2&quot; field=&quot;AddressB2&quot;/&gt;&lt;OawDocProperty name=&quot;Organisation.Departement&quot; field=&quot;Departement&quot;/&gt;&lt;OawDocProperty name=&quot;Organisation.AddressB3&quot; field=&quot;AddressB3&quot;/&gt;&lt;OawDocProperty name=&quot;Organisation.AddressB4&quot; field=&quot;AddressB4&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Date&quot; field=&quot;Doc.Date&quot;/&gt;&lt;OawDocProperty name=&quot;Doc.Page&quot; field=&quot;Doc.Page&quot;/&gt;&lt;OawDocProperty name=&quot;Doc.of&quot; field=&quot;Doc.of&quot;/&gt;&lt;/profile&gt;&lt;profile type=&quot;print&quot; UID=&quot;2010071914543648299648&quot; sameAsDefault=&quot;0&quot;&gt;&lt;SQL&gt;SELECT Value, UID FROM Data WHERE LCID = '%WhereLCID%';&lt;/SQL&gt;&lt;OawDocProperty name=&quot;Outputprofile.External&quot; field=&quot;Outputprofile.External&quot;/&gt;&lt;/profile&gt;&lt;profile type=&quot;send&quot; UID=&quot;2006120514175878093883&quot; sameAsDefault=&quot;0&quot;&gt;&lt;SQL&gt;SELECT Value, UID FROM Data WHERE LCID = '%WhereLCID%';&lt;/SQL&gt;&lt;OawDocProperty name=&quot;Outputprofile.External&quot; field=&quot;Outputprofile.External&quot;/&gt;&lt;/profile&gt;&lt;profile type=&quot;save&quot; UID=&quot;2006120514401556040061&quot; sameAsDefault=&quot;0&quot;&gt;&lt;SQL&gt;SELECT Value, UID FROM Data WHERE LCID = '%WhereLCID%';&lt;/SQL&gt;&lt;OawDocProperty name=&quot;Outputprofile.External&quot; field=&quot;Outputprofile.External&quot;/&gt;&lt;/profile&gt;&lt;profile type=&quot;print&quot; UID=&quot;2010071914584326300121&quot; sameAsDefault=&quot;0&quot;&gt;&lt;SQL&gt;SELECT Value, UID FROM Data WHERE LCID = '%WhereLCID%';&lt;/SQL&gt;&lt;OawDocProperty name=&quot;Outputprofile.External&quot; field=&quot;Outputprofile.External&quot;/&gt;&lt;/profile&gt;&lt;profile type=&quot;print&quot; UID=&quot;2010071914585275568157&quot; sameAsDefault=&quot;0&quot;&gt;&lt;SQL&gt;SELECT Value, UID FROM Data WHERE LCID = '%WhereLCID%';&lt;/SQL&gt;&lt;OawDocProperty name=&quot;Outputprofile.External&quot; field=&quot;Outputprofile.External&quot;/&gt;&lt;/profile&gt;&lt;profile type=&quot;print&quot; UID=&quot;2010071914505949584758&quot; sameAsDefault=&quot;0&quot;&gt;&lt;SQL&gt;SELECT Value, UID FROM Data WHERE LCID = '%WhereLCID%';&lt;/SQL&gt;&lt;OawDocProperty name=&quot;Outputprofile.Internal&quot; field=&quot;Outputprofile.Internal&quot;/&gt;&lt;/profile&gt;&lt;profile type=&quot;print&quot; UID=&quot;2010071914510808109584&quot; sameAsDefault=&quot;0&quot;&gt;&lt;SQL&gt;SELECT Value, UID FROM Data WHERE LCID = '%WhereLCID%';&lt;/SQL&gt;&lt;OawDocProperty name=&quot;Outputprofile.Internal&quot; field=&quot;Outputprofile.Internal&quot;/&gt;&lt;/profile&gt;&lt;profile type=&quot;print&quot; UID=&quot;2010071914515554119854&quot; sameAsDefault=&quot;0&quot;&gt;&lt;SQL&gt;SELECT Value, UID FROM Data WHERE LCID = '%WhereLCID%';&lt;/SQL&gt;&lt;OawDocProperty name=&quot;Outputprofile.Internal&quot; field=&quot;Outputprofile.Internal&quot;/&gt;&lt;/profile&gt;&lt;profile type=&quot;send&quot; UID=&quot;2003010711200895123470110&quot; sameAsDefault=&quot;0&quot;&gt;&lt;SQL&gt;SELECT Value, UID FROM Data WHERE LCID = '%WhereLCID%';&lt;/SQL&gt;&lt;OawDocProperty name=&quot;Outputprofile.Internal&quot; field=&quot;Outputprofile.Internal&quot;/&gt;&lt;/profile&gt;&lt;profile type=&quot;save&quot; UID=&quot;2004062216425255253277&quot; sameAsDefault=&quot;0&quot;&gt;&lt;SQL&gt;SELECT Value, UID FROM Data WHERE LCID = '%WhereLCID%';&lt;/SQL&gt;&lt;OawDocProperty name=&quot;Outputprofile.Internal&quot; field=&quot;Outputprofile.Internal&quot;/&gt;&lt;/profile&gt;&lt;profile type=&quot;print&quot; UID=&quot;2006120711380151760646&quot; sameAsDefault=&quot;0&quot;&gt;&lt;SQL&gt;SELECT Value, UID FROM Data WHERE LCID = '%WhereLCID%';&lt;/SQL&gt;&lt;OawDocProperty name=&quot;Outputprofile.ExternalSignature&quot; field=&quot;Outputprofile.ExternalSignature&quot;/&gt;&lt;/profile&gt;&lt;profile type=&quot;send&quot; UID=&quot;2006121210395821292110&quot; sameAsDefault=&quot;0&quot;&gt;&lt;SQL&gt;SELECT Value, UID FROM Data WHERE LCID = '%WhereLCID%';&lt;/SQL&gt;&lt;OawDocProperty name=&quot;Outputprofile.ExternalSignature&quot; field=&quot;Outputprofile.ExternalSignature&quot;/&gt;&lt;/profile&gt;&lt;profile type=&quot;save&quot; UID=&quot;2006121210441235887611&quot; sameAsDefault=&quot;0&quot;&gt;&lt;SQL&gt;SELECT Value, UID FROM Data WHERE LCID = '%WhereLCID%';&lt;/SQL&gt;&lt;OawDocProperty name=&quot;Outputprofile.ExternalSignature&quot; field=&quot;Outputprofile.ExternalSignature&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0020409223900652065" w:val="&lt;source&gt;&lt;Fields List=&quot;Dok_Titel|G_Laufnummer|G_Signatur&quot;/&gt;&lt;profile type=&quot;default&quot; UID=&quot;&quot; sameAsDefault=&quot;0&quot;&gt;&lt;OawDocProperty name=&quot;CMIdata.Dok_Titel&quot; field=&quot;Dok_Titel&quot;/&gt;&lt;OawDocProperty name=&quot;CMIdata.G_Laufnummer&quot; field=&quot;G_Laufnummer&quot;/&gt;&lt;OawDocProperty name=&quot;CMIdata.G_Signatur&quot; field=&quot;G_Signatur&quot;/&gt;&lt;/profile&gt;&lt;/source&gt;"/>
    <w:docVar w:name="OawDocPropSource" w:val="&lt;DocProps&gt;&lt;DocProp UID=&quot;2002122011014149059130932&quot; EntryUID=&quot;2011102509154996220073&quot;&gt;&lt;Field Name=&quot;IDName&quot; Value=&quot;BUWD, Departementssekretariat&quot;/&gt;&lt;Field Name=&quot;Departement&quot; Value=&quot;Bau-, Umwelt- und Wirtschaftsdepartement&quot;/&gt;&lt;Field Name=&quot;Dienststelle1&quot; Value=&quot;Departementssekretariat&quot;/&gt;&lt;Field Name=&quot;Dienststelle2&quot; Value=&quot;&quot;/&gt;&lt;Field Name=&quot;Abteilung1&quot; Value=&quot;&quot;/&gt;&lt;Field Name=&quot;Abteilung2&quot; Value=&quot;&quot;/&gt;&lt;Field Name=&quot;AddressB1&quot; Value=&quot;Bau-, Umwelt- und Wirtschaftsdepartement&quot;/&gt;&lt;Field Name=&quot;AddressB2&quot; Value=&quot;&quot;/&gt;&lt;Field Name=&quot;AddressB3&quot; Value=&quot;&quot;/&gt;&lt;Field Name=&quot;AddressB4&quot; Value=&quot;&quot;/&gt;&lt;Field Name=&quot;AddressN1&quot; Value=&quot;Bahnhofstrasse 15&quot;/&gt;&lt;Field Name=&quot;AddressN2&quot; Value=&quot;Postfach 3768&quot;/&gt;&lt;Field Name=&quot;AddressN3&quot; Value=&quot;6002 Luzern&quot;/&gt;&lt;Field Name=&quot;AddressN4&quot; Value=&quot;&quot;/&gt;&lt;Field Name=&quot;Postcode&quot; Value=&quot;6002&quot;/&gt;&lt;Field Name=&quot;City&quot; Value=&quot;Luzern&quot;/&gt;&lt;Field Name=&quot;Abteilungsinformation1&quot; Value=&quot;&quot;/&gt;&lt;Field Name=&quot;Abteilungsinformation2&quot; Value=&quot;&quot;/&gt;&lt;Field Name=&quot;Abteilungsinformation3&quot; Value=&quot;&quot;/&gt;&lt;Field Name=&quot;Abteilungsinformation4&quot; Value=&quot;&quot;/&gt;&lt;Field Name=&quot;Abteilungsinformation5&quot; Value=&quot;&quot;/&gt;&lt;Field Name=&quot;Abteilungsinformation6&quot; Value=&quot;&quot;/&gt;&lt;Field Name=&quot;Abteilungsinformation7&quot; Value=&quot;&quot;/&gt;&lt;Field Name=&quot;Abteilungsinformation8&quot; Value=&quot;&quot;/&gt;&lt;Field Name=&quot;Telefon&quot; Value=&quot;041 228 51 55&quot;/&gt;&lt;Field Name=&quot;Fax&quot; Value=&quot;&quot;/&gt;&lt;Field Name=&quot;LogoColor&quot; Value=&quot;%Logos%\Luzern.Logo.2100.350.emf&quot;/&gt;&lt;Field Name=&quot;LogoBlackWhite&quot; Value=&quot;%Logos%\Luzern.Logo.2100.350.emf&quot;/&gt;&lt;Field Name=&quot;LogoZertifikate&quot; Value=&quot;&quot;/&gt;&lt;Field Name=&quot;Email&quot; Value=&quot;buwd@lu.ch&quot;/&gt;&lt;Field Name=&quot;Internet&quot; Value=&quot;www.lu.ch&quot;/&gt;&lt;Field Name=&quot;LogoSignature&quot; Value=&quot;&quot;/&gt;&lt;Field Name=&quot;LogoPowerPointTitleLast&quot; Value=&quot;&quot;/&gt;&lt;Field Name=&quot;LogoPowerPointTitleFirst&quot; Value=&quot;&quot;/&gt;&lt;Field Name=&quot;LogoPowerPointChapter&quot; Value=&quot;&quot;/&gt;&lt;Field Name=&quot;LogoPowerPointSlide&quot; Value=&quot;&quot;/&gt;&lt;Field Name=&quot;LogoNeutral&quot; Value=&quot;%Logos%\Luzern.Logo.2100.350.emf&quot;/&gt;&lt;Field Name=&quot;LogoSchriftzug&quot; Value=&quot;%Logos%\Schriftzug.199.1439.emf&quot;/&gt;&lt;Field Name=&quot;LogoTag&quot; Value=&quot;%Logos%\buwd.2099.217.emf&quot;/&gt;&lt;Field Name=&quot;Data_UID&quot; Value=&quot;2011102509154996220073&quot;/&gt;&lt;Field Name=&quot;Field_Name&quot; Value=&quot;&quot;/&gt;&lt;Field Name=&quot;Field_UID&quot; Value=&quot;&quot;/&gt;&lt;Field Name=&quot;ML_LCID&quot; Value=&quot;&quot;/&gt;&lt;Field Name=&quot;ML_Value&quot; Value=&quot;&quot;/&gt;&lt;/DocProp&gt;&lt;DocProp UID=&quot;200212191811121321310321301031x&quot; EntryUID=&quot;2017122114134303210994&quot;&gt;&lt;Field Name=&quot;IDName&quot; Value=&quot;Setz Judith, BUWDDS&quot;/&gt;&lt;Field Name=&quot;Name&quot; Value=&quot;Judith Setz&quot;/&gt;&lt;Field Name=&quot;PersonalNumber&quot; Value=&quot;&quot;/&gt;&lt;Field Name=&quot;DirectPhone&quot; Value=&quot;041 228 50 81&quot;/&gt;&lt;Field Name=&quot;DirectFax&quot; Value=&quot;&quot;/&gt;&lt;Field Name=&quot;Mobile&quot; Value=&quot;&quot;/&gt;&lt;Field Name=&quot;EMail&quot; Value=&quot;judith.setz@lu.ch&quot;/&gt;&lt;Field Name=&quot;Function&quot; Value=&quot;Fachspezialistin Kommunikation&quot;/&gt;&lt;Field Name=&quot;SignatureLowResColor&quot; Value=&quot;&quot;/&gt;&lt;Field Name=&quot;SignatureHighResColor&quot; Value=&quot;&quot;/&gt;&lt;Field Name=&quot;SignatureHighResBW&quot; Value=&quot;&quot;/&gt;&lt;Field Name=&quot;SignatureLowResBW&quot; Value=&quot;&quot;/&gt;&lt;Field Name=&quot;Initials&quot; Value=&quot;SEJ&quot;/&gt;&lt;Field Name=&quot;SignatureAdditional2&quot; Value=&quot;&quot;/&gt;&lt;Field Name=&quot;SignatureAdditional1&quot; Value=&quot;&quot;/&gt;&lt;Field Name=&quot;Lizenz_noetig&quot; Value=&quot;Ja&quot;/&gt;&lt;Field Name=&quot;Data_UID&quot; Value=&quot;2017122114134303210994&quot;/&gt;&lt;Field Name=&quot;Field_Name&quot; Value=&quot;&quot;/&gt;&lt;Field Name=&quot;Field_UID&quot; Value=&quot;&quot;/&gt;&lt;Field Name=&quot;ML_LCID&quot; Value=&quot;&quot;/&gt;&lt;Field Name=&quot;ML_Value&quot; Value=&quot;&quot;/&gt;&lt;/DocProp&gt;&lt;DocProp UID=&quot;2002122010583847234010578&quot; EntryUID=&quot;2017122114134303210994&quot;&gt;&lt;Field Name=&quot;IDName&quot; Value=&quot;Setz Judith, BUWDDS&quot;/&gt;&lt;Field Name=&quot;Name&quot; Value=&quot;Judith Setz&quot;/&gt;&lt;Field Name=&quot;PersonalNumber&quot; Value=&quot;&quot;/&gt;&lt;Field Name=&quot;DirectPhone&quot; Value=&quot;041 228 50 81&quot;/&gt;&lt;Field Name=&quot;DirectFax&quot; Value=&quot;&quot;/&gt;&lt;Field Name=&quot;Mobile&quot; Value=&quot;&quot;/&gt;&lt;Field Name=&quot;EMail&quot; Value=&quot;judith.setz@lu.ch&quot;/&gt;&lt;Field Name=&quot;Function&quot; Value=&quot;Fachspezialistin Kommunikation&quot;/&gt;&lt;Field Name=&quot;SignatureLowResColor&quot; Value=&quot;&quot;/&gt;&lt;Field Name=&quot;SignatureHighResColor&quot; Value=&quot;&quot;/&gt;&lt;Field Name=&quot;SignatureHighResBW&quot; Value=&quot;&quot;/&gt;&lt;Field Name=&quot;SignatureLowResBW&quot; Value=&quot;&quot;/&gt;&lt;Field Name=&quot;Initials&quot; Value=&quot;SEJ&quot;/&gt;&lt;Field Name=&quot;SignatureAdditional2&quot; Value=&quot;&quot;/&gt;&lt;Field Name=&quot;SignatureAdditional1&quot; Value=&quot;&quot;/&gt;&lt;Field Name=&quot;Lizenz_noetig&quot; Value=&quot;Ja&quot;/&gt;&lt;Field Name=&quot;Data_UID&quot; Value=&quot;2017122114134303210994&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06040509495284662868&quot; EntryUID=&quot;2017122114134303210994&quot;&gt;&lt;Field Name=&quot;IDName&quot; Value=&quot;Setz Judith, BUWDDS&quot;/&gt;&lt;Field Name=&quot;Name&quot; Value=&quot;Judith Setz&quot;/&gt;&lt;Field Name=&quot;PersonalNumber&quot; Value=&quot;&quot;/&gt;&lt;Field Name=&quot;DirectPhone&quot; Value=&quot;041 228 50 81&quot;/&gt;&lt;Field Name=&quot;DirectFax&quot; Value=&quot;&quot;/&gt;&lt;Field Name=&quot;Mobile&quot; Value=&quot;&quot;/&gt;&lt;Field Name=&quot;EMail&quot; Value=&quot;judith.setz@lu.ch&quot;/&gt;&lt;Field Name=&quot;Function&quot; Value=&quot;Fachspezialistin Kommunikation&quot;/&gt;&lt;Field Name=&quot;SignatureLowResColor&quot; Value=&quot;&quot;/&gt;&lt;Field Name=&quot;SignatureHighResColor&quot; Value=&quot;&quot;/&gt;&lt;Field Name=&quot;SignatureHighResBW&quot; Value=&quot;&quot;/&gt;&lt;Field Name=&quot;SignatureLowResBW&quot; Value=&quot;&quot;/&gt;&lt;Field Name=&quot;Initials&quot; Value=&quot;SEJ&quot;/&gt;&lt;Field Name=&quot;SignatureAdditional2&quot; Value=&quot;&quot;/&gt;&lt;Field Name=&quot;SignatureAdditional1&quot; Value=&quot;&quot;/&gt;&lt;Field Name=&quot;Lizenz_noetig&quot; Value=&quot;Ja&quot;/&gt;&lt;Field Name=&quot;Data_UID&quot; Value=&quot;2017122114134303210994&quot;/&gt;&lt;Field Name=&quot;Field_Name&quot; Value=&quot;&quot;/&gt;&lt;Field Name=&quot;Field_UID&quot; Value=&quot;&quot;/&gt;&lt;Field Name=&quot;ML_LCID&quot; Value=&quot;&quot;/&gt;&lt;Field Name=&quot;ML_Value&quot; Value=&quot;&quot;/&gt;&lt;/DocProp&gt;&lt;DocProp UID=&quot;2010072016315072560894&quot; EntryUID=&quot;2012020311245995807460&quot;&gt;&lt;Field Name=&quot;IDName&quot; Value=&quot;Bäurle-Widmer Susanne, BUWDDS&quot;/&gt;&lt;Field Name=&quot;Name&quot; Value=&quot;Susanne Bäurle-Widmer&quot;/&gt;&lt;Field Name=&quot;PersonalNumber&quot; Value=&quot;&quot;/&gt;&lt;Field Name=&quot;DirectPhone&quot; Value=&quot;041 228 50 52&quot;/&gt;&lt;Field Name=&quot;DirectFax&quot; Value=&quot;&quot;/&gt;&lt;Field Name=&quot;Mobile&quot; Value=&quot;&quot;/&gt;&lt;Field Name=&quot;EMail&quot; Value=&quot;susanne.baeurle@lu.ch&quot;/&gt;&lt;Field Name=&quot;Function&quot; Value=&quot;Stv. Departementssekretärin                                                                 Leiterin Projekte und Kommunikation&quot;/&gt;&lt;Field Name=&quot;SignatureLowResColor&quot; Value=&quot;&quot;/&gt;&lt;Field Name=&quot;SignatureHighResColor&quot; Value=&quot;&quot;/&gt;&lt;Field Name=&quot;SignatureHighResBW&quot; Value=&quot;&quot;/&gt;&lt;Field Name=&quot;SignatureLowResBW&quot; Value=&quot;&quot;/&gt;&lt;Field Name=&quot;Initials&quot; Value=&quot;BAS&quot;/&gt;&lt;Field Name=&quot;SignatureAdditional2&quot; Value=&quot;&quot;/&gt;&lt;Field Name=&quot;SignatureAdditional1&quot; Value=&quot;&quot;/&gt;&lt;Field Name=&quot;Lizenz_noetig&quot; Value=&quot;Ja&quot;/&gt;&lt;Field Name=&quot;Data_UID&quot; Value=&quot;2012020311245995807460&quot;/&gt;&lt;Field Name=&quot;Field_Name&quot; Value=&quot;&quot;/&gt;&lt;Field Name=&quot;Field_UID&quot; Value=&quot;&quot;/&gt;&lt;Field Name=&quot;ML_LCID&quot; Value=&quot;&quot;/&gt;&lt;Field Name=&quot;ML_Value&quot; Value=&quot;&quot;/&gt;&lt;/DocProp&gt;&lt;DocProp UID=&quot;2016110913315368876110&quot; EntryUID=&quot;2003121817293296325874&quot;&gt;&lt;Field Name=&quot;IDName&quot; Value=&quot;(Leer)&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PositionWithValue&quot; Icon=&quot;3546&quot; Label=&quot;&amp;lt;translate&amp;gt;Style.PositionWithValue&amp;lt;/translate&amp;gt;&quot; Command=&quot;StyleApply&quot; Parameter=&quot;PositionWithValue&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8&quot;/&gt;_x000d_&lt;/Item&gt;_x000d_&lt;Item Type=&quot;SubMenu&quot; IDName=&quot;StructureStyles&quot;&gt;_x000d_&lt;Item Type=&quot;Button&quot; IDName=&quot;DocumentType&quot; Icon=&quot;3546&quot; Label=&quot;&amp;lt;translate&amp;gt;Style.DocumentType&amp;lt;/translate&amp;gt;&quot; Command=&quot;StyleApply&quot; Parameter=&quot;Inhalts-Typ&quot;/&gt;_x000d_&lt;Item Type=&quot;Button&quot; IDName=&quot;Subject&quot; Icon=&quot;3546&quot; Label=&quot;&amp;lt;translate&amp;gt;Style.Subject&amp;lt;/translate&amp;gt;&quot; Command=&quot;StyleApply&quot; Parameter=&quot;Betreff&quot;/&gt;_x000d_&lt;Item Type=&quot;Button&quot; IDName=&quot;Abschnitt&quot; Icon=&quot;3546&quot; Label=&quot;Abschnitt&quot; Command=&quot;StyleApply&quot; Parameter=&quot;Abschnitt&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1 ohne&quot; Icon=&quot;3546&quot; Label=&quot;Überschrift 1 o. Nr.&quot; Command=&quot;StyleApply&quot; Parameter=&quot;Überschrift 1 o. Nr.&quot;/&gt;_x000d_&lt;Item Type=&quot;Button&quot; IDName=&quot;2 ohne&quot; Icon=&quot;3546&quot; Label=&quot;Überschrift 2 o. Nr.&quot; Command=&quot;StyleApply&quot; Parameter=&quot;Überschrift 2 o. Nr.&quot;/&gt;_x000d_&lt;Item Type=&quot;Button&quot; IDName=&quot;3 ohne&quot; Icon=&quot;3546&quot; Label=&quot;Überschrift 3 o. Nr.&quot; Command=&quot;StyleApply&quot; Parameter=&quot;Überschrift 3 o. Nr.&quot;/&gt;_x000d_&lt;Item Type=&quot;Button&quot; IDName=&quot;4 ohne&quot; Icon=&quot;3546&quot; Label=&quot;Überschrift 4 o. Nr.&quot; Command=&quot;StyleApply&quot; Parameter=&quot;Überschrift 4 o. Nr.&quot;/&gt;_x000d_&lt;Item Type=&quot;Separator&quot;/&gt;_x000d_&lt;Item Type=&quot;Button&quot; IDName=&quot;Appendix&quot; Icon=&quot;3546&quot; Label=&quot;Anhang&quot; Command=&quot;StyleApply&quot; Parameter=&quot;Appendix&quot;/&gt;_x000d_&lt;/Item&gt;_x000d_&lt;Item Type=&quot;SubMenu&quot; IDName=&quot;TopicStyles&quot;&gt;_x000d_&lt;Item Type=&quot;Button&quot; IDName=&quot;Topic075&quot; Icon=&quot;3546&quot; Label=&quot;&amp;lt;translate&amp;gt;Style.Topic075&amp;lt;/translate&amp;gt;&quot; Command=&quot;StyleApply&quot; Parameter=&quot;Topic075&quot;/&gt;_x000d_&lt;Item Type=&quot;Button&quot; IDName=&quot;Topic300&quot; Icon=&quot;3546&quot; Label=&quot;&amp;lt;translate&amp;gt;Style.Topic300&amp;lt;/translate&amp;gt;&quot; Command=&quot;StyleApply&quot; Parameter=&quot;Topic300&quot;/&gt;_x000d_&lt;Item Type=&quot;Button&quot; IDName=&quot;Topic450&quot; Icon=&quot;3546&quot; Label=&quot;&amp;lt;translate&amp;gt;Style.Topic450&amp;lt;/translate&amp;gt;&quot; Command=&quot;StyleApply&quot; Parameter=&quot;Topic450&quot;/&gt;_x000d_&lt;Item Type=&quot;Button&quot; IDName=&quot;Topic600&quot; Icon=&quot;3546&quot; Label=&quot;&amp;lt;translate&amp;gt;Style.Topic600&amp;lt;/translate&amp;gt;&quot; Command=&quot;StyleApply&quot; Parameter=&quot;Topic600&quot;/&gt;_x000d_&lt;Item Type=&quot;Button&quot; IDName=&quot;Topic750&quot; Icon=&quot;3546&quot; Label=&quot;&amp;lt;translate&amp;gt;Style.Topic750&amp;lt;/translate&amp;gt;&quot; Command=&quot;StyleApply&quot; Parameter=&quot;Topic750&quot;/&gt;_x000d_&lt;Item Type=&quot;Button&quot; IDName=&quot;Topic900&quot; Icon=&quot;3546&quot; Label=&quot;&amp;lt;translate&amp;gt;Style.Topic900&amp;lt;/translate&amp;gt;&quot; Command=&quot;StyleApply&quot; Parameter=&quot;Topic900&quot;/&gt;_x000d_&lt;Item Type=&quot;Separator&quot;/&gt;_x000d_&lt;Item Type=&quot;Button&quot; IDName=&quot;Topic075Line&quot; Icon=&quot;3546&quot; Label=&quot;&amp;lt;translate&amp;gt;Style.Topic075Line&amp;lt;/translate&amp;gt;&quot; Command=&quot;StyleApply&quot; Parameter=&quot;Topic075Line&quot;/&gt;_x000d_&lt;Item Type=&quot;Button&quot; IDName=&quot;Topic300Line&quot; Icon=&quot;3546&quot; Label=&quot;&amp;lt;translate&amp;gt;Style.Topic300Line&amp;lt;/translate&amp;gt;&quot; Command=&quot;StyleApply&quot; Parameter=&quot;Topic300Line&quot;/&gt;_x000d_&lt;Item Type=&quot;Button&quot; IDName=&quot;Topic450Line&quot; Icon=&quot;3546&quot; Label=&quot;&amp;lt;translate&amp;gt;Style.Topic450Line&amp;lt;/translate&amp;gt;&quot; Command=&quot;StyleApply&quot; Parameter=&quot;Topic450Line&quot;/&gt;_x000d_&lt;Item Type=&quot;Button&quot; IDName=&quot;Topic600Line&quot; Icon=&quot;3546&quot; Label=&quot;&amp;lt;translate&amp;gt;Style.Topic600Line&amp;lt;/translate&amp;gt;&quot; Command=&quot;StyleApply&quot; Parameter=&quot;Topic600Line&quot;/&gt;_x000d_&lt;Item Type=&quot;Button&quot; IDName=&quot;Topic750Line&quot; Icon=&quot;3546&quot; Label=&quot;&amp;lt;translate&amp;gt;Style.Topic750Line&amp;lt;/translate&amp;gt;&quot; Command=&quot;StyleApply&quot; Parameter=&quot;Topic75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838&quot; Label=&quot;&amp;lt;translate&amp;gt;Style.ListWithSymbols&amp;lt;/translate&amp;gt;&quot; Command=&quot;StyleApply&quot; Parameter=&quot;ListWithSymbols&quot;/&gt;_x000d_&lt;Item Type=&quot;Button&quot; IDName=&quot;ListWithLetters&quot; Icon=&quot;80&quot; Label=&quot;&amp;lt;translate&amp;gt;Style.ListWithLetters&amp;lt;/translate&amp;gt;&quot; Command=&quot;StyleApply&quot; Parameter=&quot;ListWithLetters&quot;/&gt;_x000d_&lt;Item Type=&quot;Button&quot; IDName=&quot;ListWithNumbers&quot; Icon=&quot;71&quot; Label=&quot;&amp;lt;translate&amp;gt;Style.ListWithNumbers&amp;lt;/translate&amp;gt;&quot; Command=&quot;StyleApply&quot; Parameter=&quot;ListWithNumbers&quot;/&gt;_x000d_&lt;Item Type=&quot;Button&quot; IDName=&quot;ListLevelsWithNumbers&quot; Icon=&quot;71&quot; Label=&quot;&amp;lt;translate&amp;gt;Style.ListLevelsWithNumbers&amp;lt;/translate&amp;gt;&quot; Command=&quot;StyleApply&quot; Parameter=&quot;ListLevelsWithNumbers&quot;/&gt;_x000d_&lt;Item Type=&quot;Button&quot; IDName=&quot;ListWithCheckBoxes&quot; Icon=&quot;220&quot; Label=&quot;&amp;lt;translate&amp;gt;Style.ListWithCheckBoxes&amp;lt;/translate&amp;gt;&quot; Command=&quot;StyleApply&quot; Parameter=&quot;ListWithCheckBoxes&quot;/&gt;_x000d_&lt;/Item&gt;_x000d_&lt;Item Type=&quot;SubMenu&quot; IDName=&quot;LawStyles&quot;&gt;_x000d_&lt;Item Type=&quot;Button&quot; IDName=&quot;Art-Titel&quot; Icon=&quot;3546&quot; Label=&quot;&amp;lt;translate&amp;gt;Style.ArtTitel&amp;lt;/translate&amp;gt;&quot; Command=&quot;StyleApply&quot; Parameter=&quot;Art-Titel&quot;/&gt;_x000d_&lt;Item Type=&quot;Button&quot; IDName=&quot;Art-Text&quot; Icon=&quot;3546&quot; Label=&quot;&amp;lt;translate&amp;gt;Style.ArtText&amp;lt;/translate&amp;gt;&quot; Command=&quot;StyleApply&quot; Parameter=&quot;Art-Text&quot;/&gt;_x000d_&lt;Item Type=&quot;Button&quot; IDName=&quot;Art-Hochgestellt&quot; Icon=&quot;3114&quot; Label=&quot;&amp;lt;translate&amp;gt;Style.ArtHochgestellt&amp;lt;/translate&amp;gt;&quot; Command=&quot;StyleApply&quot; Parameter=&quot;Art-Hochgestellt&quot;/&gt;_x000d_&lt;Item Type=&quot;Button&quot; IDName=&quot;DefaultParagraphFont&quot;  Icon=&quot;3114&quot; Label=&quot;&amp;lt;translate&amp;gt;Style.DefaultParagraphFont&amp;lt;/translate&amp;gt;&quot; Command=&quot;StyleApply&quot; Parameter=&quot;-66&quot;/&gt;_x000d_&lt;/Item&gt;_x000d_&lt;/MenusDef&gt;"/>
    <w:docVar w:name="OawOMS" w:val="&lt;OawOMS&gt;&lt;send profileUID=&quot;1&quot;&gt;&lt;mail&gt;&lt;cc&gt;&lt;/cc&gt;&lt;bcc&gt;&lt;/bcc&gt;&lt;to&gt;&lt;value type=&quot;OawDocProperty&quot; name=&quot;Receipient.EMail&quot;&gt;&lt;separator text=&quot;&quot;&gt;&lt;/separator&gt;&lt;format text=&quot;&quot;&gt;&lt;/format&gt;&lt;/value&gt;&lt;/to&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word&gt;&lt;subject&gt;&lt;value type=&quot;OawDocVar&quot; name=&quot;BM_DocumentSubject&quot;&gt;&lt;separator text=&quot;&quot;&gt;&lt;/separator&gt;&lt;format text=&quot;&quot;&gt;&lt;/format&gt;&lt;/value&gt;&lt;/subject&gt;&lt;title&gt;&lt;value type=&quot;OawLanguage&quot; name=&quot;Template.Letter&quot;&gt;&lt;separator text=&quot;&quot;&gt;&lt;/separator&gt;&lt;format text=&quot;&quot;&gt;&lt;/format&gt;&lt;/value&gt;&lt;/title&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word&gt;&lt;PDF&gt;&lt;subject&gt;&lt;value type=&quot;OawDocVar&quot; name=&quot;BM_DocumentSubject&quot;&gt;&lt;separator text=&quot;&quot;&gt;&lt;/separator&gt;&lt;format text=&quot;&quot;&gt;&lt;/format&gt;&lt;/value&gt;&lt;/subject&gt;&lt;title&gt;&lt;value type=&quot;OawLanguage&quot; name=&quot;Template.Letter&quot;&gt;&lt;separator text=&quot;&quot;&gt;&lt;/separator&gt;&lt;format text=&quot;&quot;&gt;&lt;/format&gt;&lt;/value&gt;&lt;/title&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send&gt;&lt;save profileUID=&quot;2003112610595290705547&quot;&gt;&lt;word&gt;&lt;fileName&gt;&lt;value type=&quot;OawBookmark&quot; name=&quot;Subject&quot;&gt;&lt;separator text=&quot;&quot;&gt;&lt;/separator&gt;&lt;format text=&quot;&quot;&gt;&lt;/format&gt;&lt;/value&gt;&lt;/fileName&gt;&lt;/word&gt;&lt;PDF&gt;&lt;fileName&gt;&lt;value type=&quot;OawBookmark&quot; name=&quot;Subject&quot;&gt;&lt;separator text=&quot;&quot;&gt;&lt;/separator&gt;&lt;format text=&quot;&quot;&gt;&lt;/format&gt;&lt;/value&gt;&lt;/fileName&gt;&lt;/PDF&gt;&lt;/save&gt;&lt;send profileUID=&quot;2003010711200895123470110&quot;&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body&gt;&lt;/mail&gt;&lt;word&gt;&lt;keywords&gt;&lt;/keywords&gt;&lt;language&gt;&lt;/language&gt;&lt;documentVersion&gt;&lt;/documentVersion&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language&gt;&lt;/language&gt;&lt;documentVersion&gt;&lt;/documentVersion&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end&gt;&lt;send profileUID=&quot;2004040214394261858638&quot;&gt;&lt;PDF&gt;&lt;title&gt;&lt;value type=&quot;OawLanguage&quot; name=&quot;Template.Letter&quot;&gt;&lt;separator text=&quot;&quot;&gt;&lt;/separator&gt;&lt;format text=&quot;&quot;&gt;&lt;/format&gt;&lt;/value&gt;&lt;/title&gt;&lt;subject&gt;&lt;value type=&quot;OawBookmark&quot; name=&quo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end profileUID=&quot;2004040214394214143821&quot;&gt;&lt;mail&gt;&lt;subject&gt;&lt;value type=&quot;OawDocVar&quot; name=&quot;BM_DocumentSubject&quot;&gt;&lt;separator text=&quot;&quot;&gt;&lt;/separator&gt;&lt;format text=&quot;&quot;&gt;&lt;/format&gt;&lt;/value&gt;&lt;/subject&gt;&lt;to&gt;&lt;value type=&quot;OawDocProperty&quot; name=&quot;Receipient.EMail&quot;&gt;&lt;separator text=&quot;&quot;&gt;&lt;/separator&gt;&lt;format text=&quot;&quot;&gt;&lt;/format&gt;&lt;/value&gt;&lt;/to&gt;&lt;body&gt;&lt;value type=&quot;OawDocVar&quot; name=&quot;BM_ReceipientSalutation&quot;&gt;&lt;separator text=&quot;%CrLf%%CrLf%&quot;&gt;&lt;/separator&gt;&lt;format text=&quot;&quot;&gt;&lt;/format&gt;&lt;/value&gt;&lt;value type=&quot;OawLanguage&quot; name=&quot;Email.Text01&quot;&gt;&lt;separator text=&quot;&quot;&gt;&lt;/separator&gt;&lt;format text=&quot;&quot;&gt;&lt;/format&gt;&lt;/value&gt;&lt;value type=&quot;OawDocVar&quot; name=&quot;BM_DocumentSubject&quot;&gt;&lt;separator text=&quot;&quot;&gt;&lt;/separator&gt;&lt;format text=&quot;&quot;&gt;&lt;/format&gt;&lt;/value&gt;&lt;value type=&quot;OawLanguage&quot; name=&quot;Email.Text02&quot;&gt;&lt;separator text=&quot;%CrLf%%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ave profileUID=&quot;2003112717153125284480&quot;&gt;&lt;word&gt;&lt;keywords&gt;&lt;/keywords&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fileName&gt;&lt;value type=&quot;OawBookmark&quot; name=&quot;Subject&quot;&gt;&lt;separator text=&quot;&quot;&gt;&lt;/separator&gt;&lt;format text=&quot;&quot;&gt;&lt;/format&gt;&lt;/value&gt;&lt;/fileName&gt;&lt;/word&gt;&lt;PDF&gt;&lt;keywords&gt;&lt;/keywords&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fileName&gt;&lt;value type=&quot;OawBookmark&quot; name=&quot;Subject&quot;&gt;&lt;separator text=&quot;&quot;&gt;&lt;/separator&gt;&lt;format text=&quot;&quot;&gt;&lt;/format&gt;&lt;/value&gt;&lt;/fileName&gt;&lt;/PDF&gt;&lt;/save&gt;&lt;save profileUID=&quot;2004040214492466553768&quot;&gt;&lt;word&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word&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save&gt;&lt;save profileUID=&quot;2003112513571987705547&quot;&gt;&lt;word&gt;&lt;fileName&gt;&lt;value type=&quot;OawBookmark&quot; name=&quot;Subject&quot;&gt;&lt;separator text=&quot;&quot;&gt;&lt;/separator&gt;&lt;format text=&quot;&quot;&gt;&lt;/format&gt;&lt;/value&gt;&lt;/fileName&gt;&lt;/word&gt;&lt;PDF&gt;&lt;fileName&gt;&lt;value type=&quot;OawBookmark&quot; name=&quot;Subject&quot;&gt;&lt;separator text=&quot;&quot;&gt;&lt;/separator&gt;&lt;format text=&quot;&quot;&gt;&lt;/format&gt;&lt;/value&gt;&lt;/fileName&gt;&lt;/PDF&gt;&lt;/save&gt;&lt;save profileUID=&quot;2004062216425255253277&quot;&gt;&lt;word&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ave&gt;&lt;save profileUID=&quot;2006120514374995979992&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DocVar&quot; name=&quot;BM_DocumentSubject&quot;&gt;&lt;separator text=&quot;&quot;&gt;&lt;/separator&gt;&lt;format text=&quot;&quot;&gt;&lt;/format&gt;&lt;/value&gt;&lt;/fileName&gt;&lt;/PDF&gt;&lt;/save&gt;&lt;save profileUID=&quot;2006120514401556040061&quot;&gt;&lt;word&gt;&lt;keywords&gt;&lt;/keywords&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subject&gt;&lt;value type=&quot;OawBookmark&quot; name=&quot;Subject&quot;&gt;&lt;separator text=&quot;&quot;&gt;&lt;/separator&gt;&lt;format text=&quot;&quot;&gt;&lt;/format&gt;&lt;/value&gt;&lt;/subject&gt;&lt;title&gt;&lt;value type=&quot;OawBookmark&quot; name=&quot;ContentType&quot;&gt;&lt;separator text=&quot;&quot;&gt;&lt;/separator&gt;&lt;format text=&quot;&quot;&gt;&lt;/format&gt;&lt;/value&gt;&lt;/title&gt;&lt;author&gt;&lt;value type=&quot;OawDocProperty&quot; name=&quot;Author.Name&quot;&gt;&lt;separator text=&quot;&quot;&gt;&lt;/separator&gt;&lt;format text=&quot;&quot;&gt;&lt;/format&gt;&lt;/value&gt;&lt;/author&gt;&lt;fileName&gt;&lt;value type=&quot;OawBookmark&quot; name=&quot;Subject&quot;&gt;&lt;separator text=&quot;&quot;&gt;&lt;/separator&gt;&lt;format text=&quot;&quot;&gt;&lt;/format&gt;&lt;/value&gt;&lt;/fileName&gt;&lt;/word&gt;&lt;PDF&gt;&lt;keywords&gt;&lt;/keywords&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subject&gt;&lt;value type=&quot;OawBookmark&quot; name=&quot;Subject&quot;&gt;&lt;separator text=&quot;&quot;&gt;&lt;/separator&gt;&lt;format text=&quot;&quot;&gt;&lt;/format&gt;&lt;/value&gt;&lt;/subject&gt;&lt;title&gt;&lt;value type=&quot;OawBookmark&quot; name=&quot;ContentType&quot;&gt;&lt;separator text=&quot;&quot;&gt;&lt;/separator&gt;&lt;format text=&quot;&quot;&gt;&lt;/format&gt;&lt;/value&gt;&lt;/title&gt;&lt;author&gt;&lt;value type=&quot;OawDocProperty&quot; name=&quot;Author.Name&quot;&gt;&lt;separator text=&quot;&quot;&gt;&lt;/separator&gt;&lt;format text=&quot;&quot;&gt;&lt;/format&gt;&lt;/value&gt;&lt;/author&gt;&lt;fileName&gt;&lt;value type=&quot;OawBookmark&quot; name=&quot;Subject&quot;&gt;&lt;separator text=&quot;&quot;&gt;&lt;/separator&gt;&lt;format text=&quot;&quot;&gt;&lt;/format&gt;&lt;/value&gt;&lt;/fileName&gt;&lt;/PDF&gt;&lt;/save&gt;&lt;save profileUID=&quot;2006120514412679025182&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DocVar&quot; name=&quot;BM_DocumentSubject&quot;&gt;&lt;separator text=&quot;&quot;&gt;&lt;/separator&gt;&lt;format text=&quot;&quot;&gt;&lt;/format&gt;&lt;/value&gt;&lt;/fileName&gt;&lt;/PDF&gt;&lt;/save&gt;&lt;save profileUID=&quot;2006120514423114802349&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DocVar&quot; name=&quot;BM_DocumentSubject&quot;&gt;&lt;separator text=&quot;&quot;&gt;&lt;/separator&gt;&lt;format text=&quot;&quot;&gt;&lt;/format&gt;&lt;/value&gt;&lt;/fileName&gt;&lt;/PDF&gt;&lt;/save&gt;&lt;send profileUID=&quot;2006120514175878093883&quot;&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body&gt;&lt;/mail&gt;&lt;word&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end&gt;&lt;send profileUID=&quot;2006120514215842576656&quot;&gt;&lt;PDF&gt;&lt;fileName&gt;&lt;value type=&quot;OawBookmark&quot; name=&quot;Subject&quot;&gt;&lt;separator text=&quot;&quot;&gt;&lt;/separator&gt;&lt;format text=&quot;&quot;&gt;&lt;/format&gt;&lt;/value&gt;&lt;/fileName&gt;&lt;keywords&gt;&lt;/keywords&gt;&lt;author&gt;&lt;value type=&quot;OawDocProperty&quot; name=&quot;Company.Company&quot;&gt;&lt;separator text=&quot;&quot;&gt;&lt;/separator&gt;&lt;format text=&quot;&quot;&gt;&lt;/format&gt;&lt;/value&gt;&lt;/author&gt;&lt;subject&gt;&lt;value type=&quot;OawDocVar&quot; name=&quot;BM_DocumentSubject&quot;&gt;&lt;separator text=&quot;&quot;&gt;&lt;/separator&gt;&lt;format text=&quot;&quot;&gt;&lt;/format&gt;&lt;/value&gt;&lt;/subject&gt;&lt;title&gt;&lt;value type=&quot;OawLanguage&quot; name=&quot;Template.Letter&quot;&gt;&lt;separator text=&quot;&quot;&gt;&lt;/separator&gt;&lt;format text=&quot;&quot;&gt;&lt;/format&gt;&lt;/value&gt;&lt;/title&gt;&lt;/PDF&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end profileUID=&quot;2006120514241910601803&quot;&gt;&lt;PDF&gt;&lt;title&gt;&lt;value type=&quot;OawLanguage&quot; name=&quot;Template.Letter&quot;&gt;&lt;separator text=&quot;&quot;&gt;&lt;/separator&gt;&lt;format text=&quot;&quot;&gt;&lt;/format&gt;&lt;/value&gt;&lt;/title&gt;&lt;subject&gt;&lt;value type=&quot;OawDocVar&quot; name=&quot;BM_DocumentSubject&quot;&gt;&lt;separator text=&quot;&quot;&gt;&lt;/separator&gt;&lt;format text=&quot;&quot;&gt;&lt;/format&gt;&lt;/value&gt;&lt;/subject&gt;&lt;author&gt;&lt;value type=&quot;OawDocProperty&quot; name=&quot;Company.Company&quot;&gt;&lt;separator text=&quot;&quot;&gt;&lt;/separator&gt;&lt;format text=&quot;&quot;&gt;&lt;/format&gt;&lt;/value&gt;&lt;/author&gt;&lt;keywords&gt;&lt;/keywords&gt;&lt;fileName&gt;&lt;value type=&quot;OawBookmark&quot; name=&quot;Subject&quot;&gt;&lt;separator text=&quot;&quot;&gt;&lt;/separator&gt;&lt;format text=&quot;&quot;&gt;&lt;/format&gt;&lt;/value&gt;&lt;/fileName&gt;&lt;/PDF&gt;&lt;mail&gt;&lt;to&gt;&lt;value type=&quot;OawDocProperty&quot; name=&quot;Receipient.EMail&quot;&gt;&lt;separator text=&quot;&quot;&gt;&lt;/separator&gt;&lt;format text=&quot;&quot;&gt;&lt;/format&gt;&lt;/value&gt;&lt;/to&gt;&lt;cc&gt;&lt;/cc&gt;&lt;bcc&gt;&lt;/bcc&gt;&lt;subject&gt;&lt;value type=&quot;OawBookmark&quot; name=&quot;Subject&quot;&gt;&lt;separator text=&quot;&quot;&gt;&lt;/separator&gt;&lt;format text=&quot;&quot;&gt;&lt;/format&gt;&lt;/value&gt;&lt;/subject&gt;&lt;body&gt;&lt;value type=&quot;OawBookmark&quot; name=&quot;RecipientIntroduction&quot;&gt;&lt;separator text=&quot;%CrLf%%CrLf%&quot;&gt;&lt;/separator&gt;&lt;format text=&quot;&quot;&gt;&lt;/format&gt;&lt;/value&gt;&lt;value type=&quot;OawLanguage&quot; name=&quot;Email.Text01&quot;&gt;&lt;separator text=&quot;&quot;&gt;&lt;/separator&gt;&lt;format text=&quot;&quot;&gt;&lt;/format&gt;&lt;/value&gt;&lt;value type=&quot;OawBookmark&quot; name=&quot;Subject&quot;&gt;&lt;separator text=&quot;&quot;&gt;&lt;/separator&gt;&lt;format text=&quot;&quot;&gt;&lt;/format&gt;&lt;/value&gt;&lt;value type=&quot;OawLanguage&quot; name=&quot;Email.Text02&quot;&gt;&lt;separator text=&quot;%CrLf%%CrLf%&quot;&gt;&lt;/separator&gt;&lt;format text=&quot;&quot;&gt;&lt;/format&gt;&lt;/value&gt;&lt;value type=&quot;OawBookmark&quot; name=&quot;RecipientClosing&quot;&gt;&lt;separator text=&quot;%CrLf%%CrLf%&quot;&gt;&lt;/separator&gt;&lt;format text=&quot;&quot;&gt;&lt;/format&gt;&lt;/value&gt;&lt;value type=&quot;OawDocProperty&quot; name=&quot;Signature1.Name&quot;&gt;&lt;separator text=&quot;%CrLf%&quot;&gt;&lt;/separator&gt;&lt;format text=&quot;&quot;&gt;&lt;/format&gt;&lt;/value&gt;&lt;value type=&quot;OawDocProperty&quot; name=&quot;Signature1.Function&quot;&gt;&lt;separator text=&quot;%CrLf%%CrLf%&quot;&gt;&lt;/separator&gt;&lt;format text=&quot;&quot;&gt;&lt;/format&gt;&lt;/value&gt;&lt;value type=&quot;OawDocProperty&quot; name=&quot;Company.Company&quot;&gt;&lt;separator text=&quot;%CrLf%&quot;&gt;&lt;/separator&gt;&lt;format text=&quot;&quot;&gt;&lt;/format&gt;&lt;/value&gt;&lt;value type=&quot;OawDocProperty&quot; name=&quot;Company.Address1&quot;&gt;&lt;separator text=&quot;%CrLf%&quot;&gt;&lt;/separator&gt;&lt;format text=&quot;&quot;&gt;&lt;/format&gt;&lt;/value&gt;&lt;value type=&quot;OawDocProperty&quot; name=&quot;Company.Address2&quot;&gt;&lt;separator text=&quot;%CrLf%&quot;&gt;&lt;/separator&gt;&lt;format text=&quot;&quot;&gt;&lt;/format&gt;&lt;/value&gt;&lt;value type=&quot;OawDocProperty&quot; name=&quot;Company.Address3&quot;&gt;&lt;separator text=&quot;%CrLf%&quot;&gt;&lt;/separator&gt;&lt;format text=&quot;&quot;&gt;&lt;/format&gt;&lt;/value&gt;&lt;value type=&quot;OawDocProperty&quot; name=&quot;Company.Address4&quot;&gt;&lt;separator text=&quot;%CrLf%&quot;&gt;&lt;/separator&gt;&lt;format text=&quot;&quot;&gt;&lt;/format&gt;&lt;/value&gt;&lt;value type=&quot;OawDocProperty&quot; name=&quot;Company.Address5&quot;&gt;&lt;separator text=&quot;%CrLf%&quot;&gt;&lt;/separator&gt;&lt;format text=&quot;&quot;&gt;&lt;/format&gt;&lt;/value&gt;&lt;value type=&quot;OawDocProperty&quot; name=&quot;Company.Address6&quot;&gt;&lt;separator text=&quot;%CrLf%&quot;&gt;&lt;/separator&gt;&lt;format text=&quot;&quot;&gt;&lt;/format&gt;&lt;/value&gt;&lt;value type=&quot;text&quot;&gt;=========================&lt;separator text=&quot;%CrLf%&quot;&gt;&lt;/separator&gt;&lt;format text=&quot;&quot;&gt;&lt;/format&gt;&lt;/value&gt;&lt;value type=&quot;OawLanguage&quot; name=&quot;Email.TextDisclaimer&quot;&gt;&lt;separator text=&quot;%CrLf%&quot;&gt;&lt;/separator&gt;&lt;format text=&quot;&quot;&gt;&lt;/format&gt;&lt;/value&gt;&lt;value type=&quot;text&quot;&gt;http://www.officeatwork.com&lt;separator text=&quot;%CrLf%&quot;&gt;&lt;/separator&gt;&lt;format text=&quot;&quot;&gt;&lt;/format&gt;&lt;/value&gt;&lt;value type=&quot;text&quot;&gt;=========================&lt;separator text=&quot;%CrLf%&quot;&gt;&lt;/separator&gt;&lt;format text=&quot;&quot;&gt;&lt;/format&gt;&lt;/value&gt;&lt;/body&gt;&lt;/mail&gt;&lt;/send&gt;&lt;send profileUID=&quot;2006121210395821292110&quot;&gt;&lt;mail&gt;&lt;to&gt;&lt;value type=&quot;OawDocProperty&quot; name=&quot;Receipient.EMail&quot;&gt;&lt;separator text=&quot;&quot;&gt;&lt;/separator&gt;&lt;format text=&quot;&quot;&gt;&lt;/format&gt;&lt;/value&gt;&lt;/to&gt;&lt;cc&gt;&lt;/cc&gt;&lt;bcc&gt;&lt;/bcc&gt;&lt;body&gt;&lt;/body&gt;&lt;subject&gt;&lt;value type=&quot;OawBookmark&quot; name=&quot;Subject&quot;&gt;&lt;separator text=&quot;&quot;&gt;&lt;/separator&gt;&lt;format text=&quot;&quot;&gt;&lt;/format&gt;&lt;/value&gt;&lt;/subject&gt;&lt;/mail&gt;&lt;word&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end&gt;&lt;save profileUID=&quot;2006121210441235887611&quot;&gt;&lt;word&gt;&lt;keywords&gt;&lt;/keywords&gt;&lt;manager&gt;&lt;value type=&quot;OawDocProperty&quot; name=&quot;Contactperson.Name&quot;&gt;&lt;separator text=&quot;&quot;&gt;&lt;/separator&gt;&lt;format text=&quot;&quot;&gt;&lt;/format&gt;&lt;/value&gt;&lt;/manager&gt;&lt;author&gt;&lt;value type=&quot;OawDocProperty&quot; name=&quot;Author.Name&quot;&gt;&lt;separator text=&quot;&quot;&gt;&lt;/separator&gt;&lt;format text=&quot;&quot;&gt;&lt;/format&gt;&lt;/value&gt;&lt;/autho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word&gt;&lt;PDF&gt;&lt;keywords&gt;&lt;/keywords&gt;&lt;manager&gt;&lt;value type=&quot;OawDocProperty&quot; name=&quot;Contactperson.Name&quot;&gt;&lt;separator text=&quot;&quot;&gt;&lt;/separator&gt;&lt;format text=&quot;&quot;&gt;&lt;/format&gt;&lt;/value&gt;&lt;/manager&gt;&lt;author&gt;&lt;value type=&quot;OawDocProperty&quot; name=&quot;Author.Name&quot;&gt;&lt;separator text=&quot;&quot;&gt;&lt;/separator&gt;&lt;format text=&quot;&quot;&gt;&lt;/format&gt;&lt;/value&gt;&lt;/author&gt;&lt;company&gt;&lt;value type=&quot;OawDocProperty&quot; name=&quot;Organisation.Departement&quot;&gt;&lt;separator text=&quot;&quot;&gt;&lt;/separator&gt;&lt;format text=&quot;&quot;&gt;&lt;/format&gt;&lt;/value&gt;&lt;/company&gt;&lt;title&gt;&lt;value type=&quot;OawBookmark&quot; name=&quot;ContentType&quot;&gt;&lt;separator text=&quot;&quot;&gt;&lt;/separator&gt;&lt;format text=&quot;&quot;&gt;&lt;/format&gt;&lt;/value&gt;&lt;/title&gt;&lt;subject&gt;&lt;value type=&quot;OawBookmark&quot; name=&quot;Subject&quot;&gt;&lt;separator text=&quot;&quot;&gt;&lt;/separator&gt;&lt;format text=&quot;&quot;&gt;&lt;/format&gt;&lt;/value&gt;&lt;/subject&gt;&lt;fileName&gt;&lt;value type=&quot;OawBookmark&quot; name=&quot;Subject&quot;&gt;&lt;separator text=&quot;&quot;&gt;&lt;/separator&gt;&lt;format text=&quot;&quot;&gt;&lt;/format&gt;&lt;/value&gt;&lt;/fileName&gt;&lt;/PDF&gt;&lt;/save&gt;&lt;/OawOMS&gt;_x000d_"/>
    <w:docVar w:name="oawPaperSize" w:val="7"/>
    <w:docVar w:name="OawPrint.2006120711380151760646" w:val="&lt;source&gt;&lt;documentProperty UID=&quot;2003060614150123456789&quot;&gt;&lt;SQL&gt;SELECT Value, UID FROM Data WHERE LCID = '%WhereLCID%';&lt;/SQL&gt;&lt;OawDocProperty name=&quot;Outputprofile.ExternalSignature&quot; field=&quot;Outputprofile.ExternalSignature&quot;/&gt;&lt;/documentProperty&gt;&lt;/source&gt;"/>
    <w:docVar w:name="OawPrint.2010071914505949584758" w:val="&lt;source&gt;&lt;documentProperty UID=&quot;2003060614150123456789&quot;&gt;&lt;SQL&gt;SELECT Value, UID FROM Data WHERE LCID = '%WhereLCID%';&lt;/SQL&gt;&lt;OawDocProperty name=&quot;Outputprofile.Internal&quot; field=&quot;Outputprofile.Internal&quot;/&gt;&lt;/documentProperty&gt;&lt;/source&gt;"/>
    <w:docVar w:name="OawPrint.2010071914510808109584" w:val="&lt;source&gt;&lt;documentProperty UID=&quot;2003060614150123456789&quot;&gt;&lt;SQL&gt;SELECT Value, UID FROM Data WHERE LCID = '%WhereLCID%';&lt;/SQL&gt;&lt;OawDocProperty name=&quot;Outputprofile.Internal&quot; field=&quot;Outputprofile.Internal&quot;/&gt;&lt;/documentProperty&gt;&lt;/source&gt;"/>
    <w:docVar w:name="OawPrint.2010071914515554119854" w:val="&lt;source&gt;&lt;documentProperty UID=&quot;2003060614150123456789&quot;&gt;&lt;SQL&gt;SELECT Value, UID FROM Data WHERE LCID = '%WhereLCID%';&lt;/SQL&gt;&lt;OawDocProperty name=&quot;Outputprofile.Internal&quot; field=&quot;Outputprofile.Internal&quot;/&gt;&lt;/documentProperty&gt;&lt;/source&gt;"/>
    <w:docVar w:name="OawPrint.2010071914543648299648" w:val="&lt;source&gt;&lt;documentProperty UID=&quot;2003060614150123456789&quot;&gt;&lt;SQL&gt;SELECT Value, UID FROM Data WHERE LCID = '%WhereLCID%';&lt;/SQL&gt;&lt;OawDocProperty name=&quot;Outputprofile.External&quot; field=&quot;Outputprofile.External&quot;/&gt;&lt;/documentProperty&gt;&lt;/source&gt;"/>
    <w:docVar w:name="OawPrint.2010071914584326300121" w:val="&lt;source&gt;&lt;documentProperty UID=&quot;2003060614150123456789&quot;&gt;&lt;SQL&gt;SELECT Value, UID FROM Data WHERE LCID = '%WhereLCID%';&lt;/SQL&gt;&lt;OawDocProperty name=&quot;Outputprofile.External&quot; field=&quot;Outputprofile.External&quot;/&gt;&lt;/documentProperty&gt;&lt;/source&gt;"/>
    <w:docVar w:name="OawPrint.2010071914585275568157" w:val="&lt;source&gt;&lt;documentProperty UID=&quot;2003060614150123456789&quot;&gt;&lt;SQL&gt;SELECT Value, UID FROM Data WHERE LCID = '%WhereLCID%';&lt;/SQL&gt;&lt;OawDocProperty name=&quot;Outputprofile.External&quot; field=&quot;Outputprofile.External&quot;/&gt;&lt;/documentProperty&gt;&lt;/source&gt;"/>
    <w:docVar w:name="OawPrinterTray.2003010711185094343750537" w:val="document.firstpage:=2004040215283940034110;document.otherpages:=2004040215283940034110;"/>
    <w:docVar w:name="OawPrinterTray.2004040214370529854396" w:val="document.firstpage:=2003061718064858105452;document.otherpages:=2003061718064858105452;"/>
    <w:docVar w:name="OawPrinterTray.2006120514062149532222" w:val="document.firstpage:=2003061718080779000241;document.otherpages:=2003061718080779000241;"/>
    <w:docVar w:name="OawPrinterTray.2006120514073882160728" w:val="document.firstpage:=2003061718064858105452;document.otherpages:=2003061718064858105452;"/>
    <w:docVar w:name="OawPrinterTray.2006120711380151760646" w:val="document.firstpage:=2003061718080779000241;document.otherpages:=2003061718080779000241;"/>
    <w:docVar w:name="OawPrinterTray.2010071914505949584758" w:val="document.firstpage:=2003061718080779000241;document.otherpages:=2003061718080779000241;"/>
    <w:docVar w:name="OawPrinterTray.2010071914510808109584" w:val="document.firstpage:=2010071914442260920131;document.otherpages:=2010071914442260920131;"/>
    <w:docVar w:name="OawPrinterTray.2010071914515554119854" w:val="document.firstpage:=2010071914525983794155;document.otherpages:=2010071914525983794155;"/>
    <w:docVar w:name="OawPrinterTray.2010071914543648299648" w:val="document.firstpage:=2003061718080779000241;document.otherpages:=2003061718080779000241;"/>
    <w:docVar w:name="OawPrinterTray.2010071914584326300121" w:val="document.firstpage:=2010071914442260920131;document.otherpages:=2010071914442260920131;"/>
    <w:docVar w:name="OawPrinterTray.2010071914585275568157" w:val="document.firstpage:=2010071914525983794155;document.otherpages:=2010071914525983794155;"/>
    <w:docVar w:name="OawPrinterTray.3" w:val="document.firstpage:=2003061718080779000241;document.otherpages:=2003061718080779000241;"/>
    <w:docVar w:name="OawPrinterTray.4" w:val="document.firstpage:=2003061718064858105452;document.otherpages:=2003061718064858105452;"/>
    <w:docVar w:name="OawPrintRestore.2006120711380151760646" w:val="&lt;source&gt;&lt;documentProperty UID=&quot;&quot;&gt;&lt;Fields List=&quot;&quot;/&gt;&lt;OawDocProperty name=&quot;Outputprofile.ExternalSignature&quot; field=&quot;&quot;/&gt;&lt;/documentProperty&gt;&lt;/source&gt;"/>
    <w:docVar w:name="OawPrintRestore.2010071914505949584758" w:val="&lt;source&gt;&lt;documentProperty UID=&quot;&quot;&gt;&lt;Fields List=&quot;&quot;/&gt;&lt;OawDocProperty name=&quot;Outputprofile.Internal&quot; field=&quot;&quot;/&gt;&lt;/documentProperty&gt;&lt;/source&gt;"/>
    <w:docVar w:name="OawPrintRestore.2010071914510808109584" w:val="&lt;source&gt;&lt;documentProperty UID=&quot;&quot;&gt;&lt;Fields List=&quot;&quot;/&gt;&lt;OawDocProperty name=&quot;Outputprofile.Internal&quot; field=&quot;&quot;/&gt;&lt;/documentProperty&gt;&lt;/source&gt;"/>
    <w:docVar w:name="OawPrintRestore.2010071914515554119854" w:val="&lt;source&gt;&lt;documentProperty UID=&quot;&quot;&gt;&lt;Fields List=&quot;&quot;/&gt;&lt;OawDocProperty name=&quot;Outputprofile.Internal&quot; field=&quot;&quot;/&gt;&lt;/documentProperty&gt;&lt;/source&gt;"/>
    <w:docVar w:name="OawPrintRestore.2010071914543648299648" w:val="&lt;source&gt;&lt;documentProperty UID=&quot;&quot;&gt;&lt;Fields List=&quot;&quot;/&gt;&lt;OawDocProperty name=&quot;Outputprofile.External&quot; field=&quot;&quot;/&gt;&lt;/documentProperty&gt;&lt;/source&gt;"/>
    <w:docVar w:name="OawPrintRestore.2010071914584326300121" w:val="&lt;source&gt;&lt;documentProperty UID=&quot;&quot;&gt;&lt;Fields List=&quot;&quot;/&gt;&lt;OawDocProperty name=&quot;Outputprofile.External&quot; field=&quot;&quot;/&gt;&lt;/documentProperty&gt;&lt;/source&gt;"/>
    <w:docVar w:name="OawPrintRestore.2010071914585275568157" w:val="&lt;source&gt;&lt;documentProperty UID=&quot;&quot;&gt;&lt;Fields List=&quot;&quot;/&gt;&lt;OawDocProperty name=&quot;Outputprofile.External&quot; field=&quot;&quot;/&gt;&lt;/documentProperty&gt;&lt;/source&gt;"/>
    <w:docVar w:name="OawProjectID" w:val="luchmaster"/>
    <w:docVar w:name="OawRecipients" w:val="&lt;Recipients&gt;&lt;Recipient&gt;&lt;UID&gt;2019042511014895220104&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SelectionStart%Sehr geehrte Damen und Herren%SelectionEnd%&lt;/Introduction&gt;&lt;Closing&gt;Freundliche Grüsse&lt;/Closing&gt;&lt;FormattedFullAddress&gt;&lt;/FormattedFullAddress&gt;&lt;CompleteAddressImported&gt;&lt;/CompleteAddressImported&gt;&lt;BBZ.SchülerAnrede&gt;&lt;/BBZ.SchülerAnrede&gt;&lt;BBZ.SchülerVorname&gt;&lt;/BBZ.SchülerVorname&gt;&lt;BBZ.SchülerName&gt;&lt;/BBZ.SchülerName&gt;&lt;BBZ.SchülerName2&gt;&lt;/BBZ.SchülerName2&gt;&lt;BBZ.SchülerStrasse&gt;&lt;/BBZ.SchülerStrasse&gt;&lt;BBZ.SchülerPostfach&gt;&lt;/BBZ.SchülerPostfach&gt;&lt;BBZ.SchülerOrt&gt;&lt;/BBZ.SchülerOrt&gt;&lt;BBZ.SchülerPLZ&gt;&lt;/BBZ.SchülerPLZ&gt;&lt;BBZ.GebDatum&gt;&lt;/BBZ.GebDatum&gt;&lt;BBZ.Klasse&gt;&lt;/BBZ.Klasse&gt;&lt;BBZ.Ausbildung&gt;&lt;/BBZ.Ausbildung&gt;&lt;BBZ.Lehrende&gt;&lt;/BBZ.Lehrende&gt;&lt;BBZ.LBAnrede&gt;&lt;/BBZ.LBAnrede&gt;&lt;BBZ.LBName&gt;&lt;/BBZ.LBName&gt;&lt;BBZ.LBName2&gt;&lt;/BBZ.LBName2&gt;&lt;BBZ.LBVorname&gt;&lt;/BBZ.LBVorname&gt;&lt;BBZ.LBStrasse&gt;&lt;/BBZ.LBStrasse&gt;&lt;BBZ.LBPostfach&gt;&lt;/BBZ.LBPostfach&gt;&lt;BBZ.LBPLZ&gt;&lt;/BBZ.LBPLZ&gt;&lt;BBZ.LBOrt&gt;&lt;/BBZ.LBOrt&gt;&lt;BBZ.LBTelGeschaeft&gt;&lt;/BBZ.LBTelGeschaeft&gt;&lt;IntroductionImported&gt;&lt;/IntroductionImported&gt;&lt;/Recipient&gt;&lt;/Recipients&gt;_x000d_"/>
    <w:docVar w:name="OawSave.2004062216425255253277" w:val="&lt;source&gt;&lt;documentProperty UID=&quot;2003060614150123456789&quot;&gt;&lt;SQL&gt;SELECT Value, UID FROM Data WHERE LCID = '%WhereLCID%';&lt;/SQL&gt;&lt;OawDocProperty name=&quot;Outputprofile.Internal&quot; field=&quot;Outputprofile.Internal&quot;/&gt;&lt;/documentProperty&gt;&lt;/source&gt;"/>
    <w:docVar w:name="OawSave.2006120514401556040061" w:val="&lt;source&gt;&lt;documentProperty UID=&quot;2003060614150123456789&quot;&gt;&lt;SQL&gt;SELECT Value, UID FROM Data WHERE LCID = '%WhereLCID%';&lt;/SQL&gt;&lt;OawDocProperty name=&quot;Outputprofile.External&quot; field=&quot;Outputprofile.External&quot;/&gt;&lt;/documentProperty&gt;&lt;/source&gt;"/>
    <w:docVar w:name="OawSave.2006121210441235887611" w:val="&lt;source&gt;&lt;documentProperty UID=&quot;2003060614150123456789&quot;&gt;&lt;SQL&gt;SELECT Value, UID FROM Data WHERE LCID = '%WhereLCID%';&lt;/SQL&gt;&lt;OawDocProperty name=&quot;Outputprofile.ExternalSignature&quot; field=&quot;Outputprofile.ExternalSignature&quot;/&gt;&lt;/documentProperty&gt;&lt;/source&gt;"/>
    <w:docVar w:name="OawSaveRestore.2004062216425255253277" w:val="&lt;source&gt;&lt;documentProperty UID=&quot;&quot;&gt;&lt;Fields List=&quot;&quot;/&gt;&lt;OawDocProperty name=&quot;Outputprofile.Internal&quot; field=&quot;&quot;/&gt;&lt;/documentProperty&gt;&lt;/source&gt;"/>
    <w:docVar w:name="OawSaveRestore.2006120514401556040061" w:val="&lt;source&gt;&lt;documentProperty UID=&quot;&quot;&gt;&lt;Fields List=&quot;&quot;/&gt;&lt;OawDocProperty name=&quot;Outputprofile.External&quot; field=&quot;&quot;/&gt;&lt;/documentProperty&gt;&lt;/source&gt;"/>
    <w:docVar w:name="OawSaveRestore.2006121210441235887611" w:val="&lt;source&gt;&lt;documentProperty UID=&quot;&quot;&gt;&lt;Fields List=&quot;&quot;/&gt;&lt;OawDocProperty name=&quot;Outputprofile.ExternalSignature&quot; field=&quot;&quot;/&gt;&lt;/documentProperty&gt;&lt;/source&gt;"/>
    <w:docVar w:name="OawScriptor" w:val="&lt;?xml version=&quot;1.0&quot; encoding=&quot;ISO-8859-1&quot;?&gt;_x000d__x000a_&lt;scriptor xmlns:xsi=&quot;http://www.w3.org/2001/XMLSchema-instance&quot; xsi:noNamespaceSchemaLocation=&quot;Scriptor_1.xsd&quot; SchemaVersion=&quot;1&quot;&gt;&lt;/scriptor&gt;_x000d__x000a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333376588294" w:val="0"/>
    <w:docVar w:name="OawSelectedSource.2006040509495284662868" w:val="&lt;empty/&gt;"/>
    <w:docVar w:name="OawSelectedSource.2010072016315072560894" w:val="&lt;empty/&gt;"/>
    <w:docVar w:name="OawSelectedSource.2016110913315368876110" w:val="&lt;empty/&gt;"/>
    <w:docVar w:name="OawSend.2003010711200895123470110" w:val="&lt;source&gt;&lt;documentProperty UID=&quot;2003060614150123456789&quot;&gt;&lt;SQL&gt;SELECT Value, UID FROM Data WHERE LCID = '%WhereLCID%';&lt;/SQL&gt;&lt;OawDocProperty name=&quot;Outputprofile.Internal&quot; field=&quot;Outputprofile.Internal&quot;/&gt;&lt;/documentProperty&gt;&lt;/source&gt;"/>
    <w:docVar w:name="OawSend.2006120514175878093883" w:val="&lt;source&gt;&lt;documentProperty UID=&quot;2003060614150123456789&quot;&gt;&lt;SQL&gt;SELECT Value, UID FROM Data WHERE LCID = '%WhereLCID%';&lt;/SQL&gt;&lt;OawDocProperty name=&quot;Outputprofile.External&quot; field=&quot;Outputprofile.External&quot;/&gt;&lt;/documentProperty&gt;&lt;/source&gt;"/>
    <w:docVar w:name="OawSend.2006121210395821292110" w:val="&lt;source&gt;&lt;documentProperty UID=&quot;2003060614150123456789&quot;&gt;&lt;SQL&gt;SELECT Value, UID FROM Data WHERE LCID = '%WhereLCID%';&lt;/SQL&gt;&lt;OawDocProperty name=&quot;Outputprofile.ExternalSignature&quot; field=&quot;Outputprofile.ExternalSignature&quot;/&gt;&lt;/documentProperty&gt;&lt;/source&gt;"/>
    <w:docVar w:name="OawSendRestore.2003010711200895123470110" w:val="&lt;source&gt;&lt;documentProperty UID=&quot;&quot;&gt;&lt;Fields List=&quot;&quot;/&gt;&lt;OawDocProperty name=&quot;Outputprofile.Internal&quot; field=&quot;&quot;/&gt;&lt;/documentProperty&gt;&lt;/source&gt;"/>
    <w:docVar w:name="OawSendRestore.2006120514175878093883" w:val="&lt;source&gt;&lt;documentProperty UID=&quot;&quot;&gt;&lt;Fields List=&quot;&quot;/&gt;&lt;OawDocProperty name=&quot;Outputprofile.External&quot; field=&quot;&quot;/&gt;&lt;/documentProperty&gt;&lt;/source&gt;"/>
    <w:docVar w:name="OawSendRestore.2006121210395821292110" w:val="&lt;source&gt;&lt;documentProperty UID=&quot;&quot;&gt;&lt;Fields List=&quot;&quot;/&gt;&lt;OawDocProperty name=&quot;Outputprofile.ExternalSignature&quot; field=&quot;&quot;/&gt;&lt;/documentProperty&gt;&lt;/source&gt;"/>
    <w:docVar w:name="OawTemplateProperties" w:val="password:=&lt;Semicolon/&gt;MnO`rrvnqc.=;jumpToFirstField:=1;dotReverenceRemove:=0;resizeA4Letter:=0;unpdateDocPropsOnNewOnly:=0;showAllNoteItems:=0;CharCodeChecked:=;CharCodeUnchecked:=;WizardSteps:=0|1;DocumentTitle:=T - A4 hoch;DisplayName:=W6 - H - LZ;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Content.Text&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gt;_x000d_&lt;/TemplPropsStm&gt;"/>
    <w:docVar w:name="officeatworkWordMasterTemplateConfiguration" w:val="&lt;!--Created with officeatwork--&gt;_x000d__x000a_&lt;WordMasterTemplateConfiguration&gt;_x000d__x000a_  &lt;LayoutSets /&gt;_x000d__x000a_  &lt;Pictures&gt;_x000d__x000a_    &lt;Picture Id=&quot;7eb0bb3a-c43c-446f-a921-de0b&quot; IdName=&quot;Logo&quot; IsSelected=&quot;False&quot; IsExpanded=&quot;True&quot;&gt;_x000d__x000a_      &lt;PageSetupSpecifics&gt;_x000d__x000a_        &lt;PageSetupSpecific IdName=&quot;A4H_LogoColor&quot; PaperSize=&quot;A4&quot; Orientation=&quot;Portrait&quot; IsSelected=&quot;false&quot;&gt;_x000d__x000a_          &lt;Source Value=&quot;[[MasterProperty(&amp;quot;Organisation&amp;quot;, &amp;quot;LogoColor&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0071914505949584758&quot; /&gt;_x000d__x000a_            &lt;OutputProfileSpecific Type=&quot;Print&quot; Id=&quot;2010071914510808109584&quot; /&gt;_x000d__x000a_            &lt;OutputProfileSpecific Type=&quot;Print&quot; Id=&quot;2010071914515554119854&quot; /&gt;_x000d__x000a_            &lt;OutputProfileSpecific Type=&quot;Print&quot; Id=&quot;2010071914543648299648&quot; /&gt;_x000d__x000a_            &lt;OutputProfileSpecific Type=&quot;Print&quot; Id=&quot;2010071914584326300121&quot; /&gt;_x000d__x000a_            &lt;OutputProfileSpecific Type=&quot;Print&quot; Id=&quot;2010071914585275568157&quot; /&gt;_x000d__x000a_            &lt;OutputProfileSpecific Type=&quot;Print&quot; Id=&quot;2006120711380151760646&quot; /&gt;_x000d__x000a_            &lt;OutputProfileSpecific Type=&quot;Print&quot; Id=&quot;4&quot; /&gt;_x000d__x000a_            &lt;OutputProfileSpecific Type=&quot;Save&quot; Id=&quot;2006120514401556040061&quot; /&gt;_x000d__x000a_            &lt;OutputProfileSpecific Type=&quot;Save&quot; Id=&quot;2004062216425255253277&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 Id=&quot;dfcb3621-5d45-4e40-af11-2f4f&quot; IdName=&quot;Zertifikat&quot; IsSelected=&quot;False&quot; IsExpanded=&quot;True&quot;&gt;_x000d__x000a_      &lt;PageSetupSpecifics&gt;_x000d__x000a_        &lt;PageSetupSpecific IdName=&quot;A4H_Zertifikate&quot; PaperSize=&quot;A4&quot; Orientation=&quot;Portrait&quot; IsSelected=&quot;true&quot;&gt;_x000d__x000a_          &lt;Source Value=&quot;[[MasterProperty(&amp;quot;Organisation&amp;quot;, &amp;quot;LogoZertifikate&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0071914505949584758&quot; /&gt;_x000d__x000a_            &lt;OutputProfileSpecific Type=&quot;Print&quot; Id=&quot;2010071914510808109584&quot; /&gt;_x000d__x000a_            &lt;OutputProfileSpecific Type=&quot;Print&quot; Id=&quot;2010071914515554119854&quot; /&gt;_x000d__x000a_            &lt;OutputProfileSpecific Type=&quot;Print&quot; Id=&quot;2010071914543648299648&quot; /&gt;_x000d__x000a_            &lt;OutputProfileSpecific Type=&quot;Print&quot; Id=&quot;2010071914584326300121&quot; /&gt;_x000d__x000a_            &lt;OutputProfileSpecific Type=&quot;Print&quot; Id=&quot;2010071914585275568157&quot; /&gt;_x000d__x000a_            &lt;OutputProfileSpecific Type=&quot;Print&quot; Id=&quot;2006120711380151760646&quot; /&gt;_x000d__x000a_            &lt;OutputProfileSpecific Type=&quot;Print&quot; Id=&quot;4&quot; /&gt;_x000d__x000a_            &lt;OutputProfileSpecific Type=&quot;Save&quot; Id=&quot;2006120514401556040061&quot; /&gt;_x000d__x000a_            &lt;OutputProfileSpecific Type=&quot;Save&quot; Id=&quot;2004062216425255253277&quot; /&gt;_x000d__x000a_            &lt;OutputProfileSpecific Type=&quot;Send&quot; Id=&quot;2003010711200895123470110&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E85645"/>
    <w:rsid w:val="00046230"/>
    <w:rsid w:val="0004768A"/>
    <w:rsid w:val="00051D5C"/>
    <w:rsid w:val="000646BC"/>
    <w:rsid w:val="000E3358"/>
    <w:rsid w:val="00154AA3"/>
    <w:rsid w:val="00186E64"/>
    <w:rsid w:val="00197BBA"/>
    <w:rsid w:val="001F4D3F"/>
    <w:rsid w:val="002277D6"/>
    <w:rsid w:val="00277617"/>
    <w:rsid w:val="004425DF"/>
    <w:rsid w:val="00462BFC"/>
    <w:rsid w:val="00471067"/>
    <w:rsid w:val="0047358E"/>
    <w:rsid w:val="00481930"/>
    <w:rsid w:val="004A1DBB"/>
    <w:rsid w:val="004D5458"/>
    <w:rsid w:val="004F0C75"/>
    <w:rsid w:val="00546427"/>
    <w:rsid w:val="005836D6"/>
    <w:rsid w:val="00597042"/>
    <w:rsid w:val="005B619E"/>
    <w:rsid w:val="005C64B3"/>
    <w:rsid w:val="005D08F5"/>
    <w:rsid w:val="0061344C"/>
    <w:rsid w:val="006161B7"/>
    <w:rsid w:val="00655D8B"/>
    <w:rsid w:val="007531DE"/>
    <w:rsid w:val="00754CC2"/>
    <w:rsid w:val="00791979"/>
    <w:rsid w:val="00812902"/>
    <w:rsid w:val="00867CA1"/>
    <w:rsid w:val="0089257E"/>
    <w:rsid w:val="008A7B0C"/>
    <w:rsid w:val="008E3B16"/>
    <w:rsid w:val="008F4C12"/>
    <w:rsid w:val="00926345"/>
    <w:rsid w:val="00954D49"/>
    <w:rsid w:val="009A064F"/>
    <w:rsid w:val="009C1464"/>
    <w:rsid w:val="00A46DD7"/>
    <w:rsid w:val="00A92BA0"/>
    <w:rsid w:val="00AC6CCF"/>
    <w:rsid w:val="00AF2791"/>
    <w:rsid w:val="00B013FF"/>
    <w:rsid w:val="00B77FA5"/>
    <w:rsid w:val="00B87F89"/>
    <w:rsid w:val="00B93611"/>
    <w:rsid w:val="00BA244C"/>
    <w:rsid w:val="00C00272"/>
    <w:rsid w:val="00C218BB"/>
    <w:rsid w:val="00C328B3"/>
    <w:rsid w:val="00C340A7"/>
    <w:rsid w:val="00C5242F"/>
    <w:rsid w:val="00C5435E"/>
    <w:rsid w:val="00C61578"/>
    <w:rsid w:val="00CA42E9"/>
    <w:rsid w:val="00D0273D"/>
    <w:rsid w:val="00D11DF8"/>
    <w:rsid w:val="00DD0468"/>
    <w:rsid w:val="00DD3E47"/>
    <w:rsid w:val="00E16AFC"/>
    <w:rsid w:val="00E54166"/>
    <w:rsid w:val="00E6774B"/>
    <w:rsid w:val="00E70C02"/>
    <w:rsid w:val="00E85645"/>
    <w:rsid w:val="00E92308"/>
    <w:rsid w:val="00EA25EB"/>
    <w:rsid w:val="00EA5985"/>
    <w:rsid w:val="00FF4FDE"/>
    <w:rsid w:val="00FF79B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47FAD97"/>
  <w15:docId w15:val="{0445E6FA-CD97-4671-8125-ECDF27AA7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22"/>
        <w:szCs w:val="22"/>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5CED"/>
    <w:rPr>
      <w:kern w:val="10"/>
    </w:rPr>
  </w:style>
  <w:style w:type="paragraph" w:styleId="berschrift1">
    <w:name w:val="heading 1"/>
    <w:basedOn w:val="Standard"/>
    <w:next w:val="Standard"/>
    <w:link w:val="berschrift1Zchn"/>
    <w:qFormat/>
    <w:rsid w:val="00086EFC"/>
    <w:pPr>
      <w:keepNext/>
      <w:keepLines/>
      <w:numPr>
        <w:numId w:val="4"/>
      </w:numPr>
      <w:spacing w:before="240" w:after="120"/>
      <w:outlineLvl w:val="0"/>
    </w:pPr>
    <w:rPr>
      <w:rFonts w:ascii="Arial Black" w:hAnsi="Arial Black" w:cs="Arial"/>
      <w:bCs/>
      <w:sz w:val="24"/>
      <w:szCs w:val="32"/>
    </w:rPr>
  </w:style>
  <w:style w:type="paragraph" w:styleId="berschrift2">
    <w:name w:val="heading 2"/>
    <w:basedOn w:val="Standard"/>
    <w:next w:val="Standard"/>
    <w:qFormat/>
    <w:rsid w:val="00086EFC"/>
    <w:pPr>
      <w:keepNext/>
      <w:keepLines/>
      <w:numPr>
        <w:ilvl w:val="1"/>
        <w:numId w:val="4"/>
      </w:numPr>
      <w:spacing w:before="240" w:after="60"/>
      <w:outlineLvl w:val="1"/>
    </w:pPr>
    <w:rPr>
      <w:rFonts w:cs="Arial"/>
      <w:b/>
      <w:bCs/>
      <w:iCs/>
      <w:sz w:val="24"/>
      <w:szCs w:val="28"/>
    </w:rPr>
  </w:style>
  <w:style w:type="paragraph" w:styleId="berschrift3">
    <w:name w:val="heading 3"/>
    <w:basedOn w:val="Standard"/>
    <w:next w:val="Standard"/>
    <w:qFormat/>
    <w:rsid w:val="00086EFC"/>
    <w:pPr>
      <w:keepNext/>
      <w:keepLines/>
      <w:numPr>
        <w:ilvl w:val="2"/>
        <w:numId w:val="4"/>
      </w:numPr>
      <w:spacing w:before="240" w:after="60"/>
      <w:outlineLvl w:val="2"/>
    </w:pPr>
    <w:rPr>
      <w:rFonts w:cs="Arial"/>
      <w:b/>
      <w:bCs/>
      <w:szCs w:val="26"/>
    </w:rPr>
  </w:style>
  <w:style w:type="paragraph" w:styleId="berschrift4">
    <w:name w:val="heading 4"/>
    <w:basedOn w:val="Standard"/>
    <w:next w:val="Standard"/>
    <w:qFormat/>
    <w:rsid w:val="00FB17BC"/>
    <w:pPr>
      <w:keepNext/>
      <w:keepLines/>
      <w:numPr>
        <w:ilvl w:val="3"/>
        <w:numId w:val="4"/>
      </w:numPr>
      <w:spacing w:before="240"/>
      <w:outlineLvl w:val="3"/>
    </w:pPr>
    <w:rPr>
      <w:b/>
      <w:bCs/>
      <w:szCs w:val="28"/>
    </w:rPr>
  </w:style>
  <w:style w:type="paragraph" w:styleId="berschrift5">
    <w:name w:val="heading 5"/>
    <w:basedOn w:val="Standard"/>
    <w:next w:val="Standard"/>
    <w:qFormat/>
    <w:rsid w:val="00985C95"/>
    <w:pPr>
      <w:numPr>
        <w:ilvl w:val="4"/>
        <w:numId w:val="4"/>
      </w:numPr>
      <w:spacing w:before="240" w:after="60"/>
      <w:outlineLvl w:val="4"/>
    </w:pPr>
    <w:rPr>
      <w:b/>
      <w:bCs/>
      <w:iCs/>
      <w:szCs w:val="26"/>
    </w:rPr>
  </w:style>
  <w:style w:type="paragraph" w:styleId="berschrift6">
    <w:name w:val="heading 6"/>
    <w:basedOn w:val="Standard"/>
    <w:next w:val="Standard"/>
    <w:qFormat/>
    <w:rsid w:val="00985C95"/>
    <w:pPr>
      <w:numPr>
        <w:ilvl w:val="5"/>
        <w:numId w:val="4"/>
      </w:numPr>
      <w:spacing w:before="240" w:after="60"/>
      <w:outlineLvl w:val="5"/>
    </w:pPr>
    <w:rPr>
      <w:b/>
      <w:bCs/>
    </w:rPr>
  </w:style>
  <w:style w:type="paragraph" w:styleId="berschrift7">
    <w:name w:val="heading 7"/>
    <w:basedOn w:val="Standard"/>
    <w:next w:val="Standard"/>
    <w:qFormat/>
    <w:rsid w:val="00985C95"/>
    <w:pPr>
      <w:numPr>
        <w:ilvl w:val="6"/>
        <w:numId w:val="4"/>
      </w:numPr>
      <w:spacing w:before="240" w:after="60"/>
      <w:outlineLvl w:val="6"/>
    </w:pPr>
    <w:rPr>
      <w:b/>
    </w:rPr>
  </w:style>
  <w:style w:type="paragraph" w:styleId="berschrift8">
    <w:name w:val="heading 8"/>
    <w:basedOn w:val="Standard"/>
    <w:next w:val="Standard"/>
    <w:qFormat/>
    <w:rsid w:val="00985C95"/>
    <w:pPr>
      <w:numPr>
        <w:ilvl w:val="7"/>
        <w:numId w:val="4"/>
      </w:numPr>
      <w:spacing w:before="240" w:after="60"/>
      <w:outlineLvl w:val="7"/>
    </w:pPr>
    <w:rPr>
      <w:b/>
      <w:iCs/>
    </w:rPr>
  </w:style>
  <w:style w:type="paragraph" w:styleId="berschrift9">
    <w:name w:val="heading 9"/>
    <w:basedOn w:val="Standard"/>
    <w:next w:val="Standard"/>
    <w:qFormat/>
    <w:rsid w:val="00985C95"/>
    <w:pPr>
      <w:numPr>
        <w:ilvl w:val="8"/>
        <w:numId w:val="4"/>
      </w:numPr>
      <w:spacing w:before="240" w:after="60"/>
      <w:outlineLvl w:val="8"/>
    </w:pPr>
    <w:rPr>
      <w:rFonts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86EFC"/>
    <w:rPr>
      <w:rFonts w:ascii="Arial Black" w:hAnsi="Arial Black" w:cs="Arial"/>
      <w:bCs/>
      <w:kern w:val="10"/>
      <w:sz w:val="24"/>
      <w:szCs w:val="32"/>
    </w:rPr>
  </w:style>
  <w:style w:type="paragraph" w:styleId="Kopfzeile">
    <w:name w:val="header"/>
    <w:basedOn w:val="Standard"/>
    <w:pPr>
      <w:tabs>
        <w:tab w:val="center" w:pos="4320"/>
        <w:tab w:val="right" w:pos="8640"/>
      </w:tabs>
    </w:pPr>
  </w:style>
  <w:style w:type="paragraph" w:styleId="Fuzeile">
    <w:name w:val="footer"/>
    <w:basedOn w:val="Standard"/>
    <w:link w:val="FuzeileZchn"/>
    <w:rsid w:val="00D52ED8"/>
    <w:pPr>
      <w:tabs>
        <w:tab w:val="center" w:pos="4320"/>
        <w:tab w:val="right" w:pos="8640"/>
      </w:tabs>
    </w:pPr>
    <w:rPr>
      <w:sz w:val="16"/>
    </w:rPr>
  </w:style>
  <w:style w:type="character" w:customStyle="1" w:styleId="FuzeileZchn">
    <w:name w:val="Fußzeile Zchn"/>
    <w:link w:val="Fuzeile"/>
    <w:locked/>
    <w:rsid w:val="00D52ED8"/>
    <w:rPr>
      <w:rFonts w:ascii="Arial" w:hAnsi="Arial"/>
      <w:kern w:val="10"/>
      <w:sz w:val="16"/>
      <w:szCs w:val="24"/>
      <w:lang w:val="de-CH" w:eastAsia="en-US" w:bidi="ar-SA"/>
    </w:rPr>
  </w:style>
  <w:style w:type="paragraph" w:customStyle="1" w:styleId="Betreff">
    <w:name w:val="Betreff"/>
    <w:basedOn w:val="Standard"/>
    <w:rsid w:val="008B0078"/>
    <w:rPr>
      <w:rFonts w:ascii="Arial Black" w:hAnsi="Arial Black"/>
      <w:sz w:val="24"/>
    </w:rPr>
  </w:style>
  <w:style w:type="paragraph" w:customStyle="1" w:styleId="Absender">
    <w:name w:val="Absender"/>
    <w:basedOn w:val="Standard"/>
    <w:uiPriority w:val="1"/>
    <w:rPr>
      <w:rFonts w:cs="Arial"/>
      <w:sz w:val="16"/>
      <w:szCs w:val="16"/>
    </w:rPr>
  </w:style>
  <w:style w:type="paragraph" w:customStyle="1" w:styleId="AbsenderTitel">
    <w:name w:val="Absender_Titel"/>
    <w:basedOn w:val="Absender"/>
    <w:rsid w:val="00061354"/>
    <w:rPr>
      <w:rFonts w:ascii="Arial Black" w:hAnsi="Arial Black"/>
    </w:rPr>
  </w:style>
  <w:style w:type="paragraph" w:customStyle="1" w:styleId="Postvermerk">
    <w:name w:val="Postvermerk"/>
    <w:basedOn w:val="Standard"/>
    <w:semiHidden/>
    <w:rPr>
      <w:rFonts w:ascii="Helvetica" w:hAnsi="Helvetica" w:cs="Arial"/>
      <w:b/>
      <w:caps/>
      <w:sz w:val="16"/>
      <w:szCs w:val="16"/>
    </w:rPr>
  </w:style>
  <w:style w:type="paragraph" w:customStyle="1" w:styleId="zOawDeliveryOption">
    <w:name w:val="zOawDeliveryOption"/>
    <w:basedOn w:val="Standard"/>
    <w:next w:val="zOawRecipient"/>
    <w:semiHidden/>
    <w:rsid w:val="00FE274A"/>
    <w:pPr>
      <w:spacing w:after="60"/>
      <w:contextualSpacing/>
    </w:pPr>
    <w:rPr>
      <w:b/>
    </w:rPr>
  </w:style>
  <w:style w:type="paragraph" w:customStyle="1" w:styleId="zOawRecipient">
    <w:name w:val="zOawRecipient"/>
    <w:basedOn w:val="Standard"/>
    <w:semiHidden/>
    <w:rsid w:val="00075C7B"/>
  </w:style>
  <w:style w:type="paragraph" w:customStyle="1" w:styleId="Topic450">
    <w:name w:val="Topic450"/>
    <w:basedOn w:val="Standard"/>
    <w:rsid w:val="007B5068"/>
    <w:pPr>
      <w:ind w:left="2552" w:hanging="2552"/>
    </w:pPr>
    <w:rPr>
      <w:lang w:val="en-US"/>
    </w:rPr>
  </w:style>
  <w:style w:type="paragraph" w:customStyle="1" w:styleId="Topic450Line">
    <w:name w:val="Topic450Line"/>
    <w:basedOn w:val="Standard"/>
    <w:rsid w:val="00832D01"/>
    <w:pPr>
      <w:tabs>
        <w:tab w:val="right" w:leader="underscore" w:pos="9072"/>
      </w:tabs>
      <w:ind w:left="2552" w:hanging="2552"/>
    </w:pPr>
  </w:style>
  <w:style w:type="paragraph" w:customStyle="1" w:styleId="Topic750">
    <w:name w:val="Topic750"/>
    <w:basedOn w:val="Standard"/>
    <w:rsid w:val="007B5068"/>
    <w:pPr>
      <w:ind w:left="4253" w:hanging="4253"/>
    </w:pPr>
  </w:style>
  <w:style w:type="paragraph" w:customStyle="1" w:styleId="NormalKeepTogether">
    <w:name w:val="NormalKeepTogether"/>
    <w:basedOn w:val="Standard"/>
    <w:rsid w:val="00156F24"/>
    <w:pPr>
      <w:keepNext/>
      <w:keepLines/>
    </w:pPr>
  </w:style>
  <w:style w:type="paragraph" w:customStyle="1" w:styleId="PositionWithValue">
    <w:name w:val="PositionWithValue"/>
    <w:basedOn w:val="Standard"/>
    <w:rsid w:val="00156F24"/>
    <w:pPr>
      <w:tabs>
        <w:tab w:val="left" w:pos="6946"/>
        <w:tab w:val="decimal" w:pos="8675"/>
      </w:tabs>
      <w:ind w:right="2835"/>
    </w:pPr>
  </w:style>
  <w:style w:type="paragraph" w:customStyle="1" w:styleId="SignatureText">
    <w:name w:val="SignatureText"/>
    <w:basedOn w:val="Standard"/>
    <w:next w:val="Standard"/>
    <w:rsid w:val="00156F24"/>
    <w:pPr>
      <w:keepNext/>
      <w:keepLines/>
      <w:tabs>
        <w:tab w:val="left" w:pos="5103"/>
      </w:tabs>
    </w:pPr>
    <w:rPr>
      <w:sz w:val="16"/>
    </w:rPr>
  </w:style>
  <w:style w:type="paragraph" w:customStyle="1" w:styleId="SignatureLines">
    <w:name w:val="SignatureLines"/>
    <w:basedOn w:val="Standard"/>
    <w:next w:val="SignatureText"/>
    <w:rsid w:val="00156F24"/>
    <w:pPr>
      <w:keepNext/>
      <w:keepLines/>
      <w:tabs>
        <w:tab w:val="right" w:leader="dot" w:pos="3119"/>
        <w:tab w:val="left" w:pos="5080"/>
        <w:tab w:val="right" w:leader="dot" w:pos="8222"/>
      </w:tabs>
    </w:pPr>
    <w:rPr>
      <w:sz w:val="8"/>
    </w:rPr>
  </w:style>
  <w:style w:type="character" w:customStyle="1" w:styleId="Description">
    <w:name w:val="Description"/>
    <w:rsid w:val="00AE1265"/>
    <w:rPr>
      <w:sz w:val="14"/>
    </w:rPr>
  </w:style>
  <w:style w:type="paragraph" w:customStyle="1" w:styleId="Separator">
    <w:name w:val="Separator"/>
    <w:basedOn w:val="Standard"/>
    <w:next w:val="Standard"/>
    <w:rsid w:val="00DE45FE"/>
    <w:pPr>
      <w:pBdr>
        <w:bottom w:val="single" w:sz="4" w:space="1" w:color="auto"/>
      </w:pBdr>
    </w:pPr>
    <w:rPr>
      <w:sz w:val="2"/>
    </w:rPr>
  </w:style>
  <w:style w:type="paragraph" w:customStyle="1" w:styleId="Topic075">
    <w:name w:val="Topic075"/>
    <w:basedOn w:val="Standard"/>
    <w:rsid w:val="007B5068"/>
    <w:pPr>
      <w:ind w:left="425" w:hanging="425"/>
    </w:pPr>
  </w:style>
  <w:style w:type="paragraph" w:customStyle="1" w:styleId="Topic300">
    <w:name w:val="Topic300"/>
    <w:basedOn w:val="Standard"/>
    <w:rsid w:val="007B5068"/>
    <w:pPr>
      <w:ind w:left="1701" w:hanging="1701"/>
    </w:pPr>
  </w:style>
  <w:style w:type="paragraph" w:customStyle="1" w:styleId="Topic600">
    <w:name w:val="Topic600"/>
    <w:basedOn w:val="Standard"/>
    <w:rsid w:val="007B5068"/>
    <w:pPr>
      <w:ind w:left="3402" w:hanging="3402"/>
    </w:pPr>
  </w:style>
  <w:style w:type="paragraph" w:customStyle="1" w:styleId="Topic900">
    <w:name w:val="Topic900"/>
    <w:basedOn w:val="Standard"/>
    <w:rsid w:val="007B5068"/>
    <w:pPr>
      <w:ind w:left="5103" w:hanging="5103"/>
    </w:pPr>
  </w:style>
  <w:style w:type="paragraph" w:customStyle="1" w:styleId="Topic075Line">
    <w:name w:val="Topic075Line"/>
    <w:basedOn w:val="Standard"/>
    <w:rsid w:val="00832D01"/>
    <w:pPr>
      <w:tabs>
        <w:tab w:val="right" w:leader="underscore" w:pos="9072"/>
      </w:tabs>
      <w:ind w:left="425" w:hanging="425"/>
    </w:pPr>
  </w:style>
  <w:style w:type="paragraph" w:customStyle="1" w:styleId="Topic300Line">
    <w:name w:val="Topic300Line"/>
    <w:basedOn w:val="Standard"/>
    <w:rsid w:val="00832D01"/>
    <w:pPr>
      <w:tabs>
        <w:tab w:val="right" w:leader="underscore" w:pos="9072"/>
      </w:tabs>
      <w:ind w:left="1701" w:hanging="1701"/>
    </w:pPr>
  </w:style>
  <w:style w:type="paragraph" w:customStyle="1" w:styleId="Topic600Line">
    <w:name w:val="Topic600Line"/>
    <w:basedOn w:val="Standard"/>
    <w:rsid w:val="00832D01"/>
    <w:pPr>
      <w:tabs>
        <w:tab w:val="right" w:leader="underscore" w:pos="9072"/>
      </w:tabs>
      <w:ind w:left="3402" w:hanging="3402"/>
    </w:pPr>
  </w:style>
  <w:style w:type="paragraph" w:customStyle="1" w:styleId="Topic900Line">
    <w:name w:val="Topic900Line"/>
    <w:basedOn w:val="Standard"/>
    <w:rsid w:val="00832D01"/>
    <w:pPr>
      <w:tabs>
        <w:tab w:val="right" w:leader="underscore" w:pos="9072"/>
      </w:tabs>
      <w:ind w:left="5103" w:hanging="5103"/>
    </w:pPr>
  </w:style>
  <w:style w:type="paragraph" w:customStyle="1" w:styleId="ListWithSymbols">
    <w:name w:val="ListWithSymbols"/>
    <w:basedOn w:val="Standard"/>
    <w:rsid w:val="00A36F0F"/>
    <w:pPr>
      <w:numPr>
        <w:numId w:val="1"/>
      </w:numPr>
    </w:pPr>
  </w:style>
  <w:style w:type="paragraph" w:customStyle="1" w:styleId="ListWithLetters">
    <w:name w:val="ListWithLetters"/>
    <w:basedOn w:val="Standard"/>
    <w:rsid w:val="00A36F0F"/>
    <w:pPr>
      <w:numPr>
        <w:numId w:val="2"/>
      </w:numPr>
      <w:tabs>
        <w:tab w:val="left" w:pos="425"/>
      </w:tabs>
      <w:ind w:left="425" w:hanging="425"/>
    </w:pPr>
  </w:style>
  <w:style w:type="paragraph" w:customStyle="1" w:styleId="ListWithCheckboxes">
    <w:name w:val="ListWithCheckboxes"/>
    <w:basedOn w:val="Standard"/>
    <w:rsid w:val="00A36F0F"/>
    <w:pPr>
      <w:numPr>
        <w:numId w:val="3"/>
      </w:numPr>
      <w:tabs>
        <w:tab w:val="clear" w:pos="360"/>
        <w:tab w:val="left" w:pos="425"/>
      </w:tabs>
      <w:ind w:left="425" w:hanging="425"/>
    </w:pPr>
  </w:style>
  <w:style w:type="paragraph" w:customStyle="1" w:styleId="PositionWithValueLine">
    <w:name w:val="PositionWithValueLine"/>
    <w:basedOn w:val="PositionWithValue"/>
    <w:next w:val="PositionWithValue"/>
    <w:rsid w:val="00BE199D"/>
    <w:pPr>
      <w:tabs>
        <w:tab w:val="clear" w:pos="8675"/>
        <w:tab w:val="left" w:leader="underscore" w:pos="8987"/>
      </w:tabs>
    </w:pPr>
    <w:rPr>
      <w:sz w:val="8"/>
    </w:rPr>
  </w:style>
  <w:style w:type="character" w:styleId="Fett">
    <w:name w:val="Strong"/>
    <w:qFormat/>
    <w:rsid w:val="00256E98"/>
    <w:rPr>
      <w:b/>
      <w:bCs/>
    </w:rPr>
  </w:style>
  <w:style w:type="paragraph" w:customStyle="1" w:styleId="Inhalts-Typ">
    <w:name w:val="Inhalts-Typ"/>
    <w:basedOn w:val="Standard"/>
    <w:link w:val="Inhalts-TypZchn"/>
    <w:rsid w:val="009144CD"/>
    <w:rPr>
      <w:rFonts w:ascii="Arial Black" w:hAnsi="Arial Black"/>
      <w:caps/>
      <w:sz w:val="24"/>
    </w:rPr>
  </w:style>
  <w:style w:type="character" w:customStyle="1" w:styleId="Inhalts-TypZchn">
    <w:name w:val="Inhalts-Typ Zchn"/>
    <w:link w:val="Inhalts-Typ"/>
    <w:rsid w:val="009144CD"/>
    <w:rPr>
      <w:rFonts w:ascii="Arial Black" w:hAnsi="Arial Black"/>
      <w:caps/>
      <w:kern w:val="10"/>
      <w:sz w:val="24"/>
    </w:rPr>
  </w:style>
  <w:style w:type="paragraph" w:styleId="Untertitel">
    <w:name w:val="Subtitle"/>
    <w:basedOn w:val="Standard"/>
    <w:next w:val="Standard"/>
    <w:qFormat/>
    <w:rsid w:val="0058360E"/>
    <w:pPr>
      <w:keepNext/>
      <w:keepLines/>
      <w:spacing w:before="220" w:after="120"/>
      <w:outlineLvl w:val="1"/>
    </w:pPr>
    <w:rPr>
      <w:rFonts w:cs="Arial"/>
      <w:b/>
      <w:sz w:val="24"/>
    </w:rPr>
  </w:style>
  <w:style w:type="paragraph" w:customStyle="1" w:styleId="Topic750Line">
    <w:name w:val="Topic750Line"/>
    <w:basedOn w:val="Standard"/>
    <w:rsid w:val="00832D01"/>
    <w:pPr>
      <w:tabs>
        <w:tab w:val="right" w:leader="underscore" w:pos="9072"/>
      </w:tabs>
      <w:ind w:left="4253" w:hanging="4253"/>
    </w:pPr>
  </w:style>
  <w:style w:type="paragraph" w:customStyle="1" w:styleId="Art-Titel">
    <w:name w:val="Art-Titel"/>
    <w:basedOn w:val="Standard"/>
    <w:next w:val="Art-Text"/>
    <w:rsid w:val="002B5781"/>
    <w:pPr>
      <w:ind w:left="1134" w:hanging="1134"/>
    </w:pPr>
    <w:rPr>
      <w:b/>
      <w:lang w:val="en-US"/>
    </w:rPr>
  </w:style>
  <w:style w:type="paragraph" w:customStyle="1" w:styleId="Art-Text">
    <w:name w:val="Art-Text"/>
    <w:basedOn w:val="Art-Titel"/>
    <w:rsid w:val="002B5781"/>
    <w:pPr>
      <w:ind w:left="425" w:hanging="425"/>
    </w:pPr>
    <w:rPr>
      <w:b w:val="0"/>
    </w:rPr>
  </w:style>
  <w:style w:type="character" w:customStyle="1" w:styleId="Art-Hochgestellt">
    <w:name w:val="Art-Hochgestellt"/>
    <w:rsid w:val="002B5781"/>
    <w:rPr>
      <w:vertAlign w:val="superscript"/>
    </w:rPr>
  </w:style>
  <w:style w:type="character" w:styleId="Hervorhebung">
    <w:name w:val="Emphasis"/>
    <w:uiPriority w:val="3"/>
    <w:qFormat/>
    <w:rsid w:val="00203054"/>
    <w:rPr>
      <w:b/>
      <w:iCs/>
    </w:rPr>
  </w:style>
  <w:style w:type="paragraph" w:customStyle="1" w:styleId="CityDate">
    <w:name w:val="CityDate"/>
    <w:basedOn w:val="Standard"/>
    <w:rsid w:val="008B7918"/>
    <w:pPr>
      <w:spacing w:before="240"/>
    </w:pPr>
  </w:style>
  <w:style w:type="paragraph" w:customStyle="1" w:styleId="Klassifizierungen">
    <w:name w:val="Klassifizierungen"/>
    <w:basedOn w:val="Absender"/>
    <w:rsid w:val="000847D5"/>
    <w:rPr>
      <w:noProof/>
    </w:rPr>
  </w:style>
  <w:style w:type="character" w:styleId="Seitenzahl">
    <w:name w:val="page number"/>
    <w:rsid w:val="00F31604"/>
    <w:rPr>
      <w:rFonts w:cs="Times New Roman"/>
      <w:lang w:val="de-CH" w:eastAsia="x-none"/>
    </w:rPr>
  </w:style>
  <w:style w:type="paragraph" w:customStyle="1" w:styleId="Fusszeile-Pfad">
    <w:name w:val="Fusszeile-Pfad"/>
    <w:basedOn w:val="Standard"/>
    <w:rsid w:val="002C10EE"/>
    <w:rPr>
      <w:color w:val="808080"/>
      <w:sz w:val="12"/>
    </w:rPr>
  </w:style>
  <w:style w:type="paragraph" w:styleId="Umschlagabsenderadresse">
    <w:name w:val="envelope return"/>
    <w:basedOn w:val="Standard"/>
    <w:semiHidden/>
    <w:rsid w:val="00FE274A"/>
    <w:rPr>
      <w:rFonts w:cs="Arial"/>
    </w:rPr>
  </w:style>
  <w:style w:type="paragraph" w:styleId="Umschlagadresse">
    <w:name w:val="envelope address"/>
    <w:basedOn w:val="Standard"/>
    <w:semiHidden/>
    <w:rsid w:val="00FE274A"/>
    <w:pPr>
      <w:framePr w:w="4320" w:h="2160" w:hRule="exact" w:hSpace="141" w:wrap="auto" w:hAnchor="page" w:xAlign="center" w:yAlign="bottom"/>
      <w:ind w:left="1"/>
    </w:pPr>
    <w:rPr>
      <w:rFonts w:cs="Arial"/>
      <w:sz w:val="24"/>
    </w:rPr>
  </w:style>
  <w:style w:type="paragraph" w:customStyle="1" w:styleId="berschrift1oNr">
    <w:name w:val="Überschrift 1 o. Nr."/>
    <w:basedOn w:val="Standard"/>
    <w:next w:val="Standard"/>
    <w:qFormat/>
    <w:rsid w:val="00086EFC"/>
    <w:pPr>
      <w:spacing w:before="240" w:after="120"/>
    </w:pPr>
    <w:rPr>
      <w:rFonts w:ascii="Arial Black" w:hAnsi="Arial Black"/>
      <w:sz w:val="24"/>
    </w:rPr>
  </w:style>
  <w:style w:type="paragraph" w:customStyle="1" w:styleId="berschrift2oNr">
    <w:name w:val="Überschrift 2 o. Nr."/>
    <w:basedOn w:val="Standard"/>
    <w:next w:val="Standard"/>
    <w:qFormat/>
    <w:rsid w:val="00086EFC"/>
    <w:pPr>
      <w:spacing w:before="240" w:after="60"/>
    </w:pPr>
    <w:rPr>
      <w:b/>
      <w:sz w:val="24"/>
    </w:rPr>
  </w:style>
  <w:style w:type="paragraph" w:customStyle="1" w:styleId="berschrift3oNr">
    <w:name w:val="Überschrift 3 o. Nr."/>
    <w:basedOn w:val="Standard"/>
    <w:next w:val="Standard"/>
    <w:qFormat/>
    <w:rsid w:val="00E76AE9"/>
    <w:pPr>
      <w:spacing w:before="240" w:after="60"/>
    </w:pPr>
    <w:rPr>
      <w:b/>
    </w:rPr>
  </w:style>
  <w:style w:type="paragraph" w:customStyle="1" w:styleId="berschrift4oNr">
    <w:name w:val="Überschrift 4 o. Nr."/>
    <w:basedOn w:val="Standard"/>
    <w:next w:val="Standard"/>
    <w:qFormat/>
    <w:rsid w:val="00086EFC"/>
    <w:pPr>
      <w:spacing w:before="120"/>
    </w:pPr>
    <w:rPr>
      <w:b/>
    </w:rPr>
  </w:style>
  <w:style w:type="paragraph" w:customStyle="1" w:styleId="Abschnitt">
    <w:name w:val="Abschnitt"/>
    <w:basedOn w:val="Standard"/>
    <w:next w:val="Standard"/>
    <w:qFormat/>
    <w:rsid w:val="008B0078"/>
    <w:pPr>
      <w:pageBreakBefore/>
      <w:pBdr>
        <w:bottom w:val="single" w:sz="4" w:space="1" w:color="auto"/>
      </w:pBdr>
      <w:spacing w:after="240"/>
      <w:outlineLvl w:val="5"/>
    </w:pPr>
    <w:rPr>
      <w:b/>
      <w:sz w:val="32"/>
    </w:rPr>
  </w:style>
  <w:style w:type="paragraph" w:styleId="Verzeichnis1">
    <w:name w:val="toc 1"/>
    <w:basedOn w:val="Standard"/>
    <w:next w:val="Standard"/>
    <w:uiPriority w:val="39"/>
    <w:rsid w:val="00AF1EC7"/>
    <w:pPr>
      <w:tabs>
        <w:tab w:val="right" w:pos="9061"/>
      </w:tabs>
      <w:spacing w:before="120" w:after="60"/>
      <w:outlineLvl w:val="0"/>
    </w:pPr>
    <w:rPr>
      <w:b/>
    </w:rPr>
  </w:style>
  <w:style w:type="paragraph" w:styleId="Verzeichnis2">
    <w:name w:val="toc 2"/>
    <w:basedOn w:val="Standard"/>
    <w:next w:val="Standard"/>
    <w:uiPriority w:val="39"/>
    <w:rsid w:val="00AF1EC7"/>
    <w:pPr>
      <w:tabs>
        <w:tab w:val="right" w:pos="9061"/>
      </w:tabs>
      <w:spacing w:before="60"/>
      <w:ind w:left="284"/>
      <w:outlineLvl w:val="1"/>
    </w:pPr>
    <w:rPr>
      <w:b/>
    </w:rPr>
  </w:style>
  <w:style w:type="paragraph" w:styleId="Verzeichnis3">
    <w:name w:val="toc 3"/>
    <w:basedOn w:val="Standard"/>
    <w:next w:val="Standard"/>
    <w:uiPriority w:val="39"/>
    <w:rsid w:val="003974B7"/>
    <w:pPr>
      <w:tabs>
        <w:tab w:val="right" w:pos="9061"/>
      </w:tabs>
      <w:spacing w:before="60"/>
      <w:ind w:left="284"/>
      <w:outlineLvl w:val="2"/>
    </w:pPr>
    <w:rPr>
      <w:b/>
    </w:rPr>
  </w:style>
  <w:style w:type="character" w:styleId="Hyperlink">
    <w:name w:val="Hyperlink"/>
    <w:basedOn w:val="Absatz-Standardschriftart"/>
    <w:uiPriority w:val="99"/>
    <w:unhideWhenUsed/>
    <w:rsid w:val="00236843"/>
    <w:rPr>
      <w:color w:val="0000FF" w:themeColor="hyperlink"/>
      <w:u w:val="single"/>
      <w:lang w:val="de-CH"/>
    </w:rPr>
  </w:style>
  <w:style w:type="paragraph" w:styleId="Verzeichnis6">
    <w:name w:val="toc 6"/>
    <w:basedOn w:val="Standard"/>
    <w:next w:val="Standard"/>
    <w:uiPriority w:val="39"/>
    <w:rsid w:val="00FB15C0"/>
    <w:pPr>
      <w:pBdr>
        <w:bottom w:val="single" w:sz="4" w:space="1" w:color="auto"/>
      </w:pBdr>
      <w:tabs>
        <w:tab w:val="right" w:pos="9061"/>
      </w:tabs>
      <w:spacing w:before="240" w:after="120"/>
      <w:outlineLvl w:val="5"/>
    </w:pPr>
    <w:rPr>
      <w:rFonts w:ascii="Arial Black" w:hAnsi="Arial Black"/>
    </w:rPr>
  </w:style>
  <w:style w:type="paragraph" w:styleId="Verzeichnis4">
    <w:name w:val="toc 4"/>
    <w:basedOn w:val="Standard"/>
    <w:next w:val="Standard"/>
    <w:uiPriority w:val="39"/>
    <w:rsid w:val="00DA5816"/>
    <w:pPr>
      <w:tabs>
        <w:tab w:val="right" w:pos="9061"/>
      </w:tabs>
      <w:spacing w:before="60"/>
      <w:ind w:left="284"/>
      <w:outlineLvl w:val="3"/>
    </w:pPr>
    <w:rPr>
      <w:b/>
    </w:rPr>
  </w:style>
  <w:style w:type="paragraph" w:styleId="Sprechblasentext">
    <w:name w:val="Balloon Text"/>
    <w:basedOn w:val="Standard"/>
    <w:link w:val="SprechblasentextZchn"/>
    <w:rsid w:val="00845F20"/>
    <w:rPr>
      <w:rFonts w:ascii="Tahoma" w:hAnsi="Tahoma" w:cs="Tahoma"/>
      <w:sz w:val="16"/>
      <w:szCs w:val="16"/>
    </w:rPr>
  </w:style>
  <w:style w:type="character" w:customStyle="1" w:styleId="SprechblasentextZchn">
    <w:name w:val="Sprechblasentext Zchn"/>
    <w:basedOn w:val="Absatz-Standardschriftart"/>
    <w:link w:val="Sprechblasentext"/>
    <w:rsid w:val="00845F20"/>
    <w:rPr>
      <w:rFonts w:ascii="Tahoma" w:hAnsi="Tahoma" w:cs="Tahoma"/>
      <w:kern w:val="10"/>
      <w:sz w:val="16"/>
      <w:szCs w:val="16"/>
      <w:lang w:val="de-CH" w:eastAsia="en-US"/>
    </w:rPr>
  </w:style>
  <w:style w:type="table" w:styleId="Tabellenraster">
    <w:name w:val="Table Grid"/>
    <w:basedOn w:val="NormaleTabelle"/>
    <w:rsid w:val="00C31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5">
    <w:name w:val="toc 5"/>
    <w:basedOn w:val="Standard"/>
    <w:next w:val="Standard"/>
    <w:uiPriority w:val="39"/>
    <w:rsid w:val="00FB15C0"/>
    <w:pPr>
      <w:tabs>
        <w:tab w:val="left" w:pos="9061"/>
      </w:tabs>
      <w:spacing w:before="60"/>
      <w:ind w:left="284"/>
      <w:outlineLvl w:val="4"/>
    </w:pPr>
    <w:rPr>
      <w:b/>
    </w:rPr>
  </w:style>
  <w:style w:type="paragraph" w:styleId="Verzeichnis7">
    <w:name w:val="toc 7"/>
    <w:basedOn w:val="Standard"/>
    <w:next w:val="Standard"/>
    <w:autoRedefine/>
    <w:uiPriority w:val="39"/>
    <w:rsid w:val="0099421F"/>
    <w:pPr>
      <w:spacing w:after="100"/>
      <w:ind w:left="1320"/>
    </w:pPr>
  </w:style>
  <w:style w:type="paragraph" w:styleId="Verzeichnis8">
    <w:name w:val="toc 8"/>
    <w:basedOn w:val="Standard"/>
    <w:next w:val="Standard"/>
    <w:autoRedefine/>
    <w:uiPriority w:val="39"/>
    <w:rsid w:val="0099421F"/>
    <w:pPr>
      <w:spacing w:after="100"/>
      <w:ind w:left="1540"/>
    </w:pPr>
  </w:style>
  <w:style w:type="paragraph" w:styleId="Verzeichnis9">
    <w:name w:val="toc 9"/>
    <w:basedOn w:val="Standard"/>
    <w:next w:val="Standard"/>
    <w:autoRedefine/>
    <w:uiPriority w:val="39"/>
    <w:rsid w:val="0099421F"/>
    <w:pPr>
      <w:spacing w:after="100"/>
      <w:ind w:left="1760"/>
    </w:pPr>
  </w:style>
  <w:style w:type="paragraph" w:customStyle="1" w:styleId="Appendix">
    <w:name w:val="Appendix"/>
    <w:basedOn w:val="berschrift1oNr"/>
    <w:next w:val="Standard"/>
    <w:uiPriority w:val="1"/>
    <w:rsid w:val="00086EFC"/>
    <w:pPr>
      <w:keepNext/>
      <w:keepLines/>
      <w:outlineLvl w:val="0"/>
    </w:pPr>
  </w:style>
  <w:style w:type="paragraph" w:customStyle="1" w:styleId="Balkenberschrift">
    <w:name w:val="Balkenüberschrift"/>
    <w:basedOn w:val="Standard"/>
    <w:next w:val="Standard"/>
    <w:uiPriority w:val="4"/>
    <w:qFormat/>
    <w:rsid w:val="00086EFC"/>
    <w:pPr>
      <w:keepNext/>
      <w:keepLines/>
      <w:spacing w:after="240"/>
    </w:pPr>
    <w:rPr>
      <w:rFonts w:ascii="Times New Roman" w:hAnsi="Times New Roman"/>
      <w:i/>
      <w:color w:val="808080" w:themeColor="background1" w:themeShade="80"/>
      <w:sz w:val="72"/>
    </w:rPr>
  </w:style>
  <w:style w:type="paragraph" w:styleId="Funotentext">
    <w:name w:val="footnote text"/>
    <w:basedOn w:val="Standard"/>
    <w:link w:val="FunotentextZchn"/>
    <w:rsid w:val="00860C3F"/>
    <w:rPr>
      <w:sz w:val="12"/>
    </w:rPr>
  </w:style>
  <w:style w:type="character" w:customStyle="1" w:styleId="FunotentextZchn">
    <w:name w:val="Fußnotentext Zchn"/>
    <w:basedOn w:val="Absatz-Standardschriftart"/>
    <w:link w:val="Funotentext"/>
    <w:rsid w:val="00860C3F"/>
    <w:rPr>
      <w:rFonts w:ascii="Arial" w:hAnsi="Arial"/>
      <w:kern w:val="10"/>
      <w:sz w:val="12"/>
      <w:lang w:val="de-CH" w:eastAsia="en-US"/>
    </w:rPr>
  </w:style>
  <w:style w:type="character" w:styleId="Funotenzeichen">
    <w:name w:val="footnote reference"/>
    <w:basedOn w:val="Absatz-Standardschriftart"/>
    <w:uiPriority w:val="99"/>
    <w:unhideWhenUsed/>
    <w:rsid w:val="006A7867"/>
    <w:rPr>
      <w:vertAlign w:val="superscript"/>
      <w:lang w:val="de-CH"/>
    </w:rPr>
  </w:style>
  <w:style w:type="paragraph" w:customStyle="1" w:styleId="Fu-Endnotenberschrift1">
    <w:name w:val="Fuß/-Endnotenüberschrift1"/>
    <w:basedOn w:val="Standard"/>
    <w:next w:val="Standard"/>
    <w:link w:val="Fu-EndnotenberschriftZchn"/>
    <w:rsid w:val="00653E46"/>
    <w:rPr>
      <w:sz w:val="12"/>
      <w:vertAlign w:val="superscript"/>
    </w:rPr>
  </w:style>
  <w:style w:type="character" w:customStyle="1" w:styleId="Fu-EndnotenberschriftZchn">
    <w:name w:val="Fuß/-Endnotenüberschrift Zchn"/>
    <w:basedOn w:val="Absatz-Standardschriftart"/>
    <w:link w:val="Fu-Endnotenberschrift1"/>
    <w:rsid w:val="00653E46"/>
    <w:rPr>
      <w:sz w:val="12"/>
      <w:vertAlign w:val="superscript"/>
      <w:lang w:val="de-CH"/>
    </w:rPr>
  </w:style>
  <w:style w:type="paragraph" w:customStyle="1" w:styleId="Metadaten">
    <w:name w:val="Metadaten"/>
    <w:basedOn w:val="Standard"/>
    <w:next w:val="Standard"/>
    <w:rsid w:val="00623549"/>
    <w:rPr>
      <w:rFonts w:cs="Arial"/>
    </w:rPr>
  </w:style>
  <w:style w:type="paragraph" w:customStyle="1" w:styleId="Vorstossnummer">
    <w:name w:val="Vorstossnummer"/>
    <w:basedOn w:val="Standard"/>
    <w:next w:val="Standard"/>
    <w:link w:val="VorstossnummerZchn"/>
    <w:rsid w:val="002A147F"/>
    <w:pPr>
      <w:jc w:val="right"/>
    </w:pPr>
    <w:rPr>
      <w:rFonts w:ascii="Arial Black" w:hAnsi="Arial Black"/>
      <w:caps/>
      <w:sz w:val="24"/>
      <w:szCs w:val="24"/>
    </w:rPr>
  </w:style>
  <w:style w:type="character" w:customStyle="1" w:styleId="VorstossnummerZchn">
    <w:name w:val="Vorstossnummer Zchn"/>
    <w:basedOn w:val="Absatz-Standardschriftart"/>
    <w:link w:val="Vorstossnummer"/>
    <w:rsid w:val="002A147F"/>
    <w:rPr>
      <w:rFonts w:ascii="Arial Black" w:hAnsi="Arial Black"/>
      <w:caps/>
      <w:kern w:val="10"/>
      <w:sz w:val="24"/>
      <w:szCs w:val="24"/>
      <w:lang w:val="de-CH"/>
    </w:rPr>
  </w:style>
  <w:style w:type="paragraph" w:styleId="Listenabsatz">
    <w:name w:val="List Paragraph"/>
    <w:basedOn w:val="Standard"/>
    <w:uiPriority w:val="34"/>
    <w:qFormat/>
    <w:rsid w:val="00875108"/>
    <w:pPr>
      <w:ind w:left="720"/>
      <w:contextualSpacing/>
    </w:pPr>
    <w:rPr>
      <w:szCs w:val="24"/>
      <w:lang w:eastAsia="en-US"/>
    </w:rPr>
  </w:style>
  <w:style w:type="paragraph" w:customStyle="1" w:styleId="Minimal">
    <w:name w:val="Minimal"/>
    <w:basedOn w:val="Standard"/>
    <w:next w:val="Standard"/>
    <w:rsid w:val="006350A1"/>
    <w:rPr>
      <w:color w:val="FFFFFF" w:themeColor="background1"/>
      <w:sz w:val="2"/>
    </w:rPr>
  </w:style>
  <w:style w:type="paragraph" w:customStyle="1" w:styleId="Haupttitel">
    <w:name w:val="Haupttitel"/>
    <w:basedOn w:val="Standard"/>
    <w:next w:val="Standard"/>
    <w:uiPriority w:val="4"/>
    <w:rsid w:val="00782C6A"/>
    <w:rPr>
      <w:rFonts w:ascii="Arial Black" w:hAnsi="Arial Black"/>
      <w:color w:val="000000" w:themeColor="text1"/>
      <w:sz w:val="26"/>
    </w:rPr>
  </w:style>
  <w:style w:type="paragraph" w:customStyle="1" w:styleId="Zwischentitel">
    <w:name w:val="Zwischentitel"/>
    <w:basedOn w:val="Standard"/>
    <w:next w:val="Standard"/>
    <w:rsid w:val="00782C6A"/>
    <w:rPr>
      <w:b/>
    </w:rPr>
  </w:style>
  <w:style w:type="paragraph" w:customStyle="1" w:styleId="Fusszeile">
    <w:name w:val="Fusszeile"/>
    <w:basedOn w:val="Standard"/>
    <w:rsid w:val="003A1AC5"/>
    <w:pPr>
      <w:tabs>
        <w:tab w:val="center" w:pos="4321"/>
        <w:tab w:val="right" w:pos="8641"/>
      </w:tabs>
    </w:pPr>
    <w:rPr>
      <w:sz w:val="16"/>
    </w:rPr>
  </w:style>
  <w:style w:type="paragraph" w:customStyle="1" w:styleId="Fusszeile-Seite">
    <w:name w:val="Fusszeile-Seite"/>
    <w:basedOn w:val="Standard"/>
    <w:rsid w:val="00C60765"/>
    <w:pPr>
      <w:jc w:val="right"/>
    </w:pPr>
    <w:rPr>
      <w:sz w:val="16"/>
    </w:rPr>
  </w:style>
  <w:style w:type="paragraph" w:customStyle="1" w:styleId="ListLevelsWithNumbers">
    <w:name w:val="ListLevelsWithNumbers"/>
    <w:basedOn w:val="Standard"/>
    <w:qFormat/>
    <w:rsid w:val="00A44E0E"/>
    <w:pPr>
      <w:numPr>
        <w:numId w:val="5"/>
      </w:numPr>
    </w:pPr>
  </w:style>
  <w:style w:type="paragraph" w:customStyle="1" w:styleId="ListWithNumbers">
    <w:name w:val="ListWithNumbers"/>
    <w:basedOn w:val="Standard"/>
    <w:qFormat/>
    <w:rsid w:val="00A44E0E"/>
    <w:pPr>
      <w:numPr>
        <w:numId w:val="6"/>
      </w:numPr>
      <w:tabs>
        <w:tab w:val="left" w:pos="425"/>
      </w:tabs>
    </w:pPr>
  </w:style>
  <w:style w:type="character" w:styleId="Kommentarzeichen">
    <w:name w:val="annotation reference"/>
    <w:basedOn w:val="Absatz-Standardschriftart"/>
    <w:semiHidden/>
    <w:unhideWhenUsed/>
    <w:rsid w:val="004A1DBB"/>
    <w:rPr>
      <w:sz w:val="16"/>
      <w:szCs w:val="16"/>
    </w:rPr>
  </w:style>
  <w:style w:type="paragraph" w:styleId="Kommentartext">
    <w:name w:val="annotation text"/>
    <w:basedOn w:val="Standard"/>
    <w:link w:val="KommentartextZchn"/>
    <w:semiHidden/>
    <w:unhideWhenUsed/>
    <w:rsid w:val="004A1DBB"/>
    <w:rPr>
      <w:sz w:val="20"/>
      <w:szCs w:val="20"/>
    </w:rPr>
  </w:style>
  <w:style w:type="character" w:customStyle="1" w:styleId="KommentartextZchn">
    <w:name w:val="Kommentartext Zchn"/>
    <w:basedOn w:val="Absatz-Standardschriftart"/>
    <w:link w:val="Kommentartext"/>
    <w:semiHidden/>
    <w:rsid w:val="004A1DBB"/>
    <w:rPr>
      <w:kern w:val="10"/>
      <w:sz w:val="20"/>
      <w:szCs w:val="20"/>
    </w:rPr>
  </w:style>
  <w:style w:type="paragraph" w:styleId="Kommentarthema">
    <w:name w:val="annotation subject"/>
    <w:basedOn w:val="Kommentartext"/>
    <w:next w:val="Kommentartext"/>
    <w:link w:val="KommentarthemaZchn"/>
    <w:semiHidden/>
    <w:unhideWhenUsed/>
    <w:rsid w:val="004A1DBB"/>
    <w:rPr>
      <w:b/>
      <w:bCs/>
    </w:rPr>
  </w:style>
  <w:style w:type="character" w:customStyle="1" w:styleId="KommentarthemaZchn">
    <w:name w:val="Kommentarthema Zchn"/>
    <w:basedOn w:val="KommentartextZchn"/>
    <w:link w:val="Kommentarthema"/>
    <w:semiHidden/>
    <w:rsid w:val="004A1DBB"/>
    <w:rPr>
      <w:b/>
      <w:bCs/>
      <w:kern w:val="10"/>
      <w:sz w:val="20"/>
      <w:szCs w:val="20"/>
    </w:rPr>
  </w:style>
  <w:style w:type="paragraph" w:styleId="Titel">
    <w:name w:val="Title"/>
    <w:basedOn w:val="Standard"/>
    <w:next w:val="Standard"/>
    <w:link w:val="TitelZchn"/>
    <w:qFormat/>
    <w:rsid w:val="00B93611"/>
    <w:pPr>
      <w:keepNext/>
      <w:keepLines/>
    </w:pPr>
    <w:rPr>
      <w:rFonts w:cs="Arial"/>
      <w:b/>
      <w:bCs/>
      <w:kern w:val="28"/>
      <w:szCs w:val="32"/>
      <w:lang w:eastAsia="en-US"/>
    </w:rPr>
  </w:style>
  <w:style w:type="character" w:customStyle="1" w:styleId="TitelZchn">
    <w:name w:val="Titel Zchn"/>
    <w:basedOn w:val="Absatz-Standardschriftart"/>
    <w:link w:val="Titel"/>
    <w:rsid w:val="00B93611"/>
    <w:rPr>
      <w:rFonts w:cs="Arial"/>
      <w:b/>
      <w:bCs/>
      <w:kern w:val="28"/>
      <w:szCs w:val="32"/>
      <w:lang w:eastAsia="en-US"/>
    </w:rPr>
  </w:style>
  <w:style w:type="paragraph" w:customStyle="1" w:styleId="Tabellentitel">
    <w:name w:val="Tabellentitel"/>
    <w:basedOn w:val="Standard"/>
    <w:rsid w:val="00B93611"/>
    <w:pPr>
      <w:spacing w:before="60" w:after="60"/>
    </w:pPr>
    <w:rPr>
      <w:b/>
      <w:kern w:val="0"/>
      <w:sz w:val="18"/>
      <w:szCs w:val="20"/>
      <w:lang w:eastAsia="de-DE"/>
    </w:rPr>
  </w:style>
  <w:style w:type="paragraph" w:styleId="Listennummer">
    <w:name w:val="List Number"/>
    <w:basedOn w:val="Standard"/>
    <w:uiPriority w:val="99"/>
    <w:rsid w:val="00B93611"/>
    <w:pPr>
      <w:tabs>
        <w:tab w:val="num" w:pos="360"/>
      </w:tabs>
      <w:spacing w:before="120" w:after="60"/>
      <w:ind w:left="360" w:hanging="360"/>
    </w:pPr>
    <w:rPr>
      <w:kern w:val="0"/>
      <w:sz w:val="20"/>
      <w:szCs w:val="20"/>
      <w:lang w:eastAsia="de-DE"/>
    </w:rPr>
  </w:style>
  <w:style w:type="paragraph" w:customStyle="1" w:styleId="Tabellentextlinksbndig">
    <w:name w:val="Tabellentext linksbündig"/>
    <w:basedOn w:val="Standard"/>
    <w:rsid w:val="00B93611"/>
    <w:pPr>
      <w:spacing w:before="60" w:after="60"/>
    </w:pPr>
    <w:rPr>
      <w:kern w:val="0"/>
      <w:sz w:val="18"/>
      <w:szCs w:val="20"/>
      <w:lang w:eastAsia="de-DE"/>
    </w:rPr>
  </w:style>
  <w:style w:type="paragraph" w:styleId="berarbeitung">
    <w:name w:val="Revision"/>
    <w:hidden/>
    <w:uiPriority w:val="99"/>
    <w:semiHidden/>
    <w:rsid w:val="00051D5C"/>
    <w:rPr>
      <w:kern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89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etz\AppData\Local\Temp\officeatwork\temp0000\Templates\205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8CFA29889F42FB9A36C1081BE588C5"/>
        <w:category>
          <w:name w:val="Allgemein"/>
          <w:gallery w:val="placeholder"/>
        </w:category>
        <w:types>
          <w:type w:val="bbPlcHdr"/>
        </w:types>
        <w:behaviors>
          <w:behavior w:val="content"/>
        </w:behaviors>
        <w:guid w:val="{E8CDC469-A8D5-4D64-BBA2-24579159FC95}"/>
      </w:docPartPr>
      <w:docPartBody>
        <w:p w:rsidR="00014682" w:rsidRDefault="00D30711">
          <w:pPr>
            <w:pStyle w:val="778CFA29889F42FB9A36C1081BE588C5"/>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11"/>
    <w:rsid w:val="00014682"/>
    <w:rsid w:val="00735E98"/>
    <w:rsid w:val="00D307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78CFA29889F42FB9A36C1081BE588C5">
    <w:name w:val="778CFA29889F42FB9A36C1081BE58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MasterProperties">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</officeatwork>
</file>

<file path=customXml/item2.xml><?xml version="1.0" encoding="utf-8"?>
<officeatwork xmlns="http://schemas.officeatwork.com/Formulas">eNqVkU1OwzAQhfecIjISTqSopsCqJJZoK1a0jWBTqepicKbEamwHj8PP2VhwJK5QApSWHV2O5n3z3tN8vL1n186btgaS2ail4Mzc1AX4EM0LCFXOhKWBW620QgjPzq+7eeYfwGqCoJ3ts2gKBqkBhTmrQmgGQpCq0AD19sGeckb8WExuOgsW3eFji1bhtDX36HN2yuQ2j1wshrVT65ifHL+ML494Gk2AAvrCuwZ9eI35fgye8quy9Eg07PMk/Wb+CZwdCpwfClzwJFkuM7Htlo2cLXUn+qw5s7eoUD/hGALEX7rdOhN/viJ/b5DcAPWunOo=</officeatwork>
</file>

<file path=customXml/item3.xml><?xml version="1.0" encoding="utf-8"?>
<officeatwork xmlns="http://schemas.officeatwork.com/Media"/>
</file>

<file path=customXml/item4.xml><?xml version="1.0" encoding="utf-8"?>
<officeatwork xmlns="http://schemas.officeatwork.com/CustomXMLPart">
  <Organisation1>Bau-, Umwelt- und Wirtschaftsdepartement</Organisation1>
</officeatwork>
</file>

<file path=customXml/item5.xml><?xml version="1.0" encoding="utf-8"?>
<officeatwork xmlns="http://schemas.officeatwork.com/Document">eNp7v3u/jUt+cmlual6JnU1wfk5pSWZ+nmeKnY0+MscnMS+9NDE91c7IwNTURh/OtQnLTC0HqoVScJMAxiof0g==</officeatwork>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8CF11-A810-401D-800B-33BC531979ED}">
  <ds:schemaRefs>
    <ds:schemaRef ds:uri="http://schemas.officeatwork.com/MasterProperties"/>
  </ds:schemaRefs>
</ds:datastoreItem>
</file>

<file path=customXml/itemProps2.xml><?xml version="1.0" encoding="utf-8"?>
<ds:datastoreItem xmlns:ds="http://schemas.openxmlformats.org/officeDocument/2006/customXml" ds:itemID="{A393CE47-6D34-4868-9C70-02D8CFA0A437}">
  <ds:schemaRefs>
    <ds:schemaRef ds:uri="http://schemas.officeatwork.com/Formulas"/>
  </ds:schemaRefs>
</ds:datastoreItem>
</file>

<file path=customXml/itemProps3.xml><?xml version="1.0" encoding="utf-8"?>
<ds:datastoreItem xmlns:ds="http://schemas.openxmlformats.org/officeDocument/2006/customXml" ds:itemID="{0BB302DD-BCC8-4F4F-9950-0C98E8BFDC8B}">
  <ds:schemaRefs>
    <ds:schemaRef ds:uri="http://schemas.officeatwork.com/Media"/>
  </ds:schemaRefs>
</ds:datastoreItem>
</file>

<file path=customXml/itemProps4.xml><?xml version="1.0" encoding="utf-8"?>
<ds:datastoreItem xmlns:ds="http://schemas.openxmlformats.org/officeDocument/2006/customXml" ds:itemID="{77B64A57-574E-4B82-813E-6EE8CE131B6B}">
  <ds:schemaRefs>
    <ds:schemaRef ds:uri="http://schemas.officeatwork.com/CustomXMLPart"/>
  </ds:schemaRefs>
</ds:datastoreItem>
</file>

<file path=customXml/itemProps5.xml><?xml version="1.0" encoding="utf-8"?>
<ds:datastoreItem xmlns:ds="http://schemas.openxmlformats.org/officeDocument/2006/customXml" ds:itemID="{6E453DD9-431E-4993-A33F-427D8AC9361D}">
  <ds:schemaRefs>
    <ds:schemaRef ds:uri="http://schemas.officeatwork.com/Document"/>
  </ds:schemaRefs>
</ds:datastoreItem>
</file>

<file path=customXml/itemProps6.xml><?xml version="1.0" encoding="utf-8"?>
<ds:datastoreItem xmlns:ds="http://schemas.openxmlformats.org/officeDocument/2006/customXml" ds:itemID="{4D485921-39DB-40B1-B3C4-5041B873B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2055.dot</Template>
  <TotalTime>0</TotalTime>
  <Pages>4</Pages>
  <Words>431</Words>
  <Characters>2716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T_-_A4_hoch</vt:lpstr>
      <vt:lpstr>Organisation</vt:lpstr>
    </vt:vector>
  </TitlesOfParts>
  <Manager>Judith Setz</Manager>
  <Company>Bau-, Umwelt- und Wirtschaftsdepartement</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T_-_A4_hoch</dc:title>
  <dc:subject/>
  <dc:creator>Judith Setz</dc:creator>
  <cp:keywords/>
  <dc:description/>
  <cp:lastModifiedBy>Abegg Patrick</cp:lastModifiedBy>
  <cp:revision>45</cp:revision>
  <cp:lastPrinted>2019-04-25T09:47:00Z</cp:lastPrinted>
  <dcterms:created xsi:type="dcterms:W3CDTF">2019-04-25T09:01:00Z</dcterms:created>
  <dcterms:modified xsi:type="dcterms:W3CDTF">2019-06-19T07:52:00Z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Judith Setz</vt:lpwstr>
  </property>
  <property fmtid="{D5CDD505-2E9C-101B-9397-08002B2CF9AE}" pid="3" name="CMIdata.Dok_Titel">
    <vt:lpwstr/>
  </property>
  <property fmtid="{D5CDD505-2E9C-101B-9397-08002B2CF9AE}" pid="4" name="CMIdata.G_Laufnummer">
    <vt:lpwstr/>
  </property>
  <property fmtid="{D5CDD505-2E9C-101B-9397-08002B2CF9AE}" pid="5" name="CMIdata.G_Signatur">
    <vt:lpwstr/>
  </property>
  <property fmtid="{D5CDD505-2E9C-101B-9397-08002B2CF9AE}" pid="6" name="Contactperson.Direct Fax">
    <vt:lpwstr/>
  </property>
  <property fmtid="{D5CDD505-2E9C-101B-9397-08002B2CF9AE}" pid="7" name="Contactperson.Direct Phone">
    <vt:lpwstr/>
  </property>
  <property fmtid="{D5CDD505-2E9C-101B-9397-08002B2CF9AE}" pid="8" name="Contactperson.DirectFax">
    <vt:lpwstr/>
  </property>
  <property fmtid="{D5CDD505-2E9C-101B-9397-08002B2CF9AE}" pid="9" name="Contactperson.DirectPhone">
    <vt:lpwstr>041 228 50 81</vt:lpwstr>
  </property>
  <property fmtid="{D5CDD505-2E9C-101B-9397-08002B2CF9AE}" pid="10" name="Contactperson.Name">
    <vt:lpwstr>Judith Setz</vt:lpwstr>
  </property>
  <property fmtid="{D5CDD505-2E9C-101B-9397-08002B2CF9AE}" pid="11" name="Doc.Date">
    <vt:lpwstr>Datum</vt:lpwstr>
  </property>
  <property fmtid="{D5CDD505-2E9C-101B-9397-08002B2CF9AE}" pid="12" name="Doc.of">
    <vt:lpwstr>von</vt:lpwstr>
  </property>
  <property fmtid="{D5CDD505-2E9C-101B-9397-08002B2CF9AE}" pid="13" name="Doc.Page">
    <vt:lpwstr>Seite</vt:lpwstr>
  </property>
  <property fmtid="{D5CDD505-2E9C-101B-9397-08002B2CF9AE}" pid="14" name="Doc.Text">
    <vt:lpwstr>[Text]</vt:lpwstr>
  </property>
  <property fmtid="{D5CDD505-2E9C-101B-9397-08002B2CF9AE}" pid="15" name="Organisation.AddressB1">
    <vt:lpwstr>Bau-, Umwelt- und Wirtschaftsdepartement</vt:lpwstr>
  </property>
  <property fmtid="{D5CDD505-2E9C-101B-9397-08002B2CF9AE}" pid="16" name="Organisation.AddressB2">
    <vt:lpwstr/>
  </property>
  <property fmtid="{D5CDD505-2E9C-101B-9397-08002B2CF9AE}" pid="17" name="Organisation.AddressB3">
    <vt:lpwstr/>
  </property>
  <property fmtid="{D5CDD505-2E9C-101B-9397-08002B2CF9AE}" pid="18" name="Organisation.AddressB4">
    <vt:lpwstr/>
  </property>
  <property fmtid="{D5CDD505-2E9C-101B-9397-08002B2CF9AE}" pid="19" name="Organisation.Departement">
    <vt:lpwstr>Bau-, Umwelt- und Wirtschaftsdepartement</vt:lpwstr>
  </property>
  <property fmtid="{D5CDD505-2E9C-101B-9397-08002B2CF9AE}" pid="20" name="Outputprofile.External">
    <vt:lpwstr/>
  </property>
  <property fmtid="{D5CDD505-2E9C-101B-9397-08002B2CF9AE}" pid="21" name="Outputprofile.ExternalSignature">
    <vt:lpwstr/>
  </property>
  <property fmtid="{D5CDD505-2E9C-101B-9397-08002B2CF9AE}" pid="22" name="Outputprofile.Internal">
    <vt:lpwstr/>
  </property>
  <property fmtid="{D5CDD505-2E9C-101B-9397-08002B2CF9AE}" pid="23" name="OutputStatus">
    <vt:lpwstr>OutputStatus</vt:lpwstr>
  </property>
  <property fmtid="{D5CDD505-2E9C-101B-9397-08002B2CF9AE}" pid="24" name="Toolbar.Email">
    <vt:lpwstr>Toolbar.Email</vt:lpwstr>
  </property>
  <property fmtid="{D5CDD505-2E9C-101B-9397-08002B2CF9AE}" pid="25" name="Viacar.PIN">
    <vt:lpwstr> </vt:lpwstr>
  </property>
</Properties>
</file>