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1E0" w:firstRow="1" w:lastRow="1" w:firstColumn="1" w:lastColumn="1" w:noHBand="0" w:noVBand="0"/>
      </w:tblPr>
      <w:tblGrid>
        <w:gridCol w:w="5069"/>
      </w:tblGrid>
      <w:tr w:rsidR="0089257E" w:rsidRPr="00E85645" w14:paraId="70B82866" w14:textId="77777777" w:rsidTr="004D5458">
        <w:trPr>
          <w:cantSplit/>
          <w:trHeight w:val="462"/>
        </w:trPr>
        <w:sdt>
          <w:sdtPr>
            <w:tag w:val="Organisation1"/>
            <w:id w:val="-1258282560"/>
            <w:placeholder>
              <w:docPart w:val="778CFA29889F42FB9A36C1081BE588C5"/>
            </w:placeholder>
            <w:dataBinding w:prefixMappings="xmlns:ns='http://schemas.officeatwork.com/CustomXMLPart'" w:xpath="/ns:officeatwork/ns:Organisation1" w:storeItemID="{77B64A57-574E-4B82-813E-6EE8CE131B6B}"/>
            <w:text w:multiLine="1"/>
          </w:sdtPr>
          <w:sdtEndPr/>
          <w:sdtContent>
            <w:tc>
              <w:tcPr>
                <w:tcW w:w="5069" w:type="dxa"/>
                <w:tcMar>
                  <w:top w:w="0" w:type="dxa"/>
                  <w:left w:w="0" w:type="dxa"/>
                  <w:bottom w:w="0" w:type="dxa"/>
                  <w:right w:w="0" w:type="dxa"/>
                </w:tcMar>
              </w:tcPr>
              <w:p w14:paraId="5914095D" w14:textId="77777777" w:rsidR="004D5458" w:rsidRPr="00E85645" w:rsidRDefault="00E85645" w:rsidP="004D5458">
                <w:pPr>
                  <w:pStyle w:val="AbsenderTitel"/>
                </w:pPr>
                <w:r>
                  <w:t>Bau-, Umwelt- und Wirtschaftsdepartement</w:t>
                </w:r>
              </w:p>
            </w:tc>
          </w:sdtContent>
        </w:sdt>
      </w:tr>
    </w:tbl>
    <w:p w14:paraId="63F2C0C5" w14:textId="77777777" w:rsidR="004D5458" w:rsidRPr="00E85645" w:rsidRDefault="004D5458" w:rsidP="004D5458">
      <w:pPr>
        <w:pStyle w:val="CityDate"/>
        <w:spacing w:before="0"/>
        <w:rPr>
          <w:sz w:val="2"/>
          <w:szCs w:val="2"/>
        </w:rPr>
        <w:sectPr w:rsidR="004D5458" w:rsidRPr="00E85645" w:rsidSect="00E85645">
          <w:headerReference w:type="default" r:id="rId13"/>
          <w:footerReference w:type="default" r:id="rId14"/>
          <w:type w:val="continuous"/>
          <w:pgSz w:w="11906" w:h="16838" w:code="9"/>
          <w:pgMar w:top="1950" w:right="1134" w:bottom="1134" w:left="1701" w:header="567" w:footer="420" w:gutter="0"/>
          <w:cols w:space="708"/>
          <w:docGrid w:linePitch="360"/>
        </w:sectPr>
      </w:pPr>
    </w:p>
    <w:p w14:paraId="72DA3F2C" w14:textId="77777777" w:rsidR="004D5458" w:rsidRPr="00E85645" w:rsidRDefault="004D5458" w:rsidP="004D5458"/>
    <w:p w14:paraId="39B6739F" w14:textId="77777777" w:rsidR="00CA42E9" w:rsidRDefault="00CA42E9" w:rsidP="004D5458">
      <w:bookmarkStart w:id="1" w:name="Text"/>
      <w:r>
        <w:rPr>
          <w:noProof/>
        </w:rPr>
        <w:drawing>
          <wp:inline distT="0" distB="0" distL="0" distR="0" wp14:anchorId="7153AB8B" wp14:editId="31E8F220">
            <wp:extent cx="5728592" cy="2917958"/>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7225" cy="2922355"/>
                    </a:xfrm>
                    <a:prstGeom prst="rect">
                      <a:avLst/>
                    </a:prstGeom>
                    <a:noFill/>
                    <a:ln>
                      <a:noFill/>
                    </a:ln>
                  </pic:spPr>
                </pic:pic>
              </a:graphicData>
            </a:graphic>
          </wp:inline>
        </w:drawing>
      </w:r>
    </w:p>
    <w:p w14:paraId="277E5F53" w14:textId="77777777" w:rsidR="00CA42E9" w:rsidRDefault="00CA42E9" w:rsidP="004D5458"/>
    <w:p w14:paraId="361BAE59" w14:textId="77777777" w:rsidR="00CA42E9" w:rsidRDefault="00CA42E9" w:rsidP="004D5458"/>
    <w:bookmarkEnd w:id="1"/>
    <w:p w14:paraId="5B177F7C" w14:textId="6B2EFC94" w:rsidR="006C4155" w:rsidRDefault="006C4155" w:rsidP="006C4155">
      <w:pPr>
        <w:spacing w:after="120"/>
        <w:jc w:val="right"/>
        <w:rPr>
          <w:b/>
          <w:sz w:val="36"/>
          <w:szCs w:val="36"/>
        </w:rPr>
      </w:pPr>
      <w:r>
        <w:rPr>
          <w:sz w:val="36"/>
          <w:szCs w:val="36"/>
        </w:rPr>
        <w:fldChar w:fldCharType="begin"/>
      </w:r>
      <w:r>
        <w:rPr>
          <w:sz w:val="36"/>
          <w:szCs w:val="36"/>
        </w:rPr>
        <w:instrText xml:space="preserve"> DOCPROPERTY "Doc.Text"\*CHARFORMAT \&lt;RemoveOnInsertContent value=-1/&gt;</w:instrText>
      </w:r>
      <w:r>
        <w:rPr>
          <w:sz w:val="36"/>
          <w:szCs w:val="36"/>
        </w:rPr>
        <w:fldChar w:fldCharType="separate"/>
      </w:r>
      <w:r>
        <w:rPr>
          <w:sz w:val="36"/>
          <w:szCs w:val="36"/>
        </w:rPr>
        <w:fldChar w:fldCharType="begin"/>
      </w:r>
      <w:r>
        <w:rPr>
          <w:sz w:val="36"/>
          <w:szCs w:val="36"/>
        </w:rPr>
        <w:instrText xml:space="preserve"> DOCPROPERTY "Doc.Text"\*CHARFORMAT \&lt;RemoveOnInsertContent value=-1/&gt;</w:instrText>
      </w:r>
      <w:r>
        <w:rPr>
          <w:sz w:val="36"/>
          <w:szCs w:val="36"/>
        </w:rPr>
        <w:fldChar w:fldCharType="separate"/>
      </w:r>
      <w:r>
        <w:rPr>
          <w:b/>
          <w:sz w:val="36"/>
          <w:szCs w:val="36"/>
        </w:rPr>
        <w:t>Selbstdeklaration Anhang 1</w:t>
      </w:r>
    </w:p>
    <w:p w14:paraId="2F828D51" w14:textId="77777777" w:rsidR="006C4155" w:rsidRDefault="006C4155" w:rsidP="006C4155">
      <w:pPr>
        <w:spacing w:after="120"/>
        <w:jc w:val="right"/>
        <w:rPr>
          <w:b/>
          <w:sz w:val="36"/>
          <w:szCs w:val="36"/>
        </w:rPr>
      </w:pPr>
      <w:r>
        <w:rPr>
          <w:i/>
          <w:sz w:val="36"/>
          <w:szCs w:val="36"/>
        </w:rPr>
        <w:t>Stabsstelle</w:t>
      </w:r>
    </w:p>
    <w:p w14:paraId="3E742B07" w14:textId="77777777" w:rsidR="006C4155" w:rsidRDefault="006C4155" w:rsidP="006C4155">
      <w:pPr>
        <w:spacing w:after="120"/>
        <w:jc w:val="right"/>
        <w:rPr>
          <w:i/>
          <w:sz w:val="36"/>
          <w:szCs w:val="36"/>
        </w:rPr>
      </w:pPr>
      <w:r>
        <w:rPr>
          <w:i/>
          <w:sz w:val="36"/>
          <w:szCs w:val="36"/>
        </w:rPr>
        <w:t>Durchgangsbahnhof Luzern (DBL)</w:t>
      </w:r>
      <w:r>
        <w:rPr>
          <w:i/>
          <w:sz w:val="36"/>
          <w:szCs w:val="36"/>
        </w:rPr>
        <w:fldChar w:fldCharType="end"/>
      </w:r>
    </w:p>
    <w:p w14:paraId="09A373C7" w14:textId="77777777" w:rsidR="006C4155" w:rsidRDefault="006C4155" w:rsidP="006C4155">
      <w:pPr>
        <w:spacing w:after="120"/>
        <w:jc w:val="right"/>
        <w:rPr>
          <w:i/>
          <w:sz w:val="36"/>
          <w:szCs w:val="36"/>
        </w:rPr>
      </w:pPr>
      <w:r>
        <w:rPr>
          <w:i/>
          <w:sz w:val="36"/>
          <w:szCs w:val="36"/>
        </w:rPr>
        <w:t>Knotenorganisation</w:t>
      </w:r>
    </w:p>
    <w:p w14:paraId="57F9C53A" w14:textId="5E9D50AA" w:rsidR="008439D1" w:rsidRDefault="006C4155" w:rsidP="006C4155">
      <w:pPr>
        <w:rPr>
          <w:i/>
          <w:sz w:val="36"/>
          <w:szCs w:val="36"/>
        </w:rPr>
      </w:pPr>
      <w:r>
        <w:rPr>
          <w:i/>
          <w:sz w:val="36"/>
          <w:szCs w:val="36"/>
        </w:rPr>
        <w:fldChar w:fldCharType="end"/>
      </w:r>
      <w:r w:rsidR="008439D1">
        <w:rPr>
          <w:i/>
          <w:sz w:val="36"/>
          <w:szCs w:val="36"/>
        </w:rPr>
        <w:br w:type="page"/>
      </w:r>
    </w:p>
    <w:p w14:paraId="1B90476E" w14:textId="716AF5C7" w:rsidR="00B6695A" w:rsidRDefault="00B6695A" w:rsidP="00B76D2D">
      <w:pPr>
        <w:pStyle w:val="berschrift1"/>
        <w:numPr>
          <w:ilvl w:val="0"/>
          <w:numId w:val="0"/>
        </w:numPr>
      </w:pPr>
      <w:r w:rsidRPr="00B6695A">
        <w:lastRenderedPageBreak/>
        <w:t>Selbstdeklaration</w:t>
      </w:r>
      <w:r>
        <w:t xml:space="preserve"> </w:t>
      </w:r>
    </w:p>
    <w:p w14:paraId="23139075" w14:textId="7329A1D3" w:rsidR="00B6695A" w:rsidRDefault="00B6695A" w:rsidP="00FA65FD">
      <w:pPr>
        <w:spacing w:after="120"/>
        <w:jc w:val="both"/>
      </w:pPr>
      <w:r w:rsidRPr="00AB77A1">
        <w:t>Die Angaben werden vertraulich behandelt und dienen ausschliesslich der Auswertung dieser Ausschreibung. Der vorliegende Fragebogen darf nicht abgeändert werden.</w:t>
      </w:r>
    </w:p>
    <w:p w14:paraId="1F31FF29" w14:textId="77777777" w:rsidR="00557049" w:rsidRDefault="00557049" w:rsidP="00FA65FD">
      <w:pPr>
        <w:spacing w:after="120"/>
        <w:jc w:val="both"/>
      </w:pPr>
    </w:p>
    <w:p w14:paraId="245EFDE1" w14:textId="76EC3034" w:rsidR="00FA65FD" w:rsidRPr="00FA65FD" w:rsidRDefault="00FA65FD" w:rsidP="00FA65FD">
      <w:pPr>
        <w:spacing w:after="60"/>
        <w:jc w:val="both"/>
        <w:rPr>
          <w:b/>
        </w:rPr>
      </w:pPr>
      <w:r w:rsidRPr="00FA65FD">
        <w:rPr>
          <w:b/>
        </w:rPr>
        <w:t>Angaben zur Firma</w:t>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FA65FD" w:rsidRPr="00914644" w14:paraId="269FA77A" w14:textId="77777777" w:rsidTr="00FA65FD">
        <w:trPr>
          <w:trHeight w:val="250"/>
        </w:trPr>
        <w:tc>
          <w:tcPr>
            <w:tcW w:w="3969" w:type="dxa"/>
          </w:tcPr>
          <w:p w14:paraId="32D3BED7" w14:textId="77777777" w:rsidR="00FA65FD" w:rsidRPr="00914644" w:rsidRDefault="00FA65FD" w:rsidP="00CB78EF">
            <w:pPr>
              <w:spacing w:before="120"/>
            </w:pPr>
            <w:r w:rsidRPr="00914644">
              <w:t>Firmenbezeichnung:</w:t>
            </w:r>
          </w:p>
        </w:tc>
        <w:tc>
          <w:tcPr>
            <w:tcW w:w="5529" w:type="dxa"/>
            <w:tcBorders>
              <w:bottom w:val="single" w:sz="2" w:space="0" w:color="auto"/>
            </w:tcBorders>
          </w:tcPr>
          <w:p w14:paraId="004D0AB0" w14:textId="77777777" w:rsidR="00FA65FD" w:rsidRPr="00914644" w:rsidRDefault="00FA65FD" w:rsidP="00CB78EF">
            <w:pPr>
              <w:spacing w:before="120"/>
            </w:pPr>
          </w:p>
        </w:tc>
      </w:tr>
      <w:tr w:rsidR="00FA65FD" w:rsidRPr="00914644" w14:paraId="781A381F" w14:textId="77777777" w:rsidTr="00FA65FD">
        <w:trPr>
          <w:trHeight w:val="250"/>
        </w:trPr>
        <w:tc>
          <w:tcPr>
            <w:tcW w:w="3969" w:type="dxa"/>
          </w:tcPr>
          <w:p w14:paraId="55E8CD3C" w14:textId="77777777" w:rsidR="00FA65FD" w:rsidRPr="00914644" w:rsidRDefault="00FA65FD" w:rsidP="00CB78EF">
            <w:pPr>
              <w:spacing w:before="120"/>
            </w:pPr>
          </w:p>
        </w:tc>
        <w:tc>
          <w:tcPr>
            <w:tcW w:w="5529" w:type="dxa"/>
            <w:tcBorders>
              <w:bottom w:val="single" w:sz="2" w:space="0" w:color="auto"/>
            </w:tcBorders>
          </w:tcPr>
          <w:p w14:paraId="5F165DD2" w14:textId="77777777" w:rsidR="00FA65FD" w:rsidRPr="00914644" w:rsidRDefault="00FA65FD" w:rsidP="00CB78EF">
            <w:pPr>
              <w:spacing w:before="120"/>
            </w:pPr>
          </w:p>
        </w:tc>
      </w:tr>
      <w:tr w:rsidR="00FA65FD" w:rsidRPr="00914644" w14:paraId="7874A995" w14:textId="77777777" w:rsidTr="00FA65FD">
        <w:trPr>
          <w:trHeight w:val="250"/>
        </w:trPr>
        <w:tc>
          <w:tcPr>
            <w:tcW w:w="3969" w:type="dxa"/>
          </w:tcPr>
          <w:p w14:paraId="20E8009D" w14:textId="77777777" w:rsidR="00FA65FD" w:rsidRPr="00914644" w:rsidRDefault="00FA65FD" w:rsidP="00CB78EF">
            <w:pPr>
              <w:spacing w:before="120"/>
            </w:pPr>
            <w:r w:rsidRPr="00914644">
              <w:t>Strasse / Nr.:</w:t>
            </w:r>
          </w:p>
        </w:tc>
        <w:tc>
          <w:tcPr>
            <w:tcW w:w="5529" w:type="dxa"/>
            <w:tcBorders>
              <w:bottom w:val="single" w:sz="2" w:space="0" w:color="auto"/>
            </w:tcBorders>
          </w:tcPr>
          <w:p w14:paraId="7F6C4A8B" w14:textId="77777777" w:rsidR="00FA65FD" w:rsidRPr="00914644" w:rsidRDefault="00FA65FD" w:rsidP="00CB78EF">
            <w:pPr>
              <w:spacing w:before="120"/>
            </w:pPr>
          </w:p>
        </w:tc>
      </w:tr>
      <w:tr w:rsidR="00FA65FD" w:rsidRPr="00914644" w14:paraId="1791B17C" w14:textId="77777777" w:rsidTr="00FA65FD">
        <w:trPr>
          <w:trHeight w:val="250"/>
        </w:trPr>
        <w:tc>
          <w:tcPr>
            <w:tcW w:w="3969" w:type="dxa"/>
          </w:tcPr>
          <w:p w14:paraId="2E9AB955" w14:textId="77777777" w:rsidR="00FA65FD" w:rsidRPr="00914644" w:rsidRDefault="00FA65FD" w:rsidP="00CB78EF">
            <w:pPr>
              <w:spacing w:before="120"/>
            </w:pPr>
            <w:r w:rsidRPr="00914644">
              <w:t>Postleitzahl / Ort:</w:t>
            </w:r>
          </w:p>
        </w:tc>
        <w:tc>
          <w:tcPr>
            <w:tcW w:w="5529" w:type="dxa"/>
            <w:tcBorders>
              <w:bottom w:val="single" w:sz="2" w:space="0" w:color="auto"/>
            </w:tcBorders>
          </w:tcPr>
          <w:p w14:paraId="00C4C3A1" w14:textId="77777777" w:rsidR="00FA65FD" w:rsidRPr="00914644" w:rsidRDefault="00FA65FD" w:rsidP="00CB78EF">
            <w:pPr>
              <w:spacing w:before="120"/>
            </w:pPr>
          </w:p>
        </w:tc>
      </w:tr>
      <w:tr w:rsidR="00FA65FD" w:rsidRPr="00914644" w14:paraId="37D4082D" w14:textId="77777777" w:rsidTr="00557049">
        <w:trPr>
          <w:trHeight w:val="250"/>
        </w:trPr>
        <w:tc>
          <w:tcPr>
            <w:tcW w:w="3969" w:type="dxa"/>
          </w:tcPr>
          <w:p w14:paraId="4B52AC27" w14:textId="77777777" w:rsidR="00FA65FD" w:rsidRPr="00914644" w:rsidRDefault="00FA65FD" w:rsidP="00CB78EF">
            <w:pPr>
              <w:spacing w:before="120"/>
            </w:pPr>
            <w:r w:rsidRPr="00914644">
              <w:t>Telefon:</w:t>
            </w:r>
          </w:p>
        </w:tc>
        <w:tc>
          <w:tcPr>
            <w:tcW w:w="5529" w:type="dxa"/>
            <w:tcBorders>
              <w:bottom w:val="single" w:sz="2" w:space="0" w:color="auto"/>
            </w:tcBorders>
          </w:tcPr>
          <w:p w14:paraId="3DA32BCC" w14:textId="77777777" w:rsidR="00FA65FD" w:rsidRPr="00914644" w:rsidRDefault="00FA65FD" w:rsidP="00CB78EF">
            <w:pPr>
              <w:spacing w:before="120"/>
            </w:pPr>
          </w:p>
        </w:tc>
      </w:tr>
      <w:tr w:rsidR="00FA65FD" w:rsidRPr="00914644" w14:paraId="0620B2D9" w14:textId="77777777" w:rsidTr="00557049">
        <w:trPr>
          <w:trHeight w:val="250"/>
        </w:trPr>
        <w:tc>
          <w:tcPr>
            <w:tcW w:w="3969" w:type="dxa"/>
          </w:tcPr>
          <w:p w14:paraId="5C4A82BC" w14:textId="77777777" w:rsidR="00FA65FD" w:rsidRPr="00914644" w:rsidRDefault="00FA65FD" w:rsidP="00CB78EF">
            <w:pPr>
              <w:spacing w:before="120"/>
            </w:pPr>
            <w:r w:rsidRPr="00914644">
              <w:t>E-Mail:</w:t>
            </w:r>
          </w:p>
        </w:tc>
        <w:tc>
          <w:tcPr>
            <w:tcW w:w="5529" w:type="dxa"/>
            <w:tcBorders>
              <w:top w:val="single" w:sz="2" w:space="0" w:color="auto"/>
              <w:bottom w:val="single" w:sz="4" w:space="0" w:color="auto"/>
            </w:tcBorders>
          </w:tcPr>
          <w:p w14:paraId="31863EB7" w14:textId="77777777" w:rsidR="00FA65FD" w:rsidRPr="00914644" w:rsidRDefault="00FA65FD" w:rsidP="00CB78EF">
            <w:pPr>
              <w:spacing w:before="120"/>
            </w:pPr>
          </w:p>
        </w:tc>
      </w:tr>
      <w:tr w:rsidR="00557049" w:rsidRPr="00914644" w14:paraId="4D5398AF" w14:textId="77777777" w:rsidTr="00557049">
        <w:trPr>
          <w:trHeight w:val="250"/>
        </w:trPr>
        <w:tc>
          <w:tcPr>
            <w:tcW w:w="3969" w:type="dxa"/>
          </w:tcPr>
          <w:p w14:paraId="42BC4D04" w14:textId="368D16BD" w:rsidR="00557049" w:rsidRPr="00914644" w:rsidRDefault="00557049" w:rsidP="00CB78EF">
            <w:pPr>
              <w:spacing w:before="120"/>
            </w:pPr>
            <w:r>
              <w:t>Rechtsform:</w:t>
            </w:r>
          </w:p>
        </w:tc>
        <w:tc>
          <w:tcPr>
            <w:tcW w:w="5529" w:type="dxa"/>
            <w:tcBorders>
              <w:top w:val="single" w:sz="4" w:space="0" w:color="auto"/>
              <w:bottom w:val="single" w:sz="4" w:space="0" w:color="auto"/>
            </w:tcBorders>
          </w:tcPr>
          <w:p w14:paraId="4CE376DB" w14:textId="77777777" w:rsidR="00557049" w:rsidRPr="00914644" w:rsidRDefault="00557049" w:rsidP="00CB78EF">
            <w:pPr>
              <w:spacing w:before="120"/>
            </w:pPr>
          </w:p>
        </w:tc>
      </w:tr>
      <w:tr w:rsidR="00557049" w:rsidRPr="00914644" w14:paraId="638F0BC6" w14:textId="77777777" w:rsidTr="00557049">
        <w:trPr>
          <w:trHeight w:val="250"/>
        </w:trPr>
        <w:tc>
          <w:tcPr>
            <w:tcW w:w="3969" w:type="dxa"/>
          </w:tcPr>
          <w:p w14:paraId="688B8D79" w14:textId="2A4CAD79" w:rsidR="00557049" w:rsidRDefault="00557049" w:rsidP="00CB78EF">
            <w:pPr>
              <w:spacing w:before="120"/>
            </w:pPr>
            <w:r>
              <w:t>Gründungsjahr:</w:t>
            </w:r>
          </w:p>
        </w:tc>
        <w:tc>
          <w:tcPr>
            <w:tcW w:w="5529" w:type="dxa"/>
            <w:tcBorders>
              <w:top w:val="single" w:sz="4" w:space="0" w:color="auto"/>
              <w:bottom w:val="single" w:sz="2" w:space="0" w:color="auto"/>
            </w:tcBorders>
          </w:tcPr>
          <w:p w14:paraId="4CBF5790" w14:textId="77777777" w:rsidR="00557049" w:rsidRPr="00914644" w:rsidRDefault="00557049" w:rsidP="00CB78EF">
            <w:pPr>
              <w:spacing w:before="120"/>
            </w:pPr>
          </w:p>
        </w:tc>
      </w:tr>
    </w:tbl>
    <w:p w14:paraId="453087CF" w14:textId="2BA84C64" w:rsidR="00FA65FD" w:rsidRDefault="00FA65FD" w:rsidP="00B76D2D">
      <w:pPr>
        <w:spacing w:after="240"/>
        <w:jc w:val="both"/>
      </w:pPr>
    </w:p>
    <w:p w14:paraId="1F485B73" w14:textId="4C060116" w:rsidR="00C15A8F" w:rsidRPr="00FA65FD" w:rsidRDefault="00C15A8F" w:rsidP="00C15A8F">
      <w:pPr>
        <w:spacing w:after="60"/>
        <w:jc w:val="both"/>
        <w:rPr>
          <w:b/>
        </w:rPr>
      </w:pPr>
      <w:r>
        <w:rPr>
          <w:b/>
        </w:rPr>
        <w:t>Preisbewertung</w:t>
      </w:r>
      <w:r>
        <w:rPr>
          <w:rStyle w:val="Funotenzeichen"/>
          <w:b/>
        </w:rPr>
        <w:footnoteReference w:id="1"/>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C15A8F" w:rsidRPr="00914644" w14:paraId="53B69267" w14:textId="77777777" w:rsidTr="00D33DF1">
        <w:trPr>
          <w:trHeight w:val="250"/>
        </w:trPr>
        <w:tc>
          <w:tcPr>
            <w:tcW w:w="3969" w:type="dxa"/>
          </w:tcPr>
          <w:p w14:paraId="35E91329" w14:textId="6CBAC792" w:rsidR="00C15A8F" w:rsidRPr="00914644" w:rsidRDefault="00C15A8F" w:rsidP="00D33DF1">
            <w:pPr>
              <w:spacing w:before="120"/>
            </w:pPr>
            <w:r>
              <w:t>Offerierter Std.-Ansatz (exkl. MwSt.):</w:t>
            </w:r>
          </w:p>
        </w:tc>
        <w:tc>
          <w:tcPr>
            <w:tcW w:w="5529" w:type="dxa"/>
            <w:tcBorders>
              <w:bottom w:val="single" w:sz="2" w:space="0" w:color="auto"/>
            </w:tcBorders>
          </w:tcPr>
          <w:p w14:paraId="4990D134" w14:textId="77777777" w:rsidR="00C15A8F" w:rsidRPr="00914644" w:rsidRDefault="00C15A8F" w:rsidP="00D33DF1">
            <w:pPr>
              <w:spacing w:before="120"/>
            </w:pPr>
          </w:p>
        </w:tc>
      </w:tr>
      <w:tr w:rsidR="00C15A8F" w:rsidRPr="00914644" w14:paraId="1967FE14" w14:textId="77777777" w:rsidTr="00D33DF1">
        <w:trPr>
          <w:trHeight w:val="250"/>
        </w:trPr>
        <w:tc>
          <w:tcPr>
            <w:tcW w:w="3969" w:type="dxa"/>
          </w:tcPr>
          <w:p w14:paraId="1E1B6372" w14:textId="7483AD12" w:rsidR="00C15A8F" w:rsidRPr="00914644" w:rsidRDefault="00C15A8F" w:rsidP="00D33DF1">
            <w:pPr>
              <w:spacing w:before="120"/>
            </w:pPr>
            <w:r>
              <w:t>Maximale jährliche Stundenanzahl:</w:t>
            </w:r>
            <w:bookmarkStart w:id="2" w:name="_GoBack"/>
            <w:bookmarkEnd w:id="2"/>
          </w:p>
        </w:tc>
        <w:tc>
          <w:tcPr>
            <w:tcW w:w="5529" w:type="dxa"/>
            <w:tcBorders>
              <w:bottom w:val="single" w:sz="2" w:space="0" w:color="auto"/>
            </w:tcBorders>
          </w:tcPr>
          <w:p w14:paraId="1BC2C0B7" w14:textId="77777777" w:rsidR="00C15A8F" w:rsidRPr="00914644" w:rsidRDefault="00C15A8F" w:rsidP="00D33DF1">
            <w:pPr>
              <w:spacing w:before="120"/>
            </w:pPr>
          </w:p>
        </w:tc>
      </w:tr>
    </w:tbl>
    <w:p w14:paraId="72875850" w14:textId="77777777" w:rsidR="00C15A8F" w:rsidRDefault="00C15A8F" w:rsidP="00B76D2D">
      <w:pPr>
        <w:spacing w:after="240"/>
        <w:jc w:val="both"/>
      </w:pPr>
    </w:p>
    <w:p w14:paraId="2B391F02" w14:textId="0F4FA358" w:rsidR="00FA65FD" w:rsidRPr="00FA65FD" w:rsidRDefault="00FA65FD" w:rsidP="00FA65FD">
      <w:pPr>
        <w:spacing w:after="60"/>
        <w:jc w:val="both"/>
        <w:rPr>
          <w:b/>
        </w:rPr>
      </w:pPr>
      <w:r w:rsidRPr="00FA65FD">
        <w:rPr>
          <w:b/>
        </w:rPr>
        <w:t>Angaben zur Versicherungsdeckung</w:t>
      </w:r>
    </w:p>
    <w:tbl>
      <w:tblPr>
        <w:tblW w:w="9498" w:type="dxa"/>
        <w:tblCellMar>
          <w:left w:w="70" w:type="dxa"/>
          <w:right w:w="70" w:type="dxa"/>
        </w:tblCellMar>
        <w:tblLook w:val="0000" w:firstRow="0" w:lastRow="0" w:firstColumn="0" w:lastColumn="0" w:noHBand="0" w:noVBand="0"/>
      </w:tblPr>
      <w:tblGrid>
        <w:gridCol w:w="3969"/>
        <w:gridCol w:w="5529"/>
      </w:tblGrid>
      <w:tr w:rsidR="00FA65FD" w:rsidRPr="00FA65FD" w14:paraId="062BD5C0" w14:textId="77777777" w:rsidTr="00FA65FD">
        <w:tc>
          <w:tcPr>
            <w:tcW w:w="3969" w:type="dxa"/>
          </w:tcPr>
          <w:p w14:paraId="764EA774" w14:textId="77777777" w:rsidR="00FA65FD" w:rsidRPr="00FA65FD" w:rsidRDefault="00FA65FD" w:rsidP="00FA65FD">
            <w:pPr>
              <w:spacing w:before="120"/>
              <w:rPr>
                <w:rFonts w:cs="Arial"/>
                <w:kern w:val="0"/>
                <w:lang w:eastAsia="en-US"/>
              </w:rPr>
            </w:pPr>
            <w:r w:rsidRPr="00FA65FD">
              <w:rPr>
                <w:rFonts w:cs="Arial"/>
                <w:kern w:val="0"/>
                <w:lang w:eastAsia="en-US"/>
              </w:rPr>
              <w:t>Versicherungsgesellschaft:</w:t>
            </w:r>
          </w:p>
        </w:tc>
        <w:tc>
          <w:tcPr>
            <w:tcW w:w="5529" w:type="dxa"/>
            <w:tcBorders>
              <w:bottom w:val="single" w:sz="4" w:space="0" w:color="auto"/>
            </w:tcBorders>
          </w:tcPr>
          <w:p w14:paraId="427B1044" w14:textId="77777777" w:rsidR="00FA65FD" w:rsidRPr="00FA65FD" w:rsidRDefault="00FA65FD" w:rsidP="00FA65FD">
            <w:pPr>
              <w:spacing w:before="120"/>
              <w:rPr>
                <w:rFonts w:cs="Arial"/>
                <w:kern w:val="0"/>
                <w:lang w:eastAsia="en-US"/>
              </w:rPr>
            </w:pPr>
          </w:p>
        </w:tc>
      </w:tr>
      <w:tr w:rsidR="00FA65FD" w:rsidRPr="00FA65FD" w14:paraId="09420B57" w14:textId="77777777" w:rsidTr="00FA65FD">
        <w:tc>
          <w:tcPr>
            <w:tcW w:w="3969" w:type="dxa"/>
          </w:tcPr>
          <w:p w14:paraId="5AB3E072" w14:textId="77777777" w:rsidR="00FA65FD" w:rsidRPr="00FA65FD" w:rsidRDefault="00FA65FD" w:rsidP="00FA65FD">
            <w:pPr>
              <w:spacing w:before="120"/>
              <w:rPr>
                <w:rFonts w:cs="Arial"/>
                <w:kern w:val="0"/>
                <w:lang w:eastAsia="en-US"/>
              </w:rPr>
            </w:pPr>
            <w:r w:rsidRPr="00FA65FD">
              <w:rPr>
                <w:rFonts w:cs="Arial"/>
                <w:kern w:val="0"/>
                <w:lang w:eastAsia="en-US"/>
              </w:rPr>
              <w:t>Police-Nr.:</w:t>
            </w:r>
          </w:p>
        </w:tc>
        <w:tc>
          <w:tcPr>
            <w:tcW w:w="5529" w:type="dxa"/>
            <w:tcBorders>
              <w:top w:val="single" w:sz="4" w:space="0" w:color="auto"/>
              <w:bottom w:val="single" w:sz="4" w:space="0" w:color="auto"/>
            </w:tcBorders>
          </w:tcPr>
          <w:p w14:paraId="41B64A02" w14:textId="77777777" w:rsidR="00FA65FD" w:rsidRPr="00FA65FD" w:rsidRDefault="00FA65FD" w:rsidP="00FA65FD">
            <w:pPr>
              <w:spacing w:before="120"/>
              <w:rPr>
                <w:rFonts w:cs="Arial"/>
                <w:kern w:val="0"/>
                <w:lang w:eastAsia="en-US"/>
              </w:rPr>
            </w:pPr>
          </w:p>
        </w:tc>
      </w:tr>
      <w:tr w:rsidR="00FA65FD" w:rsidRPr="00FA65FD" w14:paraId="70B345EF" w14:textId="77777777" w:rsidTr="00FA65FD">
        <w:tc>
          <w:tcPr>
            <w:tcW w:w="3969" w:type="dxa"/>
          </w:tcPr>
          <w:p w14:paraId="45B9CF90" w14:textId="498A93F5" w:rsidR="00FA65FD" w:rsidRPr="00FA65FD" w:rsidRDefault="00FA65FD" w:rsidP="00FA65FD">
            <w:pPr>
              <w:spacing w:before="120"/>
              <w:rPr>
                <w:rFonts w:cs="Arial"/>
                <w:kern w:val="0"/>
                <w:lang w:eastAsia="en-US"/>
              </w:rPr>
            </w:pPr>
            <w:r w:rsidRPr="00FA65FD">
              <w:rPr>
                <w:rFonts w:cs="Arial"/>
                <w:kern w:val="0"/>
                <w:lang w:eastAsia="en-US"/>
              </w:rPr>
              <w:t>Deckung bei Personenschäden</w:t>
            </w:r>
            <w:r w:rsidR="00557049">
              <w:rPr>
                <w:rStyle w:val="Funotenzeichen"/>
                <w:rFonts w:cs="Arial"/>
                <w:kern w:val="0"/>
                <w:lang w:eastAsia="en-US"/>
              </w:rPr>
              <w:footnoteReference w:id="2"/>
            </w:r>
            <w:r w:rsidRPr="00FA65FD">
              <w:rPr>
                <w:rFonts w:cs="Arial"/>
                <w:kern w:val="0"/>
                <w:lang w:eastAsia="en-US"/>
              </w:rPr>
              <w:t>:</w:t>
            </w:r>
          </w:p>
        </w:tc>
        <w:tc>
          <w:tcPr>
            <w:tcW w:w="5529" w:type="dxa"/>
            <w:tcBorders>
              <w:top w:val="single" w:sz="4" w:space="0" w:color="auto"/>
              <w:bottom w:val="single" w:sz="4" w:space="0" w:color="auto"/>
            </w:tcBorders>
          </w:tcPr>
          <w:p w14:paraId="045CA1AE" w14:textId="77777777" w:rsidR="00FA65FD" w:rsidRPr="00FA65FD" w:rsidRDefault="00FA65FD" w:rsidP="00FA65FD">
            <w:pPr>
              <w:spacing w:before="120"/>
              <w:rPr>
                <w:rFonts w:cs="Arial"/>
                <w:kern w:val="0"/>
                <w:lang w:eastAsia="en-US"/>
              </w:rPr>
            </w:pPr>
          </w:p>
        </w:tc>
      </w:tr>
      <w:tr w:rsidR="00FA65FD" w:rsidRPr="00FA65FD" w14:paraId="03907420" w14:textId="77777777" w:rsidTr="00FA65FD">
        <w:tc>
          <w:tcPr>
            <w:tcW w:w="3969" w:type="dxa"/>
          </w:tcPr>
          <w:p w14:paraId="288EC4BB" w14:textId="2519E0E9" w:rsidR="00FA65FD" w:rsidRPr="00FA65FD" w:rsidRDefault="00FA65FD" w:rsidP="00557049">
            <w:pPr>
              <w:spacing w:before="120"/>
              <w:rPr>
                <w:rFonts w:cs="Arial"/>
                <w:kern w:val="0"/>
                <w:lang w:eastAsia="en-US"/>
              </w:rPr>
            </w:pPr>
            <w:r w:rsidRPr="00FA65FD">
              <w:rPr>
                <w:rFonts w:cs="Arial"/>
                <w:kern w:val="0"/>
                <w:lang w:eastAsia="en-US"/>
              </w:rPr>
              <w:t>Deckung bei Sachschäden</w:t>
            </w:r>
            <w:r w:rsidR="00557049" w:rsidRPr="00557049">
              <w:rPr>
                <w:rFonts w:cs="Arial"/>
                <w:kern w:val="0"/>
                <w:vertAlign w:val="superscript"/>
                <w:lang w:eastAsia="en-US"/>
              </w:rPr>
              <w:t>1</w:t>
            </w:r>
            <w:r w:rsidRPr="00FA65FD">
              <w:rPr>
                <w:rFonts w:cs="Arial"/>
                <w:kern w:val="0"/>
                <w:lang w:eastAsia="en-US"/>
              </w:rPr>
              <w:t>:</w:t>
            </w:r>
          </w:p>
        </w:tc>
        <w:tc>
          <w:tcPr>
            <w:tcW w:w="5529" w:type="dxa"/>
            <w:tcBorders>
              <w:top w:val="single" w:sz="4" w:space="0" w:color="auto"/>
              <w:bottom w:val="single" w:sz="4" w:space="0" w:color="auto"/>
            </w:tcBorders>
          </w:tcPr>
          <w:p w14:paraId="081E0AC9" w14:textId="77777777" w:rsidR="00FA65FD" w:rsidRPr="00FA65FD" w:rsidRDefault="00FA65FD" w:rsidP="00FA65FD">
            <w:pPr>
              <w:spacing w:before="120"/>
              <w:rPr>
                <w:rFonts w:cs="Arial"/>
                <w:kern w:val="0"/>
                <w:lang w:eastAsia="en-US"/>
              </w:rPr>
            </w:pPr>
          </w:p>
        </w:tc>
      </w:tr>
      <w:tr w:rsidR="00FA65FD" w:rsidRPr="00FA65FD" w14:paraId="2B322912" w14:textId="77777777" w:rsidTr="00FA65FD">
        <w:tc>
          <w:tcPr>
            <w:tcW w:w="3969" w:type="dxa"/>
          </w:tcPr>
          <w:p w14:paraId="57C39E74" w14:textId="582D6C3E" w:rsidR="00FA65FD" w:rsidRPr="00FA65FD" w:rsidRDefault="00FA65FD" w:rsidP="00557049">
            <w:pPr>
              <w:spacing w:before="120"/>
              <w:rPr>
                <w:rFonts w:cs="Arial"/>
                <w:kern w:val="0"/>
                <w:lang w:eastAsia="en-US"/>
              </w:rPr>
            </w:pPr>
            <w:r w:rsidRPr="00FA65FD">
              <w:rPr>
                <w:rFonts w:cs="Arial"/>
                <w:kern w:val="0"/>
                <w:lang w:eastAsia="en-US"/>
              </w:rPr>
              <w:t>Deckung bei Vermögensschäden</w:t>
            </w:r>
            <w:r w:rsidR="00557049" w:rsidRPr="00557049">
              <w:rPr>
                <w:rFonts w:cs="Arial"/>
                <w:kern w:val="0"/>
                <w:vertAlign w:val="superscript"/>
                <w:lang w:eastAsia="en-US"/>
              </w:rPr>
              <w:t>1</w:t>
            </w:r>
            <w:r w:rsidRPr="00FA65FD">
              <w:rPr>
                <w:rFonts w:cs="Arial"/>
                <w:kern w:val="0"/>
                <w:lang w:eastAsia="en-US"/>
              </w:rPr>
              <w:t>:</w:t>
            </w:r>
          </w:p>
        </w:tc>
        <w:tc>
          <w:tcPr>
            <w:tcW w:w="5529" w:type="dxa"/>
            <w:tcBorders>
              <w:top w:val="single" w:sz="4" w:space="0" w:color="auto"/>
              <w:bottom w:val="single" w:sz="4" w:space="0" w:color="auto"/>
            </w:tcBorders>
          </w:tcPr>
          <w:p w14:paraId="06A2B624" w14:textId="77777777" w:rsidR="00FA65FD" w:rsidRPr="00FA65FD" w:rsidRDefault="00FA65FD" w:rsidP="00FA65FD">
            <w:pPr>
              <w:spacing w:before="120"/>
              <w:rPr>
                <w:rFonts w:cs="Arial"/>
                <w:kern w:val="0"/>
                <w:lang w:eastAsia="en-US"/>
              </w:rPr>
            </w:pPr>
          </w:p>
        </w:tc>
      </w:tr>
    </w:tbl>
    <w:p w14:paraId="7D3A2C59" w14:textId="290A4D9B" w:rsidR="00FA65FD" w:rsidRDefault="00FA65FD" w:rsidP="00B76D2D">
      <w:pPr>
        <w:spacing w:after="240"/>
        <w:jc w:val="both"/>
      </w:pPr>
    </w:p>
    <w:p w14:paraId="0B5001C3" w14:textId="1AC2203B" w:rsidR="00FA65FD" w:rsidRPr="00FA65FD" w:rsidRDefault="00FA65FD" w:rsidP="00FA65FD">
      <w:pPr>
        <w:spacing w:after="60"/>
        <w:jc w:val="both"/>
        <w:rPr>
          <w:b/>
        </w:rPr>
      </w:pPr>
      <w:r w:rsidRPr="00FA65FD">
        <w:rPr>
          <w:b/>
        </w:rPr>
        <w:t>Zuständiges Steueramt</w:t>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FA65FD" w:rsidRPr="00914644" w14:paraId="456135DA" w14:textId="77777777" w:rsidTr="00CB78EF">
        <w:trPr>
          <w:trHeight w:val="250"/>
        </w:trPr>
        <w:tc>
          <w:tcPr>
            <w:tcW w:w="3969" w:type="dxa"/>
          </w:tcPr>
          <w:p w14:paraId="6E09E926" w14:textId="50F89C98" w:rsidR="00FA65FD" w:rsidRPr="00914644" w:rsidRDefault="00557049" w:rsidP="00CB78EF">
            <w:pPr>
              <w:spacing w:before="120"/>
            </w:pPr>
            <w:r>
              <w:t>Steueramt</w:t>
            </w:r>
            <w:r w:rsidR="00FA65FD" w:rsidRPr="00914644">
              <w:t>:</w:t>
            </w:r>
          </w:p>
        </w:tc>
        <w:tc>
          <w:tcPr>
            <w:tcW w:w="5529" w:type="dxa"/>
            <w:tcBorders>
              <w:bottom w:val="single" w:sz="2" w:space="0" w:color="auto"/>
            </w:tcBorders>
          </w:tcPr>
          <w:p w14:paraId="0D42591C" w14:textId="77777777" w:rsidR="00FA65FD" w:rsidRPr="00914644" w:rsidRDefault="00FA65FD" w:rsidP="00CB78EF">
            <w:pPr>
              <w:spacing w:before="120"/>
            </w:pPr>
          </w:p>
        </w:tc>
      </w:tr>
      <w:tr w:rsidR="00FA65FD" w:rsidRPr="00914644" w14:paraId="6D097884" w14:textId="77777777" w:rsidTr="00CB78EF">
        <w:trPr>
          <w:trHeight w:val="250"/>
        </w:trPr>
        <w:tc>
          <w:tcPr>
            <w:tcW w:w="3969" w:type="dxa"/>
          </w:tcPr>
          <w:p w14:paraId="72D8229A" w14:textId="77777777" w:rsidR="00FA65FD" w:rsidRPr="00914644" w:rsidRDefault="00FA65FD" w:rsidP="00CB78EF">
            <w:pPr>
              <w:spacing w:before="120"/>
            </w:pPr>
            <w:r w:rsidRPr="00914644">
              <w:t>Strasse / Nr.:</w:t>
            </w:r>
          </w:p>
        </w:tc>
        <w:tc>
          <w:tcPr>
            <w:tcW w:w="5529" w:type="dxa"/>
            <w:tcBorders>
              <w:bottom w:val="single" w:sz="2" w:space="0" w:color="auto"/>
            </w:tcBorders>
          </w:tcPr>
          <w:p w14:paraId="68B46EBF" w14:textId="77777777" w:rsidR="00FA65FD" w:rsidRPr="00914644" w:rsidRDefault="00FA65FD" w:rsidP="00CB78EF">
            <w:pPr>
              <w:spacing w:before="120"/>
            </w:pPr>
          </w:p>
        </w:tc>
      </w:tr>
      <w:tr w:rsidR="00FA65FD" w:rsidRPr="00914644" w14:paraId="540C509E" w14:textId="77777777" w:rsidTr="00CB78EF">
        <w:trPr>
          <w:trHeight w:val="250"/>
        </w:trPr>
        <w:tc>
          <w:tcPr>
            <w:tcW w:w="3969" w:type="dxa"/>
          </w:tcPr>
          <w:p w14:paraId="1F6145B5" w14:textId="77777777" w:rsidR="00FA65FD" w:rsidRPr="00914644" w:rsidRDefault="00FA65FD" w:rsidP="00CB78EF">
            <w:pPr>
              <w:spacing w:before="120"/>
            </w:pPr>
            <w:r w:rsidRPr="00914644">
              <w:t>Postleitzahl / Ort:</w:t>
            </w:r>
          </w:p>
        </w:tc>
        <w:tc>
          <w:tcPr>
            <w:tcW w:w="5529" w:type="dxa"/>
            <w:tcBorders>
              <w:bottom w:val="single" w:sz="2" w:space="0" w:color="auto"/>
            </w:tcBorders>
          </w:tcPr>
          <w:p w14:paraId="71BBFE01" w14:textId="77777777" w:rsidR="00FA65FD" w:rsidRPr="00914644" w:rsidRDefault="00FA65FD" w:rsidP="00CB78EF">
            <w:pPr>
              <w:spacing w:before="120"/>
            </w:pPr>
          </w:p>
        </w:tc>
      </w:tr>
      <w:tr w:rsidR="00FA65FD" w:rsidRPr="00914644" w14:paraId="051B9ABC" w14:textId="77777777" w:rsidTr="00CB78EF">
        <w:trPr>
          <w:trHeight w:val="250"/>
        </w:trPr>
        <w:tc>
          <w:tcPr>
            <w:tcW w:w="3969" w:type="dxa"/>
          </w:tcPr>
          <w:p w14:paraId="777D98BC" w14:textId="77777777" w:rsidR="00FA65FD" w:rsidRPr="00914644" w:rsidRDefault="00FA65FD" w:rsidP="00CB78EF">
            <w:pPr>
              <w:spacing w:before="120"/>
            </w:pPr>
            <w:r w:rsidRPr="00914644">
              <w:t>Telefon:</w:t>
            </w:r>
          </w:p>
        </w:tc>
        <w:tc>
          <w:tcPr>
            <w:tcW w:w="5529" w:type="dxa"/>
            <w:tcBorders>
              <w:bottom w:val="single" w:sz="2" w:space="0" w:color="auto"/>
            </w:tcBorders>
          </w:tcPr>
          <w:p w14:paraId="28594E3F" w14:textId="77777777" w:rsidR="00FA65FD" w:rsidRPr="00914644" w:rsidRDefault="00FA65FD" w:rsidP="00CB78EF">
            <w:pPr>
              <w:spacing w:before="120"/>
            </w:pPr>
          </w:p>
        </w:tc>
      </w:tr>
    </w:tbl>
    <w:p w14:paraId="245B26DD" w14:textId="73B2FA4A" w:rsidR="00FA65FD" w:rsidRDefault="00FA65FD" w:rsidP="00B76D2D">
      <w:pPr>
        <w:spacing w:after="240"/>
        <w:jc w:val="both"/>
      </w:pPr>
    </w:p>
    <w:p w14:paraId="2517DA51" w14:textId="77777777" w:rsidR="00C15A8F" w:rsidRDefault="00C15A8F">
      <w:pPr>
        <w:rPr>
          <w:b/>
        </w:rPr>
      </w:pPr>
      <w:r>
        <w:rPr>
          <w:b/>
        </w:rPr>
        <w:br w:type="page"/>
      </w:r>
    </w:p>
    <w:p w14:paraId="3438E63D" w14:textId="24E5F5EA" w:rsidR="00FA65FD" w:rsidRPr="00FA65FD" w:rsidRDefault="00FA65FD" w:rsidP="00FA65FD">
      <w:pPr>
        <w:spacing w:after="60"/>
        <w:jc w:val="both"/>
        <w:rPr>
          <w:b/>
        </w:rPr>
      </w:pPr>
      <w:r w:rsidRPr="00FA65FD">
        <w:rPr>
          <w:b/>
        </w:rPr>
        <w:lastRenderedPageBreak/>
        <w:t>AHV-Ausgleichskasse</w:t>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FA65FD" w:rsidRPr="00914644" w14:paraId="5CC28634" w14:textId="77777777" w:rsidTr="00CB78EF">
        <w:trPr>
          <w:trHeight w:val="250"/>
        </w:trPr>
        <w:tc>
          <w:tcPr>
            <w:tcW w:w="3969" w:type="dxa"/>
          </w:tcPr>
          <w:p w14:paraId="30F7CBBA" w14:textId="3477A2FB" w:rsidR="00FA65FD" w:rsidRPr="00914644" w:rsidRDefault="00557049" w:rsidP="00CB78EF">
            <w:pPr>
              <w:spacing w:before="120"/>
            </w:pPr>
            <w:r>
              <w:t>AHV-Ausgleichskasse</w:t>
            </w:r>
            <w:r w:rsidR="00FA65FD" w:rsidRPr="00914644">
              <w:t>:</w:t>
            </w:r>
          </w:p>
        </w:tc>
        <w:tc>
          <w:tcPr>
            <w:tcW w:w="5529" w:type="dxa"/>
            <w:tcBorders>
              <w:bottom w:val="single" w:sz="2" w:space="0" w:color="auto"/>
            </w:tcBorders>
          </w:tcPr>
          <w:p w14:paraId="2D4F7830" w14:textId="77777777" w:rsidR="00FA65FD" w:rsidRPr="00914644" w:rsidRDefault="00FA65FD" w:rsidP="00CB78EF">
            <w:pPr>
              <w:spacing w:before="120"/>
            </w:pPr>
          </w:p>
        </w:tc>
      </w:tr>
      <w:tr w:rsidR="00FA65FD" w:rsidRPr="00914644" w14:paraId="3BEE6E40" w14:textId="77777777" w:rsidTr="00CB78EF">
        <w:trPr>
          <w:trHeight w:val="250"/>
        </w:trPr>
        <w:tc>
          <w:tcPr>
            <w:tcW w:w="3969" w:type="dxa"/>
          </w:tcPr>
          <w:p w14:paraId="5386C17E" w14:textId="77777777" w:rsidR="00FA65FD" w:rsidRPr="00914644" w:rsidRDefault="00FA65FD" w:rsidP="00CB78EF">
            <w:pPr>
              <w:spacing w:before="120"/>
            </w:pPr>
            <w:r w:rsidRPr="00914644">
              <w:t>Strasse / Nr.:</w:t>
            </w:r>
          </w:p>
        </w:tc>
        <w:tc>
          <w:tcPr>
            <w:tcW w:w="5529" w:type="dxa"/>
            <w:tcBorders>
              <w:bottom w:val="single" w:sz="2" w:space="0" w:color="auto"/>
            </w:tcBorders>
          </w:tcPr>
          <w:p w14:paraId="73B9DA09" w14:textId="77777777" w:rsidR="00FA65FD" w:rsidRPr="00914644" w:rsidRDefault="00FA65FD" w:rsidP="00CB78EF">
            <w:pPr>
              <w:spacing w:before="120"/>
            </w:pPr>
          </w:p>
        </w:tc>
      </w:tr>
      <w:tr w:rsidR="00FA65FD" w:rsidRPr="00914644" w14:paraId="678BB7C6" w14:textId="77777777" w:rsidTr="00CB78EF">
        <w:trPr>
          <w:trHeight w:val="250"/>
        </w:trPr>
        <w:tc>
          <w:tcPr>
            <w:tcW w:w="3969" w:type="dxa"/>
          </w:tcPr>
          <w:p w14:paraId="45086524" w14:textId="77777777" w:rsidR="00FA65FD" w:rsidRPr="00914644" w:rsidRDefault="00FA65FD" w:rsidP="00CB78EF">
            <w:pPr>
              <w:spacing w:before="120"/>
            </w:pPr>
            <w:r w:rsidRPr="00914644">
              <w:t>Postleitzahl / Ort:</w:t>
            </w:r>
          </w:p>
        </w:tc>
        <w:tc>
          <w:tcPr>
            <w:tcW w:w="5529" w:type="dxa"/>
            <w:tcBorders>
              <w:bottom w:val="single" w:sz="2" w:space="0" w:color="auto"/>
            </w:tcBorders>
          </w:tcPr>
          <w:p w14:paraId="6E1CF263" w14:textId="77777777" w:rsidR="00FA65FD" w:rsidRPr="00914644" w:rsidRDefault="00FA65FD" w:rsidP="00CB78EF">
            <w:pPr>
              <w:spacing w:before="120"/>
            </w:pPr>
          </w:p>
        </w:tc>
      </w:tr>
      <w:tr w:rsidR="00FA65FD" w:rsidRPr="00914644" w14:paraId="6E5DE7C5" w14:textId="77777777" w:rsidTr="00CB78EF">
        <w:trPr>
          <w:trHeight w:val="250"/>
        </w:trPr>
        <w:tc>
          <w:tcPr>
            <w:tcW w:w="3969" w:type="dxa"/>
          </w:tcPr>
          <w:p w14:paraId="761611D9" w14:textId="77777777" w:rsidR="00FA65FD" w:rsidRPr="00914644" w:rsidRDefault="00FA65FD" w:rsidP="00CB78EF">
            <w:pPr>
              <w:spacing w:before="120"/>
            </w:pPr>
            <w:r w:rsidRPr="00914644">
              <w:t>Telefon:</w:t>
            </w:r>
          </w:p>
        </w:tc>
        <w:tc>
          <w:tcPr>
            <w:tcW w:w="5529" w:type="dxa"/>
            <w:tcBorders>
              <w:bottom w:val="single" w:sz="2" w:space="0" w:color="auto"/>
            </w:tcBorders>
          </w:tcPr>
          <w:p w14:paraId="47B7B9C0" w14:textId="77777777" w:rsidR="00FA65FD" w:rsidRPr="00914644" w:rsidRDefault="00FA65FD" w:rsidP="00CB78EF">
            <w:pPr>
              <w:spacing w:before="120"/>
            </w:pPr>
          </w:p>
        </w:tc>
      </w:tr>
    </w:tbl>
    <w:p w14:paraId="5AE38701" w14:textId="77777777" w:rsidR="00C15A8F" w:rsidRDefault="00C15A8F" w:rsidP="00FA65FD">
      <w:pPr>
        <w:spacing w:after="60"/>
        <w:jc w:val="both"/>
        <w:rPr>
          <w:b/>
        </w:rPr>
      </w:pPr>
    </w:p>
    <w:p w14:paraId="2217E2B5" w14:textId="2EBE7036" w:rsidR="00FA65FD" w:rsidRPr="00FA65FD" w:rsidRDefault="00FA65FD" w:rsidP="00FA65FD">
      <w:pPr>
        <w:spacing w:after="60"/>
        <w:jc w:val="both"/>
        <w:rPr>
          <w:b/>
        </w:rPr>
      </w:pPr>
      <w:r w:rsidRPr="00FA65FD">
        <w:rPr>
          <w:b/>
        </w:rPr>
        <w:t>BVG-Vorsorgeeinrichtung</w:t>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FA65FD" w:rsidRPr="00914644" w14:paraId="7DC197B3" w14:textId="77777777" w:rsidTr="00CB78EF">
        <w:trPr>
          <w:trHeight w:val="250"/>
        </w:trPr>
        <w:tc>
          <w:tcPr>
            <w:tcW w:w="3969" w:type="dxa"/>
          </w:tcPr>
          <w:p w14:paraId="58D3E2AC" w14:textId="0A8EDB63" w:rsidR="00FA65FD" w:rsidRPr="00914644" w:rsidRDefault="00557049" w:rsidP="00CB78EF">
            <w:pPr>
              <w:spacing w:before="120"/>
            </w:pPr>
            <w:r>
              <w:t>BVG-Vorsorgeeinrichtung</w:t>
            </w:r>
            <w:r w:rsidR="00FA65FD" w:rsidRPr="00914644">
              <w:t>:</w:t>
            </w:r>
          </w:p>
        </w:tc>
        <w:tc>
          <w:tcPr>
            <w:tcW w:w="5529" w:type="dxa"/>
            <w:tcBorders>
              <w:bottom w:val="single" w:sz="2" w:space="0" w:color="auto"/>
            </w:tcBorders>
          </w:tcPr>
          <w:p w14:paraId="53ABB813" w14:textId="77777777" w:rsidR="00FA65FD" w:rsidRPr="00914644" w:rsidRDefault="00FA65FD" w:rsidP="00CB78EF">
            <w:pPr>
              <w:spacing w:before="120"/>
            </w:pPr>
          </w:p>
        </w:tc>
      </w:tr>
      <w:tr w:rsidR="00FA65FD" w:rsidRPr="00914644" w14:paraId="64D386C2" w14:textId="77777777" w:rsidTr="00CB78EF">
        <w:trPr>
          <w:trHeight w:val="250"/>
        </w:trPr>
        <w:tc>
          <w:tcPr>
            <w:tcW w:w="3969" w:type="dxa"/>
          </w:tcPr>
          <w:p w14:paraId="19E0FA8B" w14:textId="77777777" w:rsidR="00FA65FD" w:rsidRPr="00914644" w:rsidRDefault="00FA65FD" w:rsidP="00CB78EF">
            <w:pPr>
              <w:spacing w:before="120"/>
            </w:pPr>
            <w:r w:rsidRPr="00914644">
              <w:t>Strasse / Nr.:</w:t>
            </w:r>
          </w:p>
        </w:tc>
        <w:tc>
          <w:tcPr>
            <w:tcW w:w="5529" w:type="dxa"/>
            <w:tcBorders>
              <w:bottom w:val="single" w:sz="2" w:space="0" w:color="auto"/>
            </w:tcBorders>
          </w:tcPr>
          <w:p w14:paraId="66F875FE" w14:textId="77777777" w:rsidR="00FA65FD" w:rsidRPr="00914644" w:rsidRDefault="00FA65FD" w:rsidP="00CB78EF">
            <w:pPr>
              <w:spacing w:before="120"/>
            </w:pPr>
          </w:p>
        </w:tc>
      </w:tr>
      <w:tr w:rsidR="00FA65FD" w:rsidRPr="00914644" w14:paraId="5FE395FC" w14:textId="77777777" w:rsidTr="00CB78EF">
        <w:trPr>
          <w:trHeight w:val="250"/>
        </w:trPr>
        <w:tc>
          <w:tcPr>
            <w:tcW w:w="3969" w:type="dxa"/>
          </w:tcPr>
          <w:p w14:paraId="21E5B97D" w14:textId="77777777" w:rsidR="00FA65FD" w:rsidRPr="00914644" w:rsidRDefault="00FA65FD" w:rsidP="00CB78EF">
            <w:pPr>
              <w:spacing w:before="120"/>
            </w:pPr>
            <w:r w:rsidRPr="00914644">
              <w:t>Postleitzahl / Ort:</w:t>
            </w:r>
          </w:p>
        </w:tc>
        <w:tc>
          <w:tcPr>
            <w:tcW w:w="5529" w:type="dxa"/>
            <w:tcBorders>
              <w:bottom w:val="single" w:sz="2" w:space="0" w:color="auto"/>
            </w:tcBorders>
          </w:tcPr>
          <w:p w14:paraId="0509B14D" w14:textId="77777777" w:rsidR="00FA65FD" w:rsidRPr="00914644" w:rsidRDefault="00FA65FD" w:rsidP="00CB78EF">
            <w:pPr>
              <w:spacing w:before="120"/>
            </w:pPr>
          </w:p>
        </w:tc>
      </w:tr>
      <w:tr w:rsidR="00FA65FD" w:rsidRPr="00914644" w14:paraId="767A0712" w14:textId="77777777" w:rsidTr="00CB78EF">
        <w:trPr>
          <w:trHeight w:val="250"/>
        </w:trPr>
        <w:tc>
          <w:tcPr>
            <w:tcW w:w="3969" w:type="dxa"/>
          </w:tcPr>
          <w:p w14:paraId="38FDDB89" w14:textId="77777777" w:rsidR="00FA65FD" w:rsidRPr="00914644" w:rsidRDefault="00FA65FD" w:rsidP="00CB78EF">
            <w:pPr>
              <w:spacing w:before="120"/>
            </w:pPr>
            <w:r w:rsidRPr="00914644">
              <w:t>Telefon:</w:t>
            </w:r>
          </w:p>
        </w:tc>
        <w:tc>
          <w:tcPr>
            <w:tcW w:w="5529" w:type="dxa"/>
            <w:tcBorders>
              <w:bottom w:val="single" w:sz="2" w:space="0" w:color="auto"/>
            </w:tcBorders>
          </w:tcPr>
          <w:p w14:paraId="7DDBDB53" w14:textId="77777777" w:rsidR="00FA65FD" w:rsidRPr="00914644" w:rsidRDefault="00FA65FD" w:rsidP="00CB78EF">
            <w:pPr>
              <w:spacing w:before="120"/>
            </w:pPr>
          </w:p>
        </w:tc>
      </w:tr>
    </w:tbl>
    <w:p w14:paraId="1286DB2C" w14:textId="14ED422F" w:rsidR="00B6695A" w:rsidRDefault="00B6695A" w:rsidP="00B6695A">
      <w:pPr>
        <w:rPr>
          <w:rFonts w:cs="Arial"/>
        </w:rPr>
      </w:pPr>
    </w:p>
    <w:p w14:paraId="6D10BC4B" w14:textId="77777777" w:rsidR="00557049" w:rsidRPr="00D93AE5" w:rsidRDefault="00557049" w:rsidP="00B6695A">
      <w:pPr>
        <w:rPr>
          <w:rFonts w:cs="Arial"/>
        </w:rPr>
      </w:pPr>
    </w:p>
    <w:p w14:paraId="7F99DC23" w14:textId="77777777" w:rsidR="001D5573" w:rsidRPr="00FA65FD" w:rsidRDefault="00B6695A" w:rsidP="00FA65FD">
      <w:pPr>
        <w:spacing w:after="60"/>
        <w:jc w:val="both"/>
        <w:rPr>
          <w:b/>
        </w:rPr>
      </w:pPr>
      <w:r w:rsidRPr="00305D4F">
        <w:rPr>
          <w:b/>
        </w:rPr>
        <w:t>Selbstdeklaration / Bestätigung</w:t>
      </w:r>
      <w:r w:rsidRPr="00FA65FD">
        <w:rPr>
          <w:b/>
        </w:rPr>
        <w:t xml:space="preserve"> </w:t>
      </w:r>
    </w:p>
    <w:p w14:paraId="4E8EB5A4" w14:textId="31E37F5D" w:rsidR="00B6695A" w:rsidRDefault="00B6695A" w:rsidP="001D5573">
      <w:pPr>
        <w:spacing w:after="240"/>
        <w:rPr>
          <w:rFonts w:cs="Arial"/>
        </w:rPr>
      </w:pPr>
      <w:r w:rsidRPr="00D93AE5">
        <w:rPr>
          <w:rFonts w:cs="Arial"/>
        </w:rPr>
        <w:t>(Beantworten Sie die folgenden Fragen bitte mit Ja oder Nein):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6663"/>
        <w:gridCol w:w="2268"/>
      </w:tblGrid>
      <w:tr w:rsidR="00B6695A" w:rsidRPr="00FF4888" w14:paraId="53063A10" w14:textId="77777777" w:rsidTr="00DD695B">
        <w:trPr>
          <w:cantSplit/>
          <w:trHeight w:val="638"/>
          <w:tblHeader/>
        </w:trPr>
        <w:tc>
          <w:tcPr>
            <w:tcW w:w="566" w:type="dxa"/>
            <w:shd w:val="clear" w:color="auto" w:fill="D9D9D9"/>
          </w:tcPr>
          <w:p w14:paraId="53DB4425" w14:textId="77777777" w:rsidR="00B6695A" w:rsidRPr="00FF4888" w:rsidRDefault="00B6695A" w:rsidP="00770BF5">
            <w:pPr>
              <w:pStyle w:val="Tabellentitel"/>
            </w:pPr>
            <w:r w:rsidRPr="00FF4888">
              <w:t>Nr.</w:t>
            </w:r>
          </w:p>
        </w:tc>
        <w:tc>
          <w:tcPr>
            <w:tcW w:w="6664" w:type="dxa"/>
            <w:shd w:val="clear" w:color="auto" w:fill="D9D9D9"/>
          </w:tcPr>
          <w:p w14:paraId="1DD22B0A" w14:textId="77777777" w:rsidR="00B6695A" w:rsidRPr="00FF4888" w:rsidRDefault="00B6695A" w:rsidP="00770BF5">
            <w:pPr>
              <w:pStyle w:val="Tabellentitel"/>
            </w:pPr>
            <w:r>
              <w:t xml:space="preserve">Frage </w:t>
            </w:r>
          </w:p>
        </w:tc>
        <w:tc>
          <w:tcPr>
            <w:tcW w:w="2268" w:type="dxa"/>
            <w:shd w:val="clear" w:color="auto" w:fill="D9D9D9"/>
          </w:tcPr>
          <w:p w14:paraId="22C9F22E" w14:textId="77777777" w:rsidR="00B6695A" w:rsidRDefault="00B6695A" w:rsidP="00770BF5">
            <w:pPr>
              <w:pStyle w:val="Tabellentitel"/>
            </w:pPr>
            <w:r>
              <w:t xml:space="preserve">Antwort: </w:t>
            </w:r>
          </w:p>
          <w:p w14:paraId="385C967E" w14:textId="77777777" w:rsidR="00B6695A" w:rsidRPr="00FF4888" w:rsidRDefault="00B6695A" w:rsidP="00770BF5">
            <w:pPr>
              <w:pStyle w:val="Tabellentitel"/>
            </w:pPr>
            <w:r>
              <w:t xml:space="preserve">Ja / Nein </w:t>
            </w:r>
          </w:p>
        </w:tc>
      </w:tr>
      <w:tr w:rsidR="00B6695A" w:rsidRPr="00D93AE5" w14:paraId="4B7C8F16"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30EE4CEF" w14:textId="77777777" w:rsidR="00B6695A" w:rsidRPr="00D93AE5" w:rsidRDefault="00B6695A" w:rsidP="00770BF5">
            <w:pPr>
              <w:spacing w:before="60" w:after="60"/>
              <w:rPr>
                <w:rFonts w:cs="Arial"/>
              </w:rPr>
            </w:pPr>
            <w:r w:rsidRPr="00D93AE5">
              <w:rPr>
                <w:rFonts w:cs="Arial"/>
              </w:rPr>
              <w:t>1</w:t>
            </w:r>
          </w:p>
        </w:tc>
        <w:tc>
          <w:tcPr>
            <w:tcW w:w="6663" w:type="dxa"/>
            <w:shd w:val="clear" w:color="auto" w:fill="F2F2F2"/>
          </w:tcPr>
          <w:p w14:paraId="410A2D7D" w14:textId="77777777" w:rsidR="00B6695A" w:rsidRPr="00D93AE5" w:rsidRDefault="00B6695A" w:rsidP="009707F4">
            <w:pPr>
              <w:jc w:val="both"/>
            </w:pPr>
            <w:r w:rsidRPr="00D93AE5">
              <w:t>Sie bestätigen, dass Sie die fälligen Staats-, Gemeinde- und direkten Bundessteuern (inkl. Nachsteuern etc.) vollumfänglich bezahlt haben.</w:t>
            </w:r>
          </w:p>
        </w:tc>
        <w:tc>
          <w:tcPr>
            <w:tcW w:w="2268" w:type="dxa"/>
          </w:tcPr>
          <w:p w14:paraId="3E7FE4E2" w14:textId="77777777" w:rsidR="00B6695A" w:rsidRPr="00D93AE5" w:rsidRDefault="00B6695A" w:rsidP="009707F4">
            <w:pPr>
              <w:jc w:val="both"/>
            </w:pPr>
          </w:p>
        </w:tc>
      </w:tr>
      <w:tr w:rsidR="00B6695A" w:rsidRPr="00D93AE5" w14:paraId="0253DAF4"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048A28CB" w14:textId="77777777" w:rsidR="00B6695A" w:rsidRPr="00D93AE5" w:rsidRDefault="00B6695A" w:rsidP="00770BF5">
            <w:r w:rsidRPr="00D93AE5">
              <w:t>2</w:t>
            </w:r>
          </w:p>
        </w:tc>
        <w:tc>
          <w:tcPr>
            <w:tcW w:w="6663" w:type="dxa"/>
            <w:shd w:val="clear" w:color="auto" w:fill="F2F2F2"/>
          </w:tcPr>
          <w:p w14:paraId="434BB981" w14:textId="77777777" w:rsidR="00B6695A" w:rsidRPr="00D93AE5" w:rsidRDefault="00B6695A" w:rsidP="009707F4">
            <w:pPr>
              <w:jc w:val="both"/>
            </w:pPr>
            <w:r w:rsidRPr="00D93AE5">
              <w:t>Sie bestätigen, dass Sie die fällige Mehrwertsteuer vollumfänglich bezahlt haben.</w:t>
            </w:r>
          </w:p>
        </w:tc>
        <w:tc>
          <w:tcPr>
            <w:tcW w:w="2268" w:type="dxa"/>
          </w:tcPr>
          <w:p w14:paraId="4B1867D3" w14:textId="77777777" w:rsidR="00B6695A" w:rsidRPr="00D93AE5" w:rsidRDefault="00B6695A" w:rsidP="009707F4">
            <w:pPr>
              <w:jc w:val="both"/>
            </w:pPr>
          </w:p>
        </w:tc>
      </w:tr>
      <w:tr w:rsidR="00B6695A" w:rsidRPr="00D93AE5" w14:paraId="55EB4ACC"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66037930" w14:textId="77777777" w:rsidR="00B6695A" w:rsidRPr="00D93AE5" w:rsidRDefault="00B6695A" w:rsidP="00770BF5">
            <w:r w:rsidRPr="00D93AE5">
              <w:t>3</w:t>
            </w:r>
          </w:p>
        </w:tc>
        <w:tc>
          <w:tcPr>
            <w:tcW w:w="6663" w:type="dxa"/>
            <w:shd w:val="clear" w:color="auto" w:fill="F2F2F2"/>
          </w:tcPr>
          <w:p w14:paraId="2E4D0946" w14:textId="77777777" w:rsidR="00B6695A" w:rsidRPr="00D93AE5" w:rsidRDefault="00B6695A" w:rsidP="009707F4">
            <w:pPr>
              <w:jc w:val="both"/>
            </w:pPr>
            <w:r w:rsidRPr="00D93AE5">
              <w:t>Sie bestätigen, dass Sie die fälligen Sozialversicherungsbeiträge (AHV, IV, EO, FAK, ALV, BVG und UVG) einschliesslich der vom Lohn abgezogenen Arbeitnehmeranteile vollumfänglich bezahlt haben.</w:t>
            </w:r>
          </w:p>
        </w:tc>
        <w:tc>
          <w:tcPr>
            <w:tcW w:w="2268" w:type="dxa"/>
          </w:tcPr>
          <w:p w14:paraId="5C697CF3" w14:textId="77777777" w:rsidR="00B6695A" w:rsidRPr="00D93AE5" w:rsidRDefault="00B6695A" w:rsidP="009707F4">
            <w:pPr>
              <w:jc w:val="both"/>
            </w:pPr>
          </w:p>
        </w:tc>
      </w:tr>
      <w:tr w:rsidR="00B6695A" w:rsidRPr="00D93AE5" w14:paraId="7ED10DFD"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3EA149C1" w14:textId="77777777" w:rsidR="00B6695A" w:rsidRPr="00D93AE5" w:rsidRDefault="00B6695A" w:rsidP="00770BF5">
            <w:r w:rsidRPr="00D93AE5">
              <w:t>4</w:t>
            </w:r>
          </w:p>
        </w:tc>
        <w:tc>
          <w:tcPr>
            <w:tcW w:w="6663" w:type="dxa"/>
            <w:shd w:val="clear" w:color="auto" w:fill="F2F2F2"/>
          </w:tcPr>
          <w:p w14:paraId="4C973C31" w14:textId="77777777" w:rsidR="00B6695A" w:rsidRPr="00D93AE5" w:rsidRDefault="00B6695A" w:rsidP="009707F4">
            <w:pPr>
              <w:jc w:val="both"/>
            </w:pPr>
            <w:r w:rsidRPr="00D93AE5">
              <w:t>Sie bestätigen, dass Sie die massgebenden schweizerischen Arbeitsschutzbestimmungen und die Arbeitsbedingungen für Arbeitnehmerinnen und Arbeitnehmer einhalten.</w:t>
            </w:r>
          </w:p>
        </w:tc>
        <w:tc>
          <w:tcPr>
            <w:tcW w:w="2268" w:type="dxa"/>
          </w:tcPr>
          <w:p w14:paraId="60ECFDCA" w14:textId="77777777" w:rsidR="00B6695A" w:rsidRPr="00D93AE5" w:rsidRDefault="00B6695A" w:rsidP="009707F4">
            <w:pPr>
              <w:jc w:val="both"/>
            </w:pPr>
          </w:p>
        </w:tc>
      </w:tr>
      <w:tr w:rsidR="00B6695A" w:rsidRPr="00D93AE5" w14:paraId="2B92258A"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35129A6C" w14:textId="77777777" w:rsidR="00B6695A" w:rsidRPr="00D93AE5" w:rsidRDefault="00B6695A" w:rsidP="00770BF5">
            <w:r w:rsidRPr="00D93AE5">
              <w:t>5</w:t>
            </w:r>
          </w:p>
        </w:tc>
        <w:tc>
          <w:tcPr>
            <w:tcW w:w="6663" w:type="dxa"/>
            <w:shd w:val="clear" w:color="auto" w:fill="F2F2F2"/>
          </w:tcPr>
          <w:p w14:paraId="25BAF049" w14:textId="77777777" w:rsidR="00B6695A" w:rsidRPr="00D93AE5" w:rsidRDefault="00B6695A" w:rsidP="009707F4">
            <w:pPr>
              <w:jc w:val="both"/>
            </w:pPr>
            <w:r w:rsidRPr="00D93AE5">
              <w:t>Sie bestätigen, dass Sie die einschlägigen Bedingungen der Gesamtarbeitsverträge oder bei deren Fehlen die orts- und branchenüblichen Arbeitsbedingungen dauernd und vollumfänglich einhalten.</w:t>
            </w:r>
          </w:p>
        </w:tc>
        <w:tc>
          <w:tcPr>
            <w:tcW w:w="2268" w:type="dxa"/>
          </w:tcPr>
          <w:p w14:paraId="0FA0EC33" w14:textId="77777777" w:rsidR="00B6695A" w:rsidRPr="00D93AE5" w:rsidRDefault="00B6695A" w:rsidP="009707F4">
            <w:pPr>
              <w:jc w:val="both"/>
            </w:pPr>
          </w:p>
        </w:tc>
      </w:tr>
      <w:tr w:rsidR="00B6695A" w:rsidRPr="00D93AE5" w14:paraId="2047E6DD" w14:textId="77777777" w:rsidTr="00770BF5">
        <w:tblPrEx>
          <w:tblCellMar>
            <w:left w:w="108" w:type="dxa"/>
            <w:right w:w="108" w:type="dxa"/>
          </w:tblCellMar>
          <w:tblLook w:val="01E0" w:firstRow="1" w:lastRow="1" w:firstColumn="1" w:lastColumn="1" w:noHBand="0" w:noVBand="0"/>
        </w:tblPrEx>
        <w:tc>
          <w:tcPr>
            <w:tcW w:w="567" w:type="dxa"/>
            <w:shd w:val="clear" w:color="auto" w:fill="F2F2F2"/>
          </w:tcPr>
          <w:p w14:paraId="20B6DDC6" w14:textId="77777777" w:rsidR="00B6695A" w:rsidRPr="00D93AE5" w:rsidRDefault="00B6695A" w:rsidP="00770BF5">
            <w:r w:rsidRPr="00D93AE5">
              <w:t>6</w:t>
            </w:r>
          </w:p>
        </w:tc>
        <w:tc>
          <w:tcPr>
            <w:tcW w:w="6663" w:type="dxa"/>
            <w:shd w:val="clear" w:color="auto" w:fill="F2F2F2"/>
          </w:tcPr>
          <w:p w14:paraId="2266C914" w14:textId="1B3697E4" w:rsidR="00B6695A" w:rsidRPr="00D93AE5" w:rsidRDefault="00B6695A" w:rsidP="009707F4">
            <w:pPr>
              <w:jc w:val="both"/>
            </w:pPr>
            <w:r w:rsidRPr="00D93AE5">
              <w:t>Sie bestätigen, dass Sie für jene Arb</w:t>
            </w:r>
            <w:r w:rsidR="001D5573">
              <w:t>eitnehmerinnen und Arbeitnehmer,</w:t>
            </w:r>
            <w:r w:rsidRPr="00D93AE5">
              <w:t xml:space="preserve"> die Leistungen in der Schweiz erbringen, die Gleichbehandlung von Frau und Mann einhalten.</w:t>
            </w:r>
          </w:p>
        </w:tc>
        <w:tc>
          <w:tcPr>
            <w:tcW w:w="2268" w:type="dxa"/>
          </w:tcPr>
          <w:p w14:paraId="5C3CB711" w14:textId="77777777" w:rsidR="00B6695A" w:rsidRPr="00D93AE5" w:rsidRDefault="00B6695A" w:rsidP="009707F4">
            <w:pPr>
              <w:jc w:val="both"/>
            </w:pPr>
          </w:p>
        </w:tc>
      </w:tr>
      <w:tr w:rsidR="00B6695A" w:rsidRPr="00D93AE5" w14:paraId="6E0D4935" w14:textId="77777777" w:rsidTr="00DD695B">
        <w:tblPrEx>
          <w:tblCellMar>
            <w:left w:w="108" w:type="dxa"/>
            <w:right w:w="108" w:type="dxa"/>
          </w:tblCellMar>
          <w:tblLook w:val="01E0" w:firstRow="1" w:lastRow="1" w:firstColumn="1" w:lastColumn="1" w:noHBand="0" w:noVBand="0"/>
        </w:tblPrEx>
        <w:tc>
          <w:tcPr>
            <w:tcW w:w="567" w:type="dxa"/>
            <w:shd w:val="clear" w:color="auto" w:fill="F2F2F2"/>
          </w:tcPr>
          <w:p w14:paraId="01705E0B" w14:textId="77777777" w:rsidR="00B6695A" w:rsidRPr="00D93AE5" w:rsidRDefault="00B6695A" w:rsidP="00770BF5">
            <w:r w:rsidRPr="00D93AE5">
              <w:t>7</w:t>
            </w:r>
          </w:p>
        </w:tc>
        <w:tc>
          <w:tcPr>
            <w:tcW w:w="6663" w:type="dxa"/>
            <w:shd w:val="clear" w:color="auto" w:fill="F2F2F2"/>
          </w:tcPr>
          <w:p w14:paraId="4ED4707C" w14:textId="77777777" w:rsidR="00B6695A" w:rsidRPr="00D93AE5" w:rsidRDefault="00B6695A" w:rsidP="009707F4">
            <w:pPr>
              <w:jc w:val="both"/>
            </w:pPr>
            <w:r w:rsidRPr="00D93AE5">
              <w:t>Sie bestätigen, dass Sie sich nicht in einem Konkurs- und/oder Nachlassverfahren befinden und mit der Anhebung entsprechender Verfahren gegen Sie vernünftigerweise nicht gerechnet werden muss.</w:t>
            </w:r>
          </w:p>
        </w:tc>
        <w:tc>
          <w:tcPr>
            <w:tcW w:w="2268" w:type="dxa"/>
          </w:tcPr>
          <w:p w14:paraId="46EC307F" w14:textId="77777777" w:rsidR="00B6695A" w:rsidRPr="00D93AE5" w:rsidRDefault="00B6695A" w:rsidP="009707F4">
            <w:pPr>
              <w:jc w:val="both"/>
            </w:pPr>
          </w:p>
        </w:tc>
      </w:tr>
      <w:tr w:rsidR="00B6695A" w:rsidRPr="00D93AE5" w14:paraId="6833CD84" w14:textId="77777777" w:rsidTr="00DD695B">
        <w:tblPrEx>
          <w:tblCellMar>
            <w:left w:w="108" w:type="dxa"/>
            <w:right w:w="108" w:type="dxa"/>
          </w:tblCellMar>
          <w:tblLook w:val="01E0" w:firstRow="1" w:lastRow="1" w:firstColumn="1" w:lastColumn="1" w:noHBand="0" w:noVBand="0"/>
        </w:tblPrEx>
        <w:tc>
          <w:tcPr>
            <w:tcW w:w="567" w:type="dxa"/>
            <w:shd w:val="clear" w:color="auto" w:fill="F2F2F2"/>
          </w:tcPr>
          <w:p w14:paraId="0EBE64A0" w14:textId="77777777" w:rsidR="00B6695A" w:rsidRPr="00D93AE5" w:rsidRDefault="00B6695A" w:rsidP="00770BF5">
            <w:r w:rsidRPr="00D93AE5">
              <w:t>8</w:t>
            </w:r>
          </w:p>
        </w:tc>
        <w:tc>
          <w:tcPr>
            <w:tcW w:w="6663" w:type="dxa"/>
            <w:shd w:val="clear" w:color="auto" w:fill="F2F2F2"/>
          </w:tcPr>
          <w:p w14:paraId="39271708" w14:textId="77777777" w:rsidR="00B6695A" w:rsidRPr="00D93AE5" w:rsidRDefault="00B6695A" w:rsidP="009707F4">
            <w:pPr>
              <w:jc w:val="both"/>
            </w:pPr>
            <w:r w:rsidRPr="00D93AE5">
              <w:t>Sie bestätigen, dass keine Absprachen oder andere wettbewerbsbeeinträchtigenden Massnahmen getroffen wurden.</w:t>
            </w:r>
          </w:p>
        </w:tc>
        <w:tc>
          <w:tcPr>
            <w:tcW w:w="2268" w:type="dxa"/>
          </w:tcPr>
          <w:p w14:paraId="2BAB5DA2" w14:textId="77777777" w:rsidR="00B6695A" w:rsidRPr="00D93AE5" w:rsidRDefault="00B6695A" w:rsidP="009707F4">
            <w:pPr>
              <w:spacing w:before="60" w:after="60"/>
              <w:jc w:val="both"/>
              <w:rPr>
                <w:rFonts w:cs="Arial"/>
              </w:rPr>
            </w:pPr>
          </w:p>
        </w:tc>
      </w:tr>
    </w:tbl>
    <w:p w14:paraId="26602D9A" w14:textId="77777777" w:rsidR="00B6695A" w:rsidRPr="00D93AE5" w:rsidRDefault="00B6695A" w:rsidP="00B6695A">
      <w:pPr>
        <w:rPr>
          <w:rFonts w:cs="Arial"/>
        </w:rPr>
      </w:pPr>
    </w:p>
    <w:p w14:paraId="112CD762" w14:textId="77777777" w:rsidR="00557049" w:rsidRDefault="00557049">
      <w:r>
        <w:br w:type="page"/>
      </w:r>
    </w:p>
    <w:p w14:paraId="7E9047D0" w14:textId="04BE3CBD" w:rsidR="00B6695A" w:rsidRPr="00D93AE5" w:rsidRDefault="00B6695A" w:rsidP="009707F4">
      <w:pPr>
        <w:spacing w:after="120"/>
        <w:jc w:val="both"/>
      </w:pPr>
      <w:r w:rsidRPr="00D93AE5">
        <w:lastRenderedPageBreak/>
        <w:t>Unwahre oder nicht gemachte Angaben führen zum Ausschluss des Anbieters gemäss § 16 des Gesetzes über die öffentlichen Beschaffungen des Kantons Luzern (</w:t>
      </w:r>
      <w:proofErr w:type="spellStart"/>
      <w:r w:rsidRPr="00D93AE5">
        <w:t>öBG</w:t>
      </w:r>
      <w:proofErr w:type="spellEnd"/>
      <w:r w:rsidRPr="00D93AE5">
        <w:t xml:space="preserve">). </w:t>
      </w:r>
    </w:p>
    <w:p w14:paraId="6625051E" w14:textId="3405C140" w:rsidR="00B6695A" w:rsidRPr="00D93AE5" w:rsidRDefault="00B6695A" w:rsidP="009707F4">
      <w:pPr>
        <w:spacing w:after="120"/>
        <w:jc w:val="both"/>
      </w:pPr>
      <w:r w:rsidRPr="00D93AE5">
        <w:t xml:space="preserve">Das unterzeichnende Unternehmen ermächtigt die Vergabestelle, bei den zuständigen Instanzen (AHV-Ausgleichskasse, Vorsorgeeinrichtung, Steuerverwaltung, paritätische Kontrollorgane usw.) Auskünfte bezüglich Erfüllung seiner Verpflichtungen einzuholen. Es nimmt zudem zur Kenntnis, dass das Nichteinbringen der Selbstdeklaration oder falsche Angaben den Ausschluss von der Teilnahme an der Submission zur Folge haben.  </w:t>
      </w:r>
    </w:p>
    <w:p w14:paraId="4C10751D" w14:textId="53B4D4D8" w:rsidR="00B6695A" w:rsidRDefault="00B6695A" w:rsidP="009707F4">
      <w:pPr>
        <w:spacing w:after="120"/>
        <w:jc w:val="both"/>
      </w:pPr>
      <w:r>
        <w:t xml:space="preserve">Der Anbieter legt der Offerte einen aktuellen Handelsregisterauszug (nicht älter als 6 Monate) bei. Eine Kopie genügt. </w:t>
      </w:r>
    </w:p>
    <w:p w14:paraId="2B2F77BA" w14:textId="22D245F8" w:rsidR="00B6695A" w:rsidRDefault="00B6695A" w:rsidP="009707F4">
      <w:pPr>
        <w:spacing w:after="120"/>
        <w:jc w:val="both"/>
      </w:pPr>
      <w:r>
        <w:t xml:space="preserve">Der Anbieter legt der Offerte einen aktuellen Betreibungsregisterauszug (zum Zeitpunkt der </w:t>
      </w:r>
      <w:proofErr w:type="spellStart"/>
      <w:r>
        <w:t>Offertstellung</w:t>
      </w:r>
      <w:proofErr w:type="spellEnd"/>
      <w:r>
        <w:t xml:space="preserve"> nicht älter als 1 Monat) bei. </w:t>
      </w:r>
    </w:p>
    <w:p w14:paraId="3C1384A4" w14:textId="7A0BCF8E" w:rsidR="00B6695A" w:rsidRPr="00D93AE5" w:rsidRDefault="00B6695A" w:rsidP="009707F4">
      <w:pPr>
        <w:spacing w:after="120"/>
        <w:jc w:val="both"/>
      </w:pPr>
      <w:r w:rsidRPr="00D93AE5">
        <w:t>Das unterzeichnende Unternehmen bestätigt mit nachstehender Unterschrift, dass alle seine Angaben richtig und verbindlich sind.</w:t>
      </w:r>
    </w:p>
    <w:p w14:paraId="53D46949" w14:textId="77777777" w:rsidR="00B6695A" w:rsidRPr="00D93AE5" w:rsidRDefault="00B6695A" w:rsidP="00B6695A"/>
    <w:p w14:paraId="16D7E9F7" w14:textId="77777777" w:rsidR="00B6695A" w:rsidRPr="00D93AE5" w:rsidRDefault="00B6695A" w:rsidP="00B6695A">
      <w:pPr>
        <w:tabs>
          <w:tab w:val="left" w:pos="3969"/>
        </w:tabs>
      </w:pPr>
      <w:r w:rsidRPr="00D93AE5">
        <w:t>Ort und Datum:</w:t>
      </w:r>
      <w:r w:rsidRPr="00D93AE5">
        <w:tab/>
        <w:t>Firmenstempel und rechtsgültige Unterschrift(en)</w:t>
      </w:r>
    </w:p>
    <w:p w14:paraId="74377767" w14:textId="77777777" w:rsidR="00B6695A" w:rsidRPr="00D93AE5" w:rsidRDefault="00B6695A" w:rsidP="00B6695A">
      <w:pPr>
        <w:tabs>
          <w:tab w:val="left" w:pos="3969"/>
        </w:tabs>
      </w:pPr>
    </w:p>
    <w:p w14:paraId="0EEC9FFC" w14:textId="77777777" w:rsidR="00B6695A" w:rsidRPr="00D93AE5" w:rsidRDefault="00B6695A" w:rsidP="00B6695A">
      <w:pPr>
        <w:tabs>
          <w:tab w:val="left" w:pos="3969"/>
        </w:tabs>
        <w:rPr>
          <w:rFonts w:cs="Arial"/>
        </w:rPr>
      </w:pPr>
    </w:p>
    <w:p w14:paraId="26C239E0" w14:textId="77777777" w:rsidR="00B6695A" w:rsidRPr="00D93AE5" w:rsidRDefault="00B6695A" w:rsidP="00B6695A">
      <w:pPr>
        <w:tabs>
          <w:tab w:val="left" w:pos="3969"/>
        </w:tabs>
        <w:rPr>
          <w:rFonts w:cs="Arial"/>
        </w:rPr>
      </w:pPr>
    </w:p>
    <w:p w14:paraId="04330A1D" w14:textId="77777777" w:rsidR="00B6695A" w:rsidRPr="00D93AE5" w:rsidRDefault="00B6695A" w:rsidP="00B6695A">
      <w:pPr>
        <w:tabs>
          <w:tab w:val="left" w:pos="3969"/>
          <w:tab w:val="right" w:pos="8788"/>
        </w:tabs>
        <w:rPr>
          <w:rFonts w:cs="Arial"/>
        </w:rPr>
      </w:pPr>
      <w:r w:rsidRPr="00D93AE5">
        <w:rPr>
          <w:rFonts w:cs="Arial"/>
        </w:rPr>
        <w:t>…………………………………</w:t>
      </w:r>
      <w:r w:rsidRPr="00D93AE5">
        <w:rPr>
          <w:rFonts w:cs="Arial"/>
        </w:rPr>
        <w:tab/>
        <w:t>…………………………………………………………</w:t>
      </w:r>
    </w:p>
    <w:p w14:paraId="3E4959EB" w14:textId="24F08819" w:rsidR="008439D1" w:rsidRPr="008439D1" w:rsidRDefault="008439D1" w:rsidP="008439D1">
      <w:pPr>
        <w:spacing w:after="120"/>
        <w:rPr>
          <w:sz w:val="24"/>
          <w:szCs w:val="36"/>
        </w:rPr>
      </w:pPr>
    </w:p>
    <w:sectPr w:rsidR="008439D1" w:rsidRPr="008439D1" w:rsidSect="00E85645">
      <w:headerReference w:type="default" r:id="rId16"/>
      <w:footerReference w:type="default" r:id="rId17"/>
      <w:headerReference w:type="first" r:id="rId18"/>
      <w:footerReference w:type="first" r:id="rId19"/>
      <w:type w:val="continuous"/>
      <w:pgSz w:w="11906" w:h="16838" w:code="9"/>
      <w:pgMar w:top="1418" w:right="1134" w:bottom="1134" w:left="1701" w:header="567"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94C16" w14:textId="77777777" w:rsidR="00471067" w:rsidRPr="00E85645" w:rsidRDefault="00471067">
      <w:r w:rsidRPr="00E85645">
        <w:separator/>
      </w:r>
    </w:p>
  </w:endnote>
  <w:endnote w:type="continuationSeparator" w:id="0">
    <w:p w14:paraId="7042D1B7" w14:textId="77777777" w:rsidR="00471067" w:rsidRPr="00E85645" w:rsidRDefault="00471067">
      <w:r w:rsidRPr="00E856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28" w:type="dxa"/>
      <w:tblLayout w:type="fixed"/>
      <w:tblCellMar>
        <w:left w:w="0" w:type="dxa"/>
        <w:right w:w="0" w:type="dxa"/>
      </w:tblCellMar>
      <w:tblLook w:val="01E0" w:firstRow="1" w:lastRow="1" w:firstColumn="1" w:lastColumn="1" w:noHBand="0" w:noVBand="0"/>
    </w:tblPr>
    <w:tblGrid>
      <w:gridCol w:w="6177"/>
      <w:gridCol w:w="2951"/>
    </w:tblGrid>
    <w:tr w:rsidR="004D5458" w:rsidRPr="00E85645" w14:paraId="3B6A5700" w14:textId="77777777" w:rsidTr="004D5458">
      <w:tc>
        <w:tcPr>
          <w:tcW w:w="6177" w:type="dxa"/>
          <w:vAlign w:val="center"/>
        </w:tcPr>
        <w:p w14:paraId="6245D42C" w14:textId="090E1460" w:rsidR="004D5458" w:rsidRPr="00E85645" w:rsidRDefault="004D5458" w:rsidP="004D5458">
          <w:pPr>
            <w:pStyle w:val="Fusszeile"/>
          </w:pPr>
          <w:r w:rsidRPr="00E85645">
            <w:fldChar w:fldCharType="begin"/>
          </w:r>
          <w:r w:rsidRPr="00E85645">
            <w:rPr>
              <w:lang w:eastAsia="de-DE"/>
            </w:rPr>
            <w:instrText xml:space="preserve"> IF </w:instrText>
          </w:r>
          <w:r w:rsidRPr="00E85645">
            <w:fldChar w:fldCharType="begin"/>
          </w:r>
          <w:r w:rsidRPr="00E85645">
            <w:rPr>
              <w:lang w:eastAsia="de-DE"/>
            </w:rPr>
            <w:instrText xml:space="preserve"> DOCPROPERTY "CMIdata.G_Signatur"\*CHARFORMAT </w:instrText>
          </w:r>
          <w:r w:rsidRPr="00E85645">
            <w:fldChar w:fldCharType="end"/>
          </w:r>
          <w:r w:rsidRPr="00E85645">
            <w:rPr>
              <w:lang w:eastAsia="de-DE"/>
            </w:rPr>
            <w:instrText xml:space="preserve"> = "" "</w:instrText>
          </w:r>
          <w:r w:rsidRPr="00E85645">
            <w:fldChar w:fldCharType="begin"/>
          </w:r>
          <w:r w:rsidRPr="00E85645">
            <w:rPr>
              <w:lang w:eastAsia="de-DE"/>
            </w:rPr>
            <w:instrText xml:space="preserve"> IF </w:instrText>
          </w:r>
          <w:r w:rsidRPr="00E85645">
            <w:fldChar w:fldCharType="begin"/>
          </w:r>
          <w:r w:rsidRPr="00E85645">
            <w:rPr>
              <w:lang w:eastAsia="de-DE"/>
            </w:rPr>
            <w:instrText xml:space="preserve"> DOCPROPERTY "CMIdata.G_Laufnummer"\*CHARFORMAT </w:instrText>
          </w:r>
          <w:r w:rsidRPr="00E85645">
            <w:fldChar w:fldCharType="end"/>
          </w:r>
          <w:r w:rsidRPr="00E85645">
            <w:rPr>
              <w:lang w:eastAsia="de-DE"/>
            </w:rPr>
            <w:instrText xml:space="preserve"> = "" "" "</w:instrText>
          </w:r>
          <w:r w:rsidRPr="00E85645">
            <w:fldChar w:fldCharType="begin"/>
          </w:r>
          <w:r w:rsidRPr="00E85645">
            <w:rPr>
              <w:lang w:eastAsia="de-DE"/>
            </w:rPr>
            <w:instrText xml:space="preserve"> DOCPROPERTY "CMIdata.G_Laufnummer"\*CHARFORMAT </w:instrText>
          </w:r>
          <w:r w:rsidRPr="00E85645">
            <w:fldChar w:fldCharType="separate"/>
          </w:r>
          <w:r w:rsidRPr="00E85645">
            <w:rPr>
              <w:lang w:eastAsia="de-DE"/>
            </w:rPr>
            <w:instrText>CMIdata.G_Laufnummer</w:instrText>
          </w:r>
          <w:r w:rsidRPr="00E85645">
            <w:fldChar w:fldCharType="end"/>
          </w:r>
          <w:r w:rsidRPr="00E85645">
            <w:rPr>
              <w:lang w:eastAsia="de-DE"/>
            </w:rPr>
            <w:instrText xml:space="preserve"> / </w:instrText>
          </w:r>
          <w:r w:rsidRPr="00E85645">
            <w:fldChar w:fldCharType="begin"/>
          </w:r>
          <w:r w:rsidRPr="00E85645">
            <w:rPr>
              <w:lang w:eastAsia="de-DE"/>
            </w:rPr>
            <w:instrText xml:space="preserve"> DOCPROPERTY "CMIdata.Dok_Titel"\*CHARFORMAT </w:instrText>
          </w:r>
          <w:r w:rsidRPr="00E85645">
            <w:fldChar w:fldCharType="separate"/>
          </w:r>
          <w:r w:rsidRPr="00E85645">
            <w:rPr>
              <w:lang w:eastAsia="de-DE"/>
            </w:rPr>
            <w:instrText>CMIdata.Dok_Titel</w:instrText>
          </w:r>
          <w:r w:rsidRPr="00E85645">
            <w:fldChar w:fldCharType="end"/>
          </w:r>
          <w:r w:rsidRPr="00E85645">
            <w:rPr>
              <w:lang w:eastAsia="de-DE"/>
            </w:rPr>
            <w:instrText xml:space="preserve">" \* MERGEFORMAT </w:instrText>
          </w:r>
          <w:r w:rsidRPr="00E85645">
            <w:fldChar w:fldCharType="end"/>
          </w:r>
          <w:r w:rsidRPr="00E85645">
            <w:rPr>
              <w:lang w:eastAsia="de-DE"/>
            </w:rPr>
            <w:instrText>" "</w:instrText>
          </w:r>
          <w:r w:rsidRPr="00E85645">
            <w:fldChar w:fldCharType="begin"/>
          </w:r>
          <w:r w:rsidRPr="00E85645">
            <w:rPr>
              <w:lang w:eastAsia="de-DE"/>
            </w:rPr>
            <w:instrText xml:space="preserve"> DOCPROPERTY "CMIdata.G_Signatur"\*CHARFORMAT </w:instrText>
          </w:r>
          <w:r w:rsidRPr="00E85645">
            <w:fldChar w:fldCharType="separate"/>
          </w:r>
          <w:r w:rsidRPr="00E85645">
            <w:rPr>
              <w:lang w:eastAsia="de-DE"/>
            </w:rPr>
            <w:instrText>CMIdata.G_Signatur</w:instrText>
          </w:r>
          <w:r w:rsidRPr="00E85645">
            <w:fldChar w:fldCharType="end"/>
          </w:r>
          <w:r w:rsidRPr="00E85645">
            <w:rPr>
              <w:lang w:eastAsia="de-DE"/>
            </w:rPr>
            <w:instrText xml:space="preserve"> / </w:instrText>
          </w:r>
          <w:r w:rsidRPr="00E85645">
            <w:fldChar w:fldCharType="begin"/>
          </w:r>
          <w:r w:rsidRPr="00E85645">
            <w:rPr>
              <w:lang w:eastAsia="de-DE"/>
            </w:rPr>
            <w:instrText xml:space="preserve"> DOCPROPERTY "CMIdata.Dok_Titel"\*CHARFORMAT </w:instrText>
          </w:r>
          <w:r w:rsidRPr="00E85645">
            <w:fldChar w:fldCharType="separate"/>
          </w:r>
          <w:r w:rsidRPr="00E85645">
            <w:rPr>
              <w:lang w:eastAsia="de-DE"/>
            </w:rPr>
            <w:instrText>CMIdata.Dok_Titel</w:instrText>
          </w:r>
          <w:r w:rsidRPr="00E85645">
            <w:fldChar w:fldCharType="end"/>
          </w:r>
          <w:r w:rsidRPr="00E85645">
            <w:rPr>
              <w:lang w:eastAsia="de-DE"/>
            </w:rPr>
            <w:instrText xml:space="preserve">" \* MERGEFORMAT </w:instrText>
          </w:r>
          <w:r w:rsidRPr="00E85645">
            <w:fldChar w:fldCharType="end"/>
          </w:r>
        </w:p>
      </w:tc>
      <w:tc>
        <w:tcPr>
          <w:tcW w:w="2951" w:type="dxa"/>
        </w:tcPr>
        <w:p w14:paraId="2BE9979E" w14:textId="54D12B9F" w:rsidR="004D5458" w:rsidRPr="00E85645" w:rsidRDefault="004D5458" w:rsidP="004D5458">
          <w:pPr>
            <w:pStyle w:val="Fusszeile-Seite"/>
            <w:rPr>
              <w:lang w:eastAsia="de-DE"/>
            </w:rPr>
          </w:pP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NUMPAGES </w:instrText>
          </w:r>
          <w:r w:rsidRPr="00E85645">
            <w:rPr>
              <w:lang w:eastAsia="de-DE"/>
            </w:rPr>
            <w:fldChar w:fldCharType="separate"/>
          </w:r>
          <w:r w:rsidR="00C15A8F">
            <w:rPr>
              <w:noProof/>
              <w:lang w:eastAsia="de-DE"/>
            </w:rPr>
            <w:instrText>4</w:instrText>
          </w:r>
          <w:r w:rsidRPr="00E85645">
            <w:rPr>
              <w:lang w:eastAsia="de-DE"/>
            </w:rPr>
            <w:fldChar w:fldCharType="end"/>
          </w:r>
          <w:r w:rsidRPr="00E85645">
            <w:rPr>
              <w:lang w:eastAsia="de-DE"/>
            </w:rPr>
            <w:instrText xml:space="preserve"> &gt; "1"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sidR="00DD695B">
            <w:rPr>
              <w:lang w:eastAsia="de-DE"/>
            </w:rPr>
            <w:instrText>Seite</w:instrText>
          </w:r>
          <w:r w:rsidRPr="00E85645">
            <w:rPr>
              <w:lang w:eastAsia="de-DE"/>
            </w:rPr>
            <w:fldChar w:fldCharType="end"/>
          </w:r>
          <w:r w:rsidRPr="00E85645">
            <w:rPr>
              <w:lang w:eastAsia="de-DE"/>
            </w:rPr>
            <w:instrText xml:space="preserve"> = "" "Seite"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sidR="00DD695B">
            <w:rPr>
              <w:lang w:eastAsia="de-DE"/>
            </w:rPr>
            <w:instrText>Seite</w:instrText>
          </w:r>
          <w:r w:rsidRPr="00E85645">
            <w:rPr>
              <w:lang w:eastAsia="de-DE"/>
            </w:rPr>
            <w:fldChar w:fldCharType="end"/>
          </w:r>
          <w:r w:rsidRPr="00E85645">
            <w:rPr>
              <w:lang w:eastAsia="de-DE"/>
            </w:rPr>
            <w:instrText xml:space="preserve"> = "Doc.Page" "Seite"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sidR="00DD695B">
            <w:rPr>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separate"/>
          </w:r>
          <w:r w:rsidR="00DD695B">
            <w:rPr>
              <w:noProof/>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separate"/>
          </w:r>
          <w:r w:rsidR="00C15A8F">
            <w:rPr>
              <w:noProof/>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PAGE </w:instrText>
          </w:r>
          <w:r w:rsidRPr="00E85645">
            <w:rPr>
              <w:lang w:eastAsia="de-DE"/>
            </w:rPr>
            <w:fldChar w:fldCharType="separate"/>
          </w:r>
          <w:r w:rsidR="00C15A8F">
            <w:rPr>
              <w:noProof/>
              <w:lang w:eastAsia="de-DE"/>
            </w:rPr>
            <w:instrText>1</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sidR="00DD695B">
            <w:rPr>
              <w:lang w:eastAsia="de-DE"/>
            </w:rPr>
            <w:instrText>von</w:instrText>
          </w:r>
          <w:r w:rsidRPr="00E85645">
            <w:rPr>
              <w:lang w:eastAsia="de-DE"/>
            </w:rPr>
            <w:fldChar w:fldCharType="end"/>
          </w:r>
          <w:r w:rsidRPr="00E85645">
            <w:rPr>
              <w:lang w:eastAsia="de-DE"/>
            </w:rPr>
            <w:instrText xml:space="preserve"> = "" "von"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sidR="00DD695B">
            <w:rPr>
              <w:lang w:eastAsia="de-DE"/>
            </w:rPr>
            <w:instrText>von</w:instrText>
          </w:r>
          <w:r w:rsidRPr="00E85645">
            <w:rPr>
              <w:lang w:eastAsia="de-DE"/>
            </w:rPr>
            <w:fldChar w:fldCharType="end"/>
          </w:r>
          <w:r w:rsidRPr="00E85645">
            <w:rPr>
              <w:lang w:eastAsia="de-DE"/>
            </w:rPr>
            <w:instrText xml:space="preserve"> = "Doc.of" "von"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sidR="00DD695B">
            <w:rPr>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separate"/>
          </w:r>
          <w:r w:rsidR="00C15A8F">
            <w:rPr>
              <w:noProof/>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separate"/>
          </w:r>
          <w:r w:rsidR="00C15A8F">
            <w:rPr>
              <w:noProof/>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NUMPAGES </w:instrText>
          </w:r>
          <w:r w:rsidRPr="00E85645">
            <w:rPr>
              <w:lang w:eastAsia="de-DE"/>
            </w:rPr>
            <w:fldChar w:fldCharType="separate"/>
          </w:r>
          <w:r w:rsidR="00C15A8F">
            <w:rPr>
              <w:noProof/>
              <w:lang w:eastAsia="de-DE"/>
            </w:rPr>
            <w:instrText>4</w:instrText>
          </w:r>
          <w:r w:rsidRPr="00E85645">
            <w:rPr>
              <w:lang w:eastAsia="de-DE"/>
            </w:rPr>
            <w:fldChar w:fldCharType="end"/>
          </w:r>
          <w:r w:rsidRPr="00E85645">
            <w:rPr>
              <w:lang w:eastAsia="de-DE"/>
            </w:rPr>
            <w:instrText>"" "</w:instrText>
          </w:r>
          <w:r w:rsidRPr="00E85645">
            <w:rPr>
              <w:lang w:eastAsia="de-DE"/>
            </w:rPr>
            <w:fldChar w:fldCharType="separate"/>
          </w:r>
          <w:r w:rsidR="00C15A8F">
            <w:rPr>
              <w:noProof/>
              <w:lang w:eastAsia="de-DE"/>
            </w:rPr>
            <w:t>Seite</w:t>
          </w:r>
          <w:r w:rsidR="00C15A8F" w:rsidRPr="00E85645">
            <w:rPr>
              <w:noProof/>
              <w:lang w:eastAsia="de-DE"/>
            </w:rPr>
            <w:t xml:space="preserve"> </w:t>
          </w:r>
          <w:r w:rsidR="00C15A8F">
            <w:rPr>
              <w:noProof/>
              <w:lang w:eastAsia="de-DE"/>
            </w:rPr>
            <w:t>1</w:t>
          </w:r>
          <w:r w:rsidR="00C15A8F" w:rsidRPr="00E85645">
            <w:rPr>
              <w:noProof/>
              <w:lang w:eastAsia="de-DE"/>
            </w:rPr>
            <w:t xml:space="preserve"> </w:t>
          </w:r>
          <w:r w:rsidR="00C15A8F">
            <w:rPr>
              <w:noProof/>
              <w:lang w:eastAsia="de-DE"/>
            </w:rPr>
            <w:t>von</w:t>
          </w:r>
          <w:r w:rsidR="00C15A8F" w:rsidRPr="00E85645">
            <w:rPr>
              <w:noProof/>
              <w:lang w:eastAsia="de-DE"/>
            </w:rPr>
            <w:t xml:space="preserve"> </w:t>
          </w:r>
          <w:r w:rsidR="00C15A8F">
            <w:rPr>
              <w:noProof/>
              <w:lang w:eastAsia="de-DE"/>
            </w:rPr>
            <w:t>4</w:t>
          </w:r>
          <w:r w:rsidRPr="00E85645">
            <w:rPr>
              <w:lang w:eastAsia="de-DE"/>
            </w:rPr>
            <w:fldChar w:fldCharType="end"/>
          </w:r>
        </w:p>
      </w:tc>
    </w:tr>
    <w:tr w:rsidR="004D5458" w:rsidRPr="00E85645" w14:paraId="0190D075" w14:textId="77777777" w:rsidTr="004D5458">
      <w:tc>
        <w:tcPr>
          <w:tcW w:w="6177" w:type="dxa"/>
          <w:vAlign w:val="center"/>
        </w:tcPr>
        <w:p w14:paraId="7998633A" w14:textId="77777777" w:rsidR="004D5458" w:rsidRPr="00E85645" w:rsidRDefault="004D5458" w:rsidP="004D5458">
          <w:pPr>
            <w:pStyle w:val="Fusszeile-Pfad"/>
            <w:rPr>
              <w:color w:val="auto"/>
              <w:szCs w:val="12"/>
            </w:rPr>
          </w:pPr>
          <w:bookmarkStart w:id="0" w:name="FusszeileErsteSeite" w:colFirst="0" w:colLast="0"/>
        </w:p>
      </w:tc>
      <w:tc>
        <w:tcPr>
          <w:tcW w:w="2951" w:type="dxa"/>
        </w:tcPr>
        <w:p w14:paraId="6623AC2B" w14:textId="77777777" w:rsidR="004D5458" w:rsidRPr="00E85645" w:rsidRDefault="004D5458" w:rsidP="004D5458">
          <w:pPr>
            <w:jc w:val="right"/>
            <w:rPr>
              <w:sz w:val="2"/>
              <w:szCs w:val="2"/>
              <w:lang w:eastAsia="de-DE"/>
            </w:rPr>
          </w:pPr>
        </w:p>
      </w:tc>
    </w:tr>
    <w:bookmarkEnd w:id="0"/>
  </w:tbl>
  <w:p w14:paraId="2B99BC06" w14:textId="77777777" w:rsidR="004D5458" w:rsidRPr="00E85645" w:rsidRDefault="004D5458">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9B074" w14:textId="77777777" w:rsidR="004D5458" w:rsidRDefault="004D5458">
    <w:pPr>
      <w:rPr>
        <w:sz w:val="2"/>
      </w:rPr>
    </w:pPr>
  </w:p>
  <w:tbl>
    <w:tblPr>
      <w:tblW w:w="9128" w:type="dxa"/>
      <w:tblLayout w:type="fixed"/>
      <w:tblCellMar>
        <w:left w:w="0" w:type="dxa"/>
        <w:right w:w="0" w:type="dxa"/>
      </w:tblCellMar>
      <w:tblLook w:val="01E0" w:firstRow="1" w:lastRow="1" w:firstColumn="1" w:lastColumn="1" w:noHBand="0" w:noVBand="0"/>
    </w:tblPr>
    <w:tblGrid>
      <w:gridCol w:w="6177"/>
      <w:gridCol w:w="2951"/>
    </w:tblGrid>
    <w:tr w:rsidR="004D5458" w14:paraId="7AD53A1F" w14:textId="77777777" w:rsidTr="004D5458">
      <w:tc>
        <w:tcPr>
          <w:tcW w:w="6177" w:type="dxa"/>
          <w:vAlign w:val="center"/>
        </w:tcPr>
        <w:p w14:paraId="5233174C" w14:textId="09A32C34" w:rsidR="004D5458" w:rsidRPr="007970F5" w:rsidRDefault="004D5458" w:rsidP="004D5458">
          <w:pPr>
            <w:pStyle w:val="Fusszeile"/>
            <w:rPr>
              <w:lang w:val="en-US"/>
            </w:rPr>
          </w:pPr>
          <w:r w:rsidRPr="00F82120">
            <w:fldChar w:fldCharType="begin"/>
          </w:r>
          <w:r w:rsidRPr="007970F5">
            <w:rPr>
              <w:lang w:val="en-US" w:eastAsia="de-DE"/>
            </w:rPr>
            <w:instrText xml:space="preserve"> IF </w:instrText>
          </w:r>
          <w:r w:rsidRPr="00F82120">
            <w:fldChar w:fldCharType="begin"/>
          </w:r>
          <w:r w:rsidRPr="007970F5">
            <w:rPr>
              <w:lang w:val="en-US" w:eastAsia="de-DE"/>
            </w:rPr>
            <w:instrText xml:space="preserve"> DOCPROPERTY "CMIdata.G_Signatur"\*CHARFORMAT </w:instrText>
          </w:r>
          <w:r w:rsidRPr="00F82120">
            <w:fldChar w:fldCharType="end"/>
          </w:r>
          <w:r w:rsidRPr="007970F5">
            <w:rPr>
              <w:lang w:val="en-US" w:eastAsia="de-DE"/>
            </w:rPr>
            <w:instrText xml:space="preserve"> = "" "</w:instrText>
          </w:r>
          <w:r w:rsidRPr="00F82120">
            <w:fldChar w:fldCharType="begin"/>
          </w:r>
          <w:r w:rsidRPr="007970F5">
            <w:rPr>
              <w:lang w:val="en-US" w:eastAsia="de-DE"/>
            </w:rPr>
            <w:instrText xml:space="preserve"> IF </w:instrText>
          </w:r>
          <w:r w:rsidRPr="00F82120">
            <w:fldChar w:fldCharType="begin"/>
          </w:r>
          <w:r w:rsidRPr="007970F5">
            <w:rPr>
              <w:lang w:val="en-US" w:eastAsia="de-DE"/>
            </w:rPr>
            <w:instrText xml:space="preserve"> DOCPROPERTY "CMIdata.G_Laufnummer"\*CHARFORMAT </w:instrText>
          </w:r>
          <w:r w:rsidRPr="00F82120">
            <w:fldChar w:fldCharType="end"/>
          </w:r>
          <w:r w:rsidRPr="007970F5">
            <w:rPr>
              <w:lang w:val="en-US" w:eastAsia="de-DE"/>
            </w:rPr>
            <w:instrText xml:space="preserve"> = "" "" "</w:instrText>
          </w:r>
          <w:r w:rsidRPr="00F82120">
            <w:fldChar w:fldCharType="begin"/>
          </w:r>
          <w:r w:rsidRPr="007970F5">
            <w:rPr>
              <w:lang w:val="en-US" w:eastAsia="de-DE"/>
            </w:rPr>
            <w:instrText xml:space="preserve"> DOCPROPERTY "CMIdata.G_Laufnummer"\*CHARFORMAT </w:instrText>
          </w:r>
          <w:r w:rsidRPr="00F82120">
            <w:fldChar w:fldCharType="separate"/>
          </w:r>
          <w:r w:rsidRPr="007970F5">
            <w:rPr>
              <w:lang w:val="en-US" w:eastAsia="de-DE"/>
            </w:rPr>
            <w:instrText>CMIdata.G_Laufnummer</w:instrText>
          </w:r>
          <w:r w:rsidRPr="00F82120">
            <w:fldChar w:fldCharType="end"/>
          </w:r>
          <w:r w:rsidRPr="007970F5">
            <w:rPr>
              <w:lang w:val="en-US" w:eastAsia="de-DE"/>
            </w:rPr>
            <w:instrText xml:space="preserve"> / </w:instrText>
          </w:r>
          <w:r w:rsidRPr="00F82120">
            <w:fldChar w:fldCharType="begin"/>
          </w:r>
          <w:r w:rsidRPr="007970F5">
            <w:rPr>
              <w:lang w:val="en-US" w:eastAsia="de-DE"/>
            </w:rPr>
            <w:instrText xml:space="preserve"> DOCPROPERTY "CMIdata.Dok_Titel"\*CHARFORMAT </w:instrText>
          </w:r>
          <w:r w:rsidRPr="00F82120">
            <w:fldChar w:fldCharType="separate"/>
          </w:r>
          <w:r w:rsidRPr="007970F5">
            <w:rPr>
              <w:lang w:val="en-US" w:eastAsia="de-DE"/>
            </w:rPr>
            <w:instrText>CMIdata.Dok_Titel</w:instrText>
          </w:r>
          <w:r w:rsidRPr="00F82120">
            <w:fldChar w:fldCharType="end"/>
          </w:r>
          <w:r w:rsidRPr="007970F5">
            <w:rPr>
              <w:lang w:val="en-US" w:eastAsia="de-DE"/>
            </w:rPr>
            <w:instrText xml:space="preserve">" \* MERGEFORMAT </w:instrText>
          </w:r>
          <w:r w:rsidRPr="00F82120">
            <w:fldChar w:fldCharType="end"/>
          </w:r>
          <w:r w:rsidRPr="007970F5">
            <w:rPr>
              <w:lang w:val="en-US" w:eastAsia="de-DE"/>
            </w:rPr>
            <w:instrText>" "</w:instrText>
          </w:r>
          <w:r w:rsidRPr="00F82120">
            <w:fldChar w:fldCharType="begin"/>
          </w:r>
          <w:r w:rsidRPr="007970F5">
            <w:rPr>
              <w:lang w:val="en-US" w:eastAsia="de-DE"/>
            </w:rPr>
            <w:instrText xml:space="preserve"> DOCPROPERTY "CMIdata.G_Signatur"\*CHARFORMAT </w:instrText>
          </w:r>
          <w:r w:rsidRPr="00F82120">
            <w:fldChar w:fldCharType="separate"/>
          </w:r>
          <w:r>
            <w:rPr>
              <w:lang w:val="en-US" w:eastAsia="de-DE"/>
            </w:rPr>
            <w:instrText>CMIdata.G_Signatur</w:instrText>
          </w:r>
          <w:r w:rsidRPr="00F82120">
            <w:fldChar w:fldCharType="end"/>
          </w:r>
          <w:r w:rsidRPr="007970F5">
            <w:rPr>
              <w:lang w:val="en-US" w:eastAsia="de-DE"/>
            </w:rPr>
            <w:instrText xml:space="preserve"> / </w:instrText>
          </w:r>
          <w:r w:rsidRPr="00F82120">
            <w:fldChar w:fldCharType="begin"/>
          </w:r>
          <w:r w:rsidRPr="007970F5">
            <w:rPr>
              <w:lang w:val="en-US" w:eastAsia="de-DE"/>
            </w:rPr>
            <w:instrText xml:space="preserve"> DOCPROPERTY "CMIdata.Dok_Titel"\*CHARFORMAT </w:instrText>
          </w:r>
          <w:r w:rsidRPr="00F82120">
            <w:fldChar w:fldCharType="separate"/>
          </w:r>
          <w:r>
            <w:rPr>
              <w:lang w:val="en-US" w:eastAsia="de-DE"/>
            </w:rPr>
            <w:instrText>CMIdata.Dok_Titel</w:instrText>
          </w:r>
          <w:r w:rsidRPr="00F82120">
            <w:fldChar w:fldCharType="end"/>
          </w:r>
          <w:r w:rsidRPr="007970F5">
            <w:rPr>
              <w:lang w:val="en-US" w:eastAsia="de-DE"/>
            </w:rPr>
            <w:instrText xml:space="preserve">" \* MERGEFORMAT </w:instrText>
          </w:r>
          <w:r w:rsidRPr="00F82120">
            <w:fldChar w:fldCharType="end"/>
          </w:r>
        </w:p>
      </w:tc>
      <w:tc>
        <w:tcPr>
          <w:tcW w:w="2951" w:type="dxa"/>
        </w:tcPr>
        <w:p w14:paraId="0D11B18E" w14:textId="7BBFAF15" w:rsidR="004D5458" w:rsidRPr="00F82120" w:rsidRDefault="004D5458" w:rsidP="004D5458">
          <w:pPr>
            <w:pStyle w:val="Fusszeile-Seite"/>
            <w:rPr>
              <w:lang w:eastAsia="de-DE"/>
            </w:rPr>
          </w:pPr>
          <w:r w:rsidRPr="00F82120">
            <w:rPr>
              <w:lang w:eastAsia="de-DE"/>
            </w:rPr>
            <w:fldChar w:fldCharType="begin"/>
          </w:r>
          <w:r w:rsidRPr="00F82120">
            <w:rPr>
              <w:lang w:eastAsia="de-DE"/>
            </w:rPr>
            <w:instrText xml:space="preserve"> DOCPROPERTY "Doc.Page"\*CHARFORMAT </w:instrText>
          </w:r>
          <w:r w:rsidRPr="00F82120">
            <w:rPr>
              <w:lang w:eastAsia="de-DE"/>
            </w:rPr>
            <w:fldChar w:fldCharType="separate"/>
          </w:r>
          <w:r w:rsidR="00DD695B">
            <w:rPr>
              <w:lang w:eastAsia="de-DE"/>
            </w:rPr>
            <w:t>Seite</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PAGE </w:instrText>
          </w:r>
          <w:r w:rsidRPr="00F82120">
            <w:rPr>
              <w:lang w:eastAsia="de-DE"/>
            </w:rPr>
            <w:fldChar w:fldCharType="separate"/>
          </w:r>
          <w:r w:rsidR="00C15A8F">
            <w:rPr>
              <w:noProof/>
              <w:lang w:eastAsia="de-DE"/>
            </w:rPr>
            <w:t>3</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DOCPROPERTY "Doc.of"\*CHARFORMAT </w:instrText>
          </w:r>
          <w:r w:rsidRPr="00F82120">
            <w:rPr>
              <w:lang w:eastAsia="de-DE"/>
            </w:rPr>
            <w:fldChar w:fldCharType="separate"/>
          </w:r>
          <w:r w:rsidR="00DD695B">
            <w:rPr>
              <w:lang w:eastAsia="de-DE"/>
            </w:rPr>
            <w:t>von</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SECTIONPAGES  </w:instrText>
          </w:r>
          <w:r w:rsidRPr="00F82120">
            <w:rPr>
              <w:lang w:eastAsia="de-DE"/>
            </w:rPr>
            <w:fldChar w:fldCharType="separate"/>
          </w:r>
          <w:r w:rsidR="00C15A8F">
            <w:rPr>
              <w:noProof/>
              <w:lang w:eastAsia="de-DE"/>
            </w:rPr>
            <w:t>4</w:t>
          </w:r>
          <w:r w:rsidRPr="00F82120">
            <w:rPr>
              <w:lang w:eastAsia="de-DE"/>
            </w:rPr>
            <w:fldChar w:fldCharType="end"/>
          </w:r>
        </w:p>
      </w:tc>
    </w:tr>
    <w:tr w:rsidR="004D5458" w14:paraId="1C61DE33" w14:textId="77777777" w:rsidTr="004D5458">
      <w:tc>
        <w:tcPr>
          <w:tcW w:w="6177" w:type="dxa"/>
          <w:vAlign w:val="center"/>
        </w:tcPr>
        <w:p w14:paraId="6123B78A" w14:textId="77777777" w:rsidR="004D5458" w:rsidRPr="00B97F1C" w:rsidRDefault="004D5458" w:rsidP="004D5458">
          <w:pPr>
            <w:pStyle w:val="Fusszeile-Pfad"/>
            <w:rPr>
              <w:lang w:eastAsia="de-DE"/>
            </w:rPr>
          </w:pPr>
          <w:bookmarkStart w:id="3" w:name="FusszeileFolgeseiten" w:colFirst="0" w:colLast="0"/>
        </w:p>
      </w:tc>
      <w:tc>
        <w:tcPr>
          <w:tcW w:w="2951" w:type="dxa"/>
        </w:tcPr>
        <w:p w14:paraId="324501C6" w14:textId="77777777" w:rsidR="004D5458" w:rsidRPr="009500C4" w:rsidRDefault="004D5458" w:rsidP="004D5458">
          <w:pPr>
            <w:jc w:val="right"/>
            <w:rPr>
              <w:sz w:val="2"/>
              <w:szCs w:val="2"/>
              <w:lang w:eastAsia="de-DE"/>
            </w:rPr>
          </w:pPr>
        </w:p>
      </w:tc>
    </w:tr>
    <w:bookmarkEnd w:id="3"/>
  </w:tbl>
  <w:p w14:paraId="71961920" w14:textId="77777777" w:rsidR="004D5458" w:rsidRDefault="004D5458">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9740F" w14:textId="19C3C598" w:rsidR="004D5458" w:rsidRPr="003173DA" w:rsidRDefault="004D5458">
    <w:pPr>
      <w:rPr>
        <w:lang w:val="en-US"/>
      </w:rPr>
    </w:pPr>
    <w:r>
      <w:fldChar w:fldCharType="begin"/>
    </w:r>
    <w:r w:rsidRPr="003173DA">
      <w:rPr>
        <w:lang w:val="en-US"/>
      </w:rPr>
      <w:instrText xml:space="preserve"> if </w:instrText>
    </w:r>
    <w:r>
      <w:fldChar w:fldCharType="begin"/>
    </w:r>
    <w:r w:rsidRPr="003173DA">
      <w:rPr>
        <w:lang w:val="en-US"/>
      </w:rPr>
      <w:instrText xml:space="preserve"> DOCPROPERTY "Outputprofile.Internal.Draft"\*CHARFORMAT \&lt;OawJumpToField value=0/&gt;</w:instrText>
    </w:r>
    <w:r>
      <w:fldChar w:fldCharType="separate"/>
    </w:r>
    <w:r w:rsidR="00DD695B">
      <w:rPr>
        <w:b/>
        <w:bCs/>
        <w:lang w:val="de-DE"/>
      </w:rPr>
      <w:instrText>Fehler! Unbekannter Name für Dokument-Eigenschaft.</w:instrText>
    </w:r>
    <w:r>
      <w:fldChar w:fldCharType="end"/>
    </w:r>
    <w:r w:rsidRPr="003173DA">
      <w:rPr>
        <w:lang w:val="en-US"/>
      </w:rPr>
      <w:instrText xml:space="preserve"> = "" "" "</w:instrText>
    </w:r>
    <w:r>
      <w:fldChar w:fldCharType="begin"/>
    </w:r>
    <w:r>
      <w:instrText xml:space="preserve"> DATE  \@ "dd.MM.yyyy, HH:mm:ss"  \* CHARFORMAT \&lt;OawJumpToField value=0/&gt;</w:instrText>
    </w:r>
    <w:r>
      <w:fldChar w:fldCharType="separate"/>
    </w:r>
    <w:r w:rsidR="00C15A8F">
      <w:rPr>
        <w:noProof/>
      </w:rPr>
      <w:instrText>24.06.2019, 10:08:54</w:instrText>
    </w:r>
    <w:r>
      <w:fldChar w:fldCharType="end"/>
    </w:r>
    <w:r w:rsidRPr="003173DA">
      <w:rPr>
        <w:lang w:val="en-US"/>
      </w:rPr>
      <w:instrText xml:space="preserve">, </w:instrText>
    </w:r>
    <w:r>
      <w:fldChar w:fldCharType="begin"/>
    </w:r>
    <w:r w:rsidRPr="003173DA">
      <w:rPr>
        <w:lang w:val="en-US"/>
      </w:rPr>
      <w:instrText xml:space="preserve"> FILENAME  \p  \* MERGEFORMAT </w:instrText>
    </w:r>
    <w:r>
      <w:fldChar w:fldCharType="separate"/>
    </w:r>
    <w:r w:rsidR="00DD695B">
      <w:rPr>
        <w:noProof/>
        <w:lang w:val="en-US"/>
      </w:rPr>
      <w:instrText>\\kt\shares\kthomes\JSetz\Eigene Dokumente\CMIAXIOMA\83106697871742e6b5375029862509a0\Stabstelle DBL Anhang 1 Selbstdeklaration_neues Layout.docx</w:instrText>
    </w:r>
    <w:r>
      <w:fldChar w:fldCharType="end"/>
    </w:r>
    <w:r w:rsidRPr="003173DA">
      <w:rPr>
        <w:lang w:val="en-US"/>
      </w:rPr>
      <w:instrText>" \&lt;OawJumpToField value=0/&gt;</w:instrText>
    </w:r>
    <w:r>
      <w:fldChar w:fldCharType="separate"/>
    </w:r>
    <w:r w:rsidR="00C15A8F">
      <w:rPr>
        <w:noProof/>
      </w:rPr>
      <w:t>24.06.2019, 10:08:54</w:t>
    </w:r>
    <w:r w:rsidR="00C15A8F" w:rsidRPr="003173DA">
      <w:rPr>
        <w:noProof/>
        <w:lang w:val="en-US"/>
      </w:rPr>
      <w:t xml:space="preserve">, </w:t>
    </w:r>
    <w:r w:rsidR="00C15A8F">
      <w:rPr>
        <w:noProof/>
        <w:lang w:val="en-US"/>
      </w:rPr>
      <w:t>\\kt\shares\kthomes\JSetz\Eigene Dokumente\CMIAXIOMA\83106697871742e6b5375029862509a0\Stabstelle DBL Anhang 1 Selbstdeklaration_neues Layout.docx</w:t>
    </w:r>
    <w:r>
      <w:fldChar w:fldCharType="end"/>
    </w:r>
    <w:r>
      <w:fldChar w:fldCharType="begin"/>
    </w:r>
    <w:r w:rsidRPr="003173DA">
      <w:rPr>
        <w:lang w:val="en-US"/>
      </w:rPr>
      <w:instrText xml:space="preserve"> if </w:instrText>
    </w:r>
    <w:r>
      <w:fldChar w:fldCharType="begin"/>
    </w:r>
    <w:r w:rsidRPr="003173DA">
      <w:rPr>
        <w:lang w:val="en-US"/>
      </w:rPr>
      <w:instrText xml:space="preserve"> DOCPROPERTY "Outputprofile.Internal.Original"\*CHARFORMAT \&lt;OawJumpToField value=0/&gt;</w:instrText>
    </w:r>
    <w:r>
      <w:fldChar w:fldCharType="separate"/>
    </w:r>
    <w:r w:rsidR="00DD695B">
      <w:rPr>
        <w:b/>
        <w:bCs/>
        <w:lang w:val="de-DE"/>
      </w:rPr>
      <w:instrText>Fehler! Unbekannter Name für Dokument-Eigenschaft.</w:instrText>
    </w:r>
    <w:r>
      <w:fldChar w:fldCharType="end"/>
    </w:r>
    <w:r w:rsidRPr="003173DA">
      <w:rPr>
        <w:lang w:val="en-US"/>
      </w:rPr>
      <w:instrText xml:space="preserve"> = "" "" "</w:instrText>
    </w:r>
    <w:r>
      <w:fldChar w:fldCharType="begin"/>
    </w:r>
    <w:r>
      <w:instrText xml:space="preserve"> DATE  \@ "dd.MM.yyyy"  \* CHARFORMAT \&lt;OawJumpToField value=0/&gt;</w:instrText>
    </w:r>
    <w:r>
      <w:fldChar w:fldCharType="separate"/>
    </w:r>
    <w:r w:rsidR="00C15A8F">
      <w:rPr>
        <w:noProof/>
      </w:rPr>
      <w:instrText>24.06.2019</w:instrText>
    </w:r>
    <w:r>
      <w:fldChar w:fldCharType="end"/>
    </w:r>
    <w:r w:rsidRPr="003173DA">
      <w:rPr>
        <w:lang w:val="en-US"/>
      </w:rPr>
      <w:instrText xml:space="preserve">, </w:instrText>
    </w:r>
    <w:r>
      <w:fldChar w:fldCharType="begin"/>
    </w:r>
    <w:r w:rsidRPr="003173DA">
      <w:rPr>
        <w:lang w:val="en-US"/>
      </w:rPr>
      <w:instrText xml:space="preserve"> FILENAME  \p  \* MERGEFORMAT </w:instrText>
    </w:r>
    <w:r>
      <w:fldChar w:fldCharType="separate"/>
    </w:r>
    <w:r w:rsidR="00DD695B">
      <w:rPr>
        <w:noProof/>
        <w:lang w:val="en-US"/>
      </w:rPr>
      <w:instrText>\\kt\shares\kthomes\JSetz\Eigene Dokumente\CMIAXIOMA\83106697871742e6b5375029862509a0\Stabstelle DBL Anhang 1 Selbstdeklaration_neues Layout.docx</w:instrText>
    </w:r>
    <w:r>
      <w:fldChar w:fldCharType="end"/>
    </w:r>
    <w:r w:rsidRPr="003173DA">
      <w:rPr>
        <w:lang w:val="en-US"/>
      </w:rPr>
      <w:instrText>" \&lt;OawJumpToField value=0/&gt;</w:instrText>
    </w:r>
    <w:r>
      <w:fldChar w:fldCharType="separate"/>
    </w:r>
    <w:r w:rsidR="00C15A8F">
      <w:rPr>
        <w:noProof/>
      </w:rPr>
      <w:t>24.06.2019</w:t>
    </w:r>
    <w:r w:rsidR="00C15A8F" w:rsidRPr="003173DA">
      <w:rPr>
        <w:noProof/>
        <w:lang w:val="en-US"/>
      </w:rPr>
      <w:t xml:space="preserve">, </w:t>
    </w:r>
    <w:r w:rsidR="00C15A8F">
      <w:rPr>
        <w:noProof/>
        <w:lang w:val="en-US"/>
      </w:rPr>
      <w:t>\\kt\shares\kthomes\JSetz\Eigene Dokumente\CMIAXIOMA\83106697871742e6b5375029862509a0\Stabstelle DBL Anhang 1 Selbstdeklaration_neues Layout.docx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AD643" w14:textId="77777777" w:rsidR="00471067" w:rsidRPr="00E85645" w:rsidRDefault="00471067">
      <w:r w:rsidRPr="00E85645">
        <w:separator/>
      </w:r>
    </w:p>
  </w:footnote>
  <w:footnote w:type="continuationSeparator" w:id="0">
    <w:p w14:paraId="042CAF98" w14:textId="77777777" w:rsidR="00471067" w:rsidRPr="00E85645" w:rsidRDefault="00471067">
      <w:r w:rsidRPr="00E85645">
        <w:continuationSeparator/>
      </w:r>
    </w:p>
  </w:footnote>
  <w:footnote w:id="1">
    <w:p w14:paraId="1D647E30" w14:textId="223FECC8" w:rsidR="00C15A8F" w:rsidRDefault="00C15A8F" w:rsidP="00C15A8F">
      <w:pPr>
        <w:spacing w:after="120"/>
        <w:jc w:val="both"/>
      </w:pPr>
      <w:r w:rsidRPr="00C15A8F">
        <w:rPr>
          <w:rStyle w:val="Funotenzeichen"/>
          <w:sz w:val="18"/>
          <w:szCs w:val="18"/>
        </w:rPr>
        <w:footnoteRef/>
      </w:r>
      <w:r w:rsidRPr="00C15A8F">
        <w:rPr>
          <w:sz w:val="18"/>
          <w:szCs w:val="18"/>
        </w:rPr>
        <w:t xml:space="preserve"> </w:t>
      </w:r>
      <w:r w:rsidRPr="00C15A8F">
        <w:rPr>
          <w:kern w:val="0"/>
          <w:sz w:val="18"/>
          <w:szCs w:val="18"/>
        </w:rPr>
        <w:t>Die Honorierung erfolgt im Zeitmitteltarif – somit wird die Bewertung anhand des in der Offerte eingereichten gemittelten Stundenansatz (exkl. MwSt.) und der maximalen Stundenanzahl pro Jahr durchgeführt. Die maximale Stundenanzahl pro Jahr wird durch die Auftraggeber nach Auswertung der eingegangenen Angebote und deren Plausibilisierung festgelegt. Die Anbietenden müssen somit zusätzlich zum Stundenansatz eine Schätzung über die maximale jährliche Stundenanzahl einreichen.</w:t>
      </w:r>
    </w:p>
  </w:footnote>
  <w:footnote w:id="2">
    <w:p w14:paraId="645B02EE" w14:textId="600F4E3D" w:rsidR="00557049" w:rsidRPr="005D4BE3" w:rsidRDefault="00557049">
      <w:pPr>
        <w:pStyle w:val="Funotentext"/>
        <w:rPr>
          <w:sz w:val="18"/>
          <w:szCs w:val="18"/>
        </w:rPr>
      </w:pPr>
      <w:r w:rsidRPr="005D4BE3">
        <w:rPr>
          <w:rStyle w:val="Funotenzeichen"/>
          <w:sz w:val="18"/>
          <w:szCs w:val="18"/>
        </w:rPr>
        <w:footnoteRef/>
      </w:r>
      <w:r w:rsidRPr="005D4BE3">
        <w:rPr>
          <w:sz w:val="18"/>
          <w:szCs w:val="18"/>
        </w:rPr>
        <w:t xml:space="preserve"> Verfügbare Summe pro Schadenfall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80A08" w14:textId="77777777" w:rsidR="004D5458" w:rsidRPr="00E85645" w:rsidRDefault="004D5458" w:rsidP="00E85645">
    <w:r w:rsidRPr="00E85645">
      <w:rPr>
        <w:noProof/>
      </w:rPr>
      <w:drawing>
        <wp:anchor distT="0" distB="0" distL="114300" distR="114300" simplePos="0" relativeHeight="251660288" behindDoc="1" locked="1" layoutInCell="1" allowOverlap="1" wp14:anchorId="4C692DD0" wp14:editId="7A0F6105">
          <wp:simplePos x="0" y="0"/>
          <wp:positionH relativeFrom="page">
            <wp:posOffset>0</wp:posOffset>
          </wp:positionH>
          <wp:positionV relativeFrom="page">
            <wp:posOffset>0</wp:posOffset>
          </wp:positionV>
          <wp:extent cx="7559675" cy="1259840"/>
          <wp:effectExtent l="0" t="0" r="3175" b="0"/>
          <wp:wrapNone/>
          <wp:docPr id="3" name="7eb0bb3a-c43c-446f-a921-de0b"/>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259840"/>
                  </a:xfrm>
                  <a:prstGeom prst="rect">
                    <a:avLst/>
                  </a:prstGeom>
                </pic:spPr>
              </pic:pic>
            </a:graphicData>
          </a:graphic>
          <wp14:sizeRelH relativeFrom="margin">
            <wp14:pctWidth>0</wp14:pctWidth>
          </wp14:sizeRelH>
          <wp14:sizeRelV relativeFrom="margin">
            <wp14:pctHeight>0</wp14:pctHeight>
          </wp14:sizeRelV>
        </wp:anchor>
      </w:drawing>
    </w:r>
    <w:r w:rsidRPr="00E85645">
      <w:t> </w:t>
    </w:r>
  </w:p>
  <w:p w14:paraId="5CA5A0CF" w14:textId="77777777" w:rsidR="004D5458" w:rsidRPr="00E85645" w:rsidRDefault="004D5458" w:rsidP="004D5458">
    <w:r w:rsidRPr="00E85645">
      <w:rPr>
        <w:noProof/>
      </w:rPr>
      <w:drawing>
        <wp:anchor distT="0" distB="0" distL="114300" distR="114300" simplePos="0" relativeHeight="251658240" behindDoc="1" locked="1" layoutInCell="1" hidden="1" allowOverlap="1" wp14:anchorId="3B0A0290" wp14:editId="0A1130FF">
          <wp:simplePos x="0" y="0"/>
          <wp:positionH relativeFrom="column">
            <wp:posOffset>-1962</wp:posOffset>
          </wp:positionH>
          <wp:positionV relativeFrom="paragraph">
            <wp:posOffset>-2085</wp:posOffset>
          </wp:positionV>
          <wp:extent cx="4048690" cy="1333686"/>
          <wp:effectExtent l="0" t="0" r="9525" b="0"/>
          <wp:wrapNone/>
          <wp:docPr id="1" name="dfcb3621-5d45-4e40-af11-2f4f" hidden="1"/>
          <wp:cNvGraphicFramePr/>
          <a:graphic xmlns:a="http://schemas.openxmlformats.org/drawingml/2006/main">
            <a:graphicData uri="http://schemas.openxmlformats.org/drawingml/2006/picture">
              <pic:pic xmlns:pic="http://schemas.openxmlformats.org/drawingml/2006/picture">
                <pic:nvPicPr>
                  <pic:cNvPr id="2147467882" name=""/>
                  <pic:cNvPicPr/>
                </pic:nvPicPr>
                <pic:blipFill>
                  <a:blip r:embed="rId2">
                    <a:extLst>
                      <a:ext uri="{28A0092B-C50C-407E-A947-70E740481C1C}">
                        <a14:useLocalDpi xmlns:a14="http://schemas.microsoft.com/office/drawing/2010/main" val="0"/>
                      </a:ext>
                    </a:extLst>
                  </a:blip>
                  <a:stretch>
                    <a:fillRect/>
                  </a:stretch>
                </pic:blipFill>
                <pic:spPr>
                  <a:xfrm>
                    <a:off x="0" y="0"/>
                    <a:ext cx="4048690" cy="1333686"/>
                  </a:xfrm>
                  <a:prstGeom prst="rect">
                    <a:avLst/>
                  </a:prstGeom>
                </pic:spPr>
              </pic:pic>
            </a:graphicData>
          </a:graphic>
        </wp:anchor>
      </w:drawing>
    </w:r>
    <w:r w:rsidRPr="00E85645">
      <w: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CF4BC" w14:textId="77777777" w:rsidR="004D5458" w:rsidRPr="0051144A" w:rsidRDefault="004D5458" w:rsidP="004D5458">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07514" w14:textId="77777777" w:rsidR="004D5458" w:rsidRDefault="004D5458">
    <w:pPr>
      <w:spacing w:line="20" w:lineRule="exact"/>
      <w:rPr>
        <w:sz w:val="2"/>
        <w:szCs w:val="2"/>
      </w:rPr>
    </w:pPr>
  </w:p>
  <w:p w14:paraId="4D486305" w14:textId="77777777" w:rsidR="004D5458" w:rsidRPr="00473DA5" w:rsidRDefault="004D5458">
    <w:pPr>
      <w:rPr>
        <w:color w:val="000000"/>
        <w:sz w:val="2"/>
        <w:szCs w:val="2"/>
      </w:rPr>
    </w:pPr>
    <w:r>
      <w: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6C4D"/>
    <w:multiLevelType w:val="hybridMultilevel"/>
    <w:tmpl w:val="2FDC621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68A0424"/>
    <w:multiLevelType w:val="hybridMultilevel"/>
    <w:tmpl w:val="0918306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7D119A2"/>
    <w:multiLevelType w:val="hybridMultilevel"/>
    <w:tmpl w:val="3B3CC51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0EE479E5"/>
    <w:multiLevelType w:val="multilevel"/>
    <w:tmpl w:val="6C3A467A"/>
    <w:lvl w:ilvl="0">
      <w:start w:val="1"/>
      <w:numFmt w:val="bullet"/>
      <w:pStyle w:val="ListWithCheckboxes"/>
      <w:lvlText w:val="□"/>
      <w:lvlJc w:val="left"/>
      <w:pPr>
        <w:tabs>
          <w:tab w:val="num" w:pos="360"/>
        </w:tabs>
        <w:ind w:left="360" w:hanging="360"/>
      </w:pPr>
      <w:rPr>
        <w:rFonts w:ascii="Arial" w:hAnsi="Arial" w:hint="default"/>
      </w:rPr>
    </w:lvl>
    <w:lvl w:ilvl="1">
      <w:start w:val="1"/>
      <w:numFmt w:val="bullet"/>
      <w:lvlText w:val=""/>
      <w:lvlJc w:val="left"/>
      <w:pPr>
        <w:tabs>
          <w:tab w:val="num" w:pos="851"/>
        </w:tabs>
        <w:ind w:left="851" w:hanging="426"/>
      </w:pPr>
      <w:rPr>
        <w:rFonts w:ascii="Wingdings" w:hAnsi="Wingdings" w:hint="default"/>
      </w:rPr>
    </w:lvl>
    <w:lvl w:ilvl="2">
      <w:start w:val="1"/>
      <w:numFmt w:val="bullet"/>
      <w:lvlText w:val=""/>
      <w:lvlJc w:val="left"/>
      <w:pPr>
        <w:tabs>
          <w:tab w:val="num" w:pos="1276"/>
        </w:tabs>
        <w:ind w:left="1276" w:hanging="425"/>
      </w:pPr>
      <w:rPr>
        <w:rFonts w:ascii="Wingdings" w:hAnsi="Wingdings"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Text w:val=""/>
      <w:lvlJc w:val="left"/>
      <w:pPr>
        <w:tabs>
          <w:tab w:val="num" w:pos="2126"/>
        </w:tabs>
        <w:ind w:left="2126" w:hanging="425"/>
      </w:pPr>
      <w:rPr>
        <w:rFonts w:ascii="Wingdings" w:hAnsi="Wingdings" w:hint="default"/>
      </w:rPr>
    </w:lvl>
    <w:lvl w:ilvl="5">
      <w:start w:val="1"/>
      <w:numFmt w:val="bullet"/>
      <w:lvlText w:val=""/>
      <w:lvlJc w:val="left"/>
      <w:pPr>
        <w:tabs>
          <w:tab w:val="num" w:pos="2552"/>
        </w:tabs>
        <w:ind w:left="2552" w:hanging="426"/>
      </w:pPr>
      <w:rPr>
        <w:rFonts w:ascii="Wingdings" w:hAnsi="Wingdings"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3402"/>
        </w:tabs>
        <w:ind w:left="3402" w:hanging="425"/>
      </w:pPr>
      <w:rPr>
        <w:rFonts w:ascii="Wingdings" w:hAnsi="Wingdings" w:hint="default"/>
      </w:rPr>
    </w:lvl>
    <w:lvl w:ilvl="8">
      <w:start w:val="1"/>
      <w:numFmt w:val="bullet"/>
      <w:lvlText w:val=""/>
      <w:lvlJc w:val="left"/>
      <w:pPr>
        <w:tabs>
          <w:tab w:val="num" w:pos="3827"/>
        </w:tabs>
        <w:ind w:left="3827" w:hanging="425"/>
      </w:pPr>
      <w:rPr>
        <w:rFonts w:ascii="Wingdings" w:hAnsi="Wingdings" w:hint="default"/>
      </w:rPr>
    </w:lvl>
  </w:abstractNum>
  <w:abstractNum w:abstractNumId="4" w15:restartNumberingAfterBreak="0">
    <w:nsid w:val="109D1916"/>
    <w:multiLevelType w:val="hybridMultilevel"/>
    <w:tmpl w:val="3A86ABE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13002E01"/>
    <w:multiLevelType w:val="hybridMultilevel"/>
    <w:tmpl w:val="20FCB35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1A4511A8"/>
    <w:multiLevelType w:val="hybridMultilevel"/>
    <w:tmpl w:val="10F033E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1B402993"/>
    <w:multiLevelType w:val="hybridMultilevel"/>
    <w:tmpl w:val="5C28C61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1E0E23D2"/>
    <w:multiLevelType w:val="hybridMultilevel"/>
    <w:tmpl w:val="CD4090F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225E1819"/>
    <w:multiLevelType w:val="hybridMultilevel"/>
    <w:tmpl w:val="6CA0927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260F5270"/>
    <w:multiLevelType w:val="hybridMultilevel"/>
    <w:tmpl w:val="B61CF2B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34822FF6"/>
    <w:multiLevelType w:val="hybridMultilevel"/>
    <w:tmpl w:val="74F2FF3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8FB470E"/>
    <w:multiLevelType w:val="hybridMultilevel"/>
    <w:tmpl w:val="717410E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3A05210B"/>
    <w:multiLevelType w:val="multilevel"/>
    <w:tmpl w:val="AD2ACB22"/>
    <w:lvl w:ilvl="0">
      <w:start w:val="1"/>
      <w:numFmt w:val="lowerLetter"/>
      <w:pStyle w:val="ListWithLetters"/>
      <w:lvlText w:val="%1)"/>
      <w:lvlJc w:val="left"/>
      <w:pPr>
        <w:ind w:left="360" w:hanging="360"/>
      </w:pPr>
      <w:rPr>
        <w:rFonts w:hint="default"/>
      </w:rPr>
    </w:lvl>
    <w:lvl w:ilvl="1">
      <w:start w:val="1"/>
      <w:numFmt w:val="lowerLetter"/>
      <w:lvlRestart w:val="0"/>
      <w:lvlText w:val="%2."/>
      <w:lvlJc w:val="left"/>
      <w:pPr>
        <w:tabs>
          <w:tab w:val="num" w:pos="851"/>
        </w:tabs>
        <w:ind w:left="851" w:hanging="426"/>
      </w:pPr>
      <w:rPr>
        <w:rFonts w:hint="default"/>
      </w:rPr>
    </w:lvl>
    <w:lvl w:ilvl="2">
      <w:start w:val="1"/>
      <w:numFmt w:val="lowerLetter"/>
      <w:lvlRestart w:val="0"/>
      <w:lvlText w:val="%3."/>
      <w:lvlJc w:val="left"/>
      <w:pPr>
        <w:tabs>
          <w:tab w:val="num" w:pos="1276"/>
        </w:tabs>
        <w:ind w:left="1276" w:hanging="425"/>
      </w:pPr>
      <w:rPr>
        <w:rFonts w:hint="default"/>
      </w:rPr>
    </w:lvl>
    <w:lvl w:ilvl="3">
      <w:start w:val="1"/>
      <w:numFmt w:val="lowerLetter"/>
      <w:lvlRestart w:val="0"/>
      <w:lvlText w:val="%4."/>
      <w:lvlJc w:val="left"/>
      <w:pPr>
        <w:tabs>
          <w:tab w:val="num" w:pos="1701"/>
        </w:tabs>
        <w:ind w:left="1701" w:hanging="425"/>
      </w:pPr>
      <w:rPr>
        <w:rFonts w:hint="default"/>
      </w:rPr>
    </w:lvl>
    <w:lvl w:ilvl="4">
      <w:start w:val="1"/>
      <w:numFmt w:val="lowerLetter"/>
      <w:lvlRestart w:val="0"/>
      <w:lvlText w:val="%5."/>
      <w:lvlJc w:val="left"/>
      <w:pPr>
        <w:tabs>
          <w:tab w:val="num" w:pos="2126"/>
        </w:tabs>
        <w:ind w:left="2126" w:hanging="425"/>
      </w:pPr>
      <w:rPr>
        <w:rFonts w:hint="default"/>
      </w:rPr>
    </w:lvl>
    <w:lvl w:ilvl="5">
      <w:start w:val="1"/>
      <w:numFmt w:val="lowerLetter"/>
      <w:lvlRestart w:val="0"/>
      <w:lvlText w:val="%6."/>
      <w:lvlJc w:val="left"/>
      <w:pPr>
        <w:tabs>
          <w:tab w:val="num" w:pos="2552"/>
        </w:tabs>
        <w:ind w:left="2552" w:hanging="426"/>
      </w:pPr>
      <w:rPr>
        <w:rFonts w:hint="default"/>
      </w:rPr>
    </w:lvl>
    <w:lvl w:ilvl="6">
      <w:start w:val="1"/>
      <w:numFmt w:val="lowerLetter"/>
      <w:lvlRestart w:val="0"/>
      <w:lvlText w:val="%7."/>
      <w:lvlJc w:val="left"/>
      <w:pPr>
        <w:tabs>
          <w:tab w:val="num" w:pos="2977"/>
        </w:tabs>
        <w:ind w:left="2977" w:hanging="425"/>
      </w:pPr>
      <w:rPr>
        <w:rFonts w:hint="default"/>
      </w:rPr>
    </w:lvl>
    <w:lvl w:ilvl="7">
      <w:start w:val="1"/>
      <w:numFmt w:val="lowerLetter"/>
      <w:lvlRestart w:val="0"/>
      <w:lvlText w:val="%8."/>
      <w:lvlJc w:val="left"/>
      <w:pPr>
        <w:tabs>
          <w:tab w:val="num" w:pos="3402"/>
        </w:tabs>
        <w:ind w:left="3402" w:hanging="425"/>
      </w:pPr>
      <w:rPr>
        <w:rFonts w:hint="default"/>
      </w:rPr>
    </w:lvl>
    <w:lvl w:ilvl="8">
      <w:start w:val="1"/>
      <w:numFmt w:val="lowerLetter"/>
      <w:lvlRestart w:val="0"/>
      <w:lvlText w:val="%9."/>
      <w:lvlJc w:val="left"/>
      <w:pPr>
        <w:tabs>
          <w:tab w:val="num" w:pos="3827"/>
        </w:tabs>
        <w:ind w:left="3827" w:hanging="425"/>
      </w:pPr>
      <w:rPr>
        <w:rFonts w:hint="default"/>
      </w:rPr>
    </w:lvl>
  </w:abstractNum>
  <w:abstractNum w:abstractNumId="14" w15:restartNumberingAfterBreak="0">
    <w:nsid w:val="3BAA2F24"/>
    <w:multiLevelType w:val="hybridMultilevel"/>
    <w:tmpl w:val="CA9C5874"/>
    <w:lvl w:ilvl="0" w:tplc="0360C91C">
      <w:start w:val="1"/>
      <w:numFmt w:val="decimal"/>
      <w:pStyle w:val="ListWithNumbers"/>
      <w:lvlText w:val="%1."/>
      <w:lvlJc w:val="left"/>
      <w:pPr>
        <w:ind w:left="425" w:hanging="425"/>
      </w:pPr>
      <w:rPr>
        <w:rFonts w:hint="default"/>
      </w:rPr>
    </w:lvl>
    <w:lvl w:ilvl="1" w:tplc="E32C964E" w:tentative="1">
      <w:start w:val="1"/>
      <w:numFmt w:val="lowerLetter"/>
      <w:lvlText w:val="%2."/>
      <w:lvlJc w:val="left"/>
      <w:pPr>
        <w:ind w:left="1440" w:hanging="360"/>
      </w:pPr>
    </w:lvl>
    <w:lvl w:ilvl="2" w:tplc="94CA9230" w:tentative="1">
      <w:start w:val="1"/>
      <w:numFmt w:val="lowerRoman"/>
      <w:lvlText w:val="%3."/>
      <w:lvlJc w:val="right"/>
      <w:pPr>
        <w:ind w:left="2160" w:hanging="180"/>
      </w:pPr>
    </w:lvl>
    <w:lvl w:ilvl="3" w:tplc="C36A636A" w:tentative="1">
      <w:start w:val="1"/>
      <w:numFmt w:val="decimal"/>
      <w:lvlText w:val="%4."/>
      <w:lvlJc w:val="left"/>
      <w:pPr>
        <w:ind w:left="2880" w:hanging="360"/>
      </w:pPr>
    </w:lvl>
    <w:lvl w:ilvl="4" w:tplc="4F0A993E" w:tentative="1">
      <w:start w:val="1"/>
      <w:numFmt w:val="lowerLetter"/>
      <w:lvlText w:val="%5."/>
      <w:lvlJc w:val="left"/>
      <w:pPr>
        <w:ind w:left="3600" w:hanging="360"/>
      </w:pPr>
    </w:lvl>
    <w:lvl w:ilvl="5" w:tplc="6F0C7D74" w:tentative="1">
      <w:start w:val="1"/>
      <w:numFmt w:val="lowerRoman"/>
      <w:lvlText w:val="%6."/>
      <w:lvlJc w:val="right"/>
      <w:pPr>
        <w:ind w:left="4320" w:hanging="180"/>
      </w:pPr>
    </w:lvl>
    <w:lvl w:ilvl="6" w:tplc="388A58EA" w:tentative="1">
      <w:start w:val="1"/>
      <w:numFmt w:val="decimal"/>
      <w:lvlText w:val="%7."/>
      <w:lvlJc w:val="left"/>
      <w:pPr>
        <w:ind w:left="5040" w:hanging="360"/>
      </w:pPr>
    </w:lvl>
    <w:lvl w:ilvl="7" w:tplc="82102A86" w:tentative="1">
      <w:start w:val="1"/>
      <w:numFmt w:val="lowerLetter"/>
      <w:lvlText w:val="%8."/>
      <w:lvlJc w:val="left"/>
      <w:pPr>
        <w:ind w:left="5760" w:hanging="360"/>
      </w:pPr>
    </w:lvl>
    <w:lvl w:ilvl="8" w:tplc="9A90EE28" w:tentative="1">
      <w:start w:val="1"/>
      <w:numFmt w:val="lowerRoman"/>
      <w:lvlText w:val="%9."/>
      <w:lvlJc w:val="right"/>
      <w:pPr>
        <w:ind w:left="6480" w:hanging="180"/>
      </w:pPr>
    </w:lvl>
  </w:abstractNum>
  <w:abstractNum w:abstractNumId="15" w15:restartNumberingAfterBreak="0">
    <w:nsid w:val="3D122A9B"/>
    <w:multiLevelType w:val="multilevel"/>
    <w:tmpl w:val="0C52EC1E"/>
    <w:lvl w:ilvl="0">
      <w:start w:val="1"/>
      <w:numFmt w:val="bullet"/>
      <w:pStyle w:val="ListWithSymbols"/>
      <w:lvlText w:val="-"/>
      <w:lvlJc w:val="left"/>
      <w:pPr>
        <w:tabs>
          <w:tab w:val="num" w:pos="425"/>
        </w:tabs>
        <w:ind w:left="425" w:hanging="425"/>
      </w:pPr>
      <w:rPr>
        <w:rFonts w:ascii="Arial" w:hAnsi="Arial" w:hint="default"/>
      </w:rPr>
    </w:lvl>
    <w:lvl w:ilvl="1">
      <w:start w:val="1"/>
      <w:numFmt w:val="bullet"/>
      <w:lvlText w:val="-"/>
      <w:lvlJc w:val="left"/>
      <w:pPr>
        <w:tabs>
          <w:tab w:val="num" w:pos="851"/>
        </w:tabs>
        <w:ind w:left="851" w:hanging="426"/>
      </w:pPr>
      <w:rPr>
        <w:rFonts w:ascii="Arial" w:hAnsi="Arial" w:hint="default"/>
      </w:rPr>
    </w:lvl>
    <w:lvl w:ilvl="2">
      <w:start w:val="1"/>
      <w:numFmt w:val="bullet"/>
      <w:lvlText w:val="-"/>
      <w:lvlJc w:val="left"/>
      <w:pPr>
        <w:tabs>
          <w:tab w:val="num" w:pos="1276"/>
        </w:tabs>
        <w:ind w:left="1276" w:hanging="425"/>
      </w:pPr>
      <w:rPr>
        <w:rFonts w:ascii="Arial" w:hAnsi="Arial" w:hint="default"/>
      </w:rPr>
    </w:lvl>
    <w:lvl w:ilvl="3">
      <w:start w:val="1"/>
      <w:numFmt w:val="bullet"/>
      <w:lvlText w:val="-"/>
      <w:lvlJc w:val="left"/>
      <w:pPr>
        <w:tabs>
          <w:tab w:val="num" w:pos="1701"/>
        </w:tabs>
        <w:ind w:left="1701" w:hanging="425"/>
      </w:pPr>
      <w:rPr>
        <w:rFonts w:ascii="Arial" w:hAnsi="Arial" w:hint="default"/>
      </w:rPr>
    </w:lvl>
    <w:lvl w:ilvl="4">
      <w:start w:val="1"/>
      <w:numFmt w:val="bullet"/>
      <w:lvlText w:val="-"/>
      <w:lvlJc w:val="left"/>
      <w:pPr>
        <w:tabs>
          <w:tab w:val="num" w:pos="2126"/>
        </w:tabs>
        <w:ind w:left="2126" w:hanging="425"/>
      </w:pPr>
      <w:rPr>
        <w:rFonts w:ascii="Arial" w:hAnsi="Arial" w:hint="default"/>
      </w:rPr>
    </w:lvl>
    <w:lvl w:ilvl="5">
      <w:start w:val="1"/>
      <w:numFmt w:val="bullet"/>
      <w:lvlText w:val="-"/>
      <w:lvlJc w:val="left"/>
      <w:pPr>
        <w:tabs>
          <w:tab w:val="num" w:pos="2552"/>
        </w:tabs>
        <w:ind w:left="2552" w:hanging="426"/>
      </w:pPr>
      <w:rPr>
        <w:rFonts w:ascii="Arial" w:hAnsi="Arial" w:hint="default"/>
      </w:rPr>
    </w:lvl>
    <w:lvl w:ilvl="6">
      <w:start w:val="1"/>
      <w:numFmt w:val="bullet"/>
      <w:lvlText w:val="-"/>
      <w:lvlJc w:val="left"/>
      <w:pPr>
        <w:tabs>
          <w:tab w:val="num" w:pos="2977"/>
        </w:tabs>
        <w:ind w:left="2977" w:hanging="425"/>
      </w:pPr>
      <w:rPr>
        <w:rFonts w:ascii="Arial" w:hAnsi="Arial" w:hint="default"/>
      </w:rPr>
    </w:lvl>
    <w:lvl w:ilvl="7">
      <w:start w:val="1"/>
      <w:numFmt w:val="bullet"/>
      <w:lvlText w:val="-"/>
      <w:lvlJc w:val="left"/>
      <w:pPr>
        <w:tabs>
          <w:tab w:val="num" w:pos="3402"/>
        </w:tabs>
        <w:ind w:left="3402" w:hanging="425"/>
      </w:pPr>
      <w:rPr>
        <w:rFonts w:ascii="Arial" w:hAnsi="Arial" w:hint="default"/>
      </w:rPr>
    </w:lvl>
    <w:lvl w:ilvl="8">
      <w:start w:val="1"/>
      <w:numFmt w:val="bullet"/>
      <w:lvlText w:val="-"/>
      <w:lvlJc w:val="left"/>
      <w:pPr>
        <w:tabs>
          <w:tab w:val="num" w:pos="3827"/>
        </w:tabs>
        <w:ind w:left="3827" w:hanging="425"/>
      </w:pPr>
      <w:rPr>
        <w:rFonts w:ascii="Arial" w:hAnsi="Arial" w:hint="default"/>
      </w:rPr>
    </w:lvl>
  </w:abstractNum>
  <w:abstractNum w:abstractNumId="16" w15:restartNumberingAfterBreak="0">
    <w:nsid w:val="4320697C"/>
    <w:multiLevelType w:val="multilevel"/>
    <w:tmpl w:val="2BEEAF4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7" w15:restartNumberingAfterBreak="0">
    <w:nsid w:val="43A84525"/>
    <w:multiLevelType w:val="hybridMultilevel"/>
    <w:tmpl w:val="6C9E5594"/>
    <w:lvl w:ilvl="0" w:tplc="8132BF52">
      <w:start w:val="1"/>
      <w:numFmt w:val="decimal"/>
      <w:pStyle w:val="ListLevelsWithNumbers"/>
      <w:suff w:val="space"/>
      <w:lvlText w:val="%1."/>
      <w:lvlJc w:val="left"/>
      <w:pPr>
        <w:ind w:left="0" w:firstLine="0"/>
      </w:pPr>
      <w:rPr>
        <w:rFonts w:hint="default"/>
      </w:rPr>
    </w:lvl>
    <w:lvl w:ilvl="1" w:tplc="4E0A5562" w:tentative="1">
      <w:start w:val="1"/>
      <w:numFmt w:val="lowerLetter"/>
      <w:lvlText w:val="%2."/>
      <w:lvlJc w:val="left"/>
      <w:pPr>
        <w:ind w:left="1440" w:hanging="360"/>
      </w:pPr>
    </w:lvl>
    <w:lvl w:ilvl="2" w:tplc="17A81148" w:tentative="1">
      <w:start w:val="1"/>
      <w:numFmt w:val="lowerRoman"/>
      <w:lvlText w:val="%3."/>
      <w:lvlJc w:val="right"/>
      <w:pPr>
        <w:ind w:left="2160" w:hanging="180"/>
      </w:pPr>
    </w:lvl>
    <w:lvl w:ilvl="3" w:tplc="6EC2A7C4" w:tentative="1">
      <w:start w:val="1"/>
      <w:numFmt w:val="decimal"/>
      <w:lvlText w:val="%4."/>
      <w:lvlJc w:val="left"/>
      <w:pPr>
        <w:ind w:left="2880" w:hanging="360"/>
      </w:pPr>
    </w:lvl>
    <w:lvl w:ilvl="4" w:tplc="96C0A934" w:tentative="1">
      <w:start w:val="1"/>
      <w:numFmt w:val="lowerLetter"/>
      <w:lvlText w:val="%5."/>
      <w:lvlJc w:val="left"/>
      <w:pPr>
        <w:ind w:left="3600" w:hanging="360"/>
      </w:pPr>
    </w:lvl>
    <w:lvl w:ilvl="5" w:tplc="A22ACE8C" w:tentative="1">
      <w:start w:val="1"/>
      <w:numFmt w:val="lowerRoman"/>
      <w:lvlText w:val="%6."/>
      <w:lvlJc w:val="right"/>
      <w:pPr>
        <w:ind w:left="4320" w:hanging="180"/>
      </w:pPr>
    </w:lvl>
    <w:lvl w:ilvl="6" w:tplc="7C6249A6" w:tentative="1">
      <w:start w:val="1"/>
      <w:numFmt w:val="decimal"/>
      <w:lvlText w:val="%7."/>
      <w:lvlJc w:val="left"/>
      <w:pPr>
        <w:ind w:left="5040" w:hanging="360"/>
      </w:pPr>
    </w:lvl>
    <w:lvl w:ilvl="7" w:tplc="D8C24340" w:tentative="1">
      <w:start w:val="1"/>
      <w:numFmt w:val="lowerLetter"/>
      <w:lvlText w:val="%8."/>
      <w:lvlJc w:val="left"/>
      <w:pPr>
        <w:ind w:left="5760" w:hanging="360"/>
      </w:pPr>
    </w:lvl>
    <w:lvl w:ilvl="8" w:tplc="7572F608" w:tentative="1">
      <w:start w:val="1"/>
      <w:numFmt w:val="lowerRoman"/>
      <w:lvlText w:val="%9."/>
      <w:lvlJc w:val="right"/>
      <w:pPr>
        <w:ind w:left="6480" w:hanging="180"/>
      </w:pPr>
    </w:lvl>
  </w:abstractNum>
  <w:abstractNum w:abstractNumId="18" w15:restartNumberingAfterBreak="0">
    <w:nsid w:val="442C0EF8"/>
    <w:multiLevelType w:val="hybridMultilevel"/>
    <w:tmpl w:val="DC6A8D2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9" w15:restartNumberingAfterBreak="0">
    <w:nsid w:val="4EB11C58"/>
    <w:multiLevelType w:val="hybridMultilevel"/>
    <w:tmpl w:val="02AE3AC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5035448E"/>
    <w:multiLevelType w:val="hybridMultilevel"/>
    <w:tmpl w:val="98F0C7E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1" w15:restartNumberingAfterBreak="0">
    <w:nsid w:val="513225F5"/>
    <w:multiLevelType w:val="hybridMultilevel"/>
    <w:tmpl w:val="9DD20EF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2" w15:restartNumberingAfterBreak="0">
    <w:nsid w:val="5671633F"/>
    <w:multiLevelType w:val="hybridMultilevel"/>
    <w:tmpl w:val="4B8A7D10"/>
    <w:lvl w:ilvl="0" w:tplc="FFFFFFFF">
      <w:start w:val="1"/>
      <w:numFmt w:val="bullet"/>
      <w:lvlText w:val=""/>
      <w:lvlJc w:val="left"/>
      <w:pPr>
        <w:tabs>
          <w:tab w:val="num" w:pos="643"/>
        </w:tabs>
        <w:ind w:left="643"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4B69C1"/>
    <w:multiLevelType w:val="hybridMultilevel"/>
    <w:tmpl w:val="B20AA21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5AD85669"/>
    <w:multiLevelType w:val="hybridMultilevel"/>
    <w:tmpl w:val="8DD2267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5" w15:restartNumberingAfterBreak="0">
    <w:nsid w:val="5C9B5F5A"/>
    <w:multiLevelType w:val="hybridMultilevel"/>
    <w:tmpl w:val="A72A8B6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5E746046"/>
    <w:multiLevelType w:val="hybridMultilevel"/>
    <w:tmpl w:val="546AFEE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7" w15:restartNumberingAfterBreak="0">
    <w:nsid w:val="604A3573"/>
    <w:multiLevelType w:val="hybridMultilevel"/>
    <w:tmpl w:val="6A0CAEA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8" w15:restartNumberingAfterBreak="0">
    <w:nsid w:val="65DC65AC"/>
    <w:multiLevelType w:val="hybridMultilevel"/>
    <w:tmpl w:val="68C2616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9" w15:restartNumberingAfterBreak="0">
    <w:nsid w:val="69AC46A8"/>
    <w:multiLevelType w:val="hybridMultilevel"/>
    <w:tmpl w:val="BAA4BC4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0" w15:restartNumberingAfterBreak="0">
    <w:nsid w:val="6AE1756E"/>
    <w:multiLevelType w:val="hybridMultilevel"/>
    <w:tmpl w:val="86E20E5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1" w15:restartNumberingAfterBreak="0">
    <w:nsid w:val="78BD38D9"/>
    <w:multiLevelType w:val="hybridMultilevel"/>
    <w:tmpl w:val="365A9F1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2" w15:restartNumberingAfterBreak="0">
    <w:nsid w:val="7FA95961"/>
    <w:multiLevelType w:val="hybridMultilevel"/>
    <w:tmpl w:val="433E220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3"/>
  </w:num>
  <w:num w:numId="4">
    <w:abstractNumId w:val="16"/>
  </w:num>
  <w:num w:numId="5">
    <w:abstractNumId w:val="17"/>
  </w:num>
  <w:num w:numId="6">
    <w:abstractNumId w:val="14"/>
  </w:num>
  <w:num w:numId="7">
    <w:abstractNumId w:val="25"/>
  </w:num>
  <w:num w:numId="8">
    <w:abstractNumId w:val="24"/>
  </w:num>
  <w:num w:numId="9">
    <w:abstractNumId w:val="28"/>
  </w:num>
  <w:num w:numId="10">
    <w:abstractNumId w:val="21"/>
  </w:num>
  <w:num w:numId="11">
    <w:abstractNumId w:val="31"/>
  </w:num>
  <w:num w:numId="12">
    <w:abstractNumId w:val="18"/>
  </w:num>
  <w:num w:numId="13">
    <w:abstractNumId w:val="2"/>
  </w:num>
  <w:num w:numId="14">
    <w:abstractNumId w:val="9"/>
  </w:num>
  <w:num w:numId="15">
    <w:abstractNumId w:val="23"/>
  </w:num>
  <w:num w:numId="16">
    <w:abstractNumId w:val="0"/>
  </w:num>
  <w:num w:numId="17">
    <w:abstractNumId w:val="29"/>
  </w:num>
  <w:num w:numId="18">
    <w:abstractNumId w:val="26"/>
  </w:num>
  <w:num w:numId="19">
    <w:abstractNumId w:val="7"/>
  </w:num>
  <w:num w:numId="20">
    <w:abstractNumId w:val="12"/>
  </w:num>
  <w:num w:numId="21">
    <w:abstractNumId w:val="27"/>
  </w:num>
  <w:num w:numId="22">
    <w:abstractNumId w:val="30"/>
  </w:num>
  <w:num w:numId="23">
    <w:abstractNumId w:val="20"/>
  </w:num>
  <w:num w:numId="24">
    <w:abstractNumId w:val="6"/>
  </w:num>
  <w:num w:numId="25">
    <w:abstractNumId w:val="11"/>
  </w:num>
  <w:num w:numId="26">
    <w:abstractNumId w:val="10"/>
  </w:num>
  <w:num w:numId="27">
    <w:abstractNumId w:val="5"/>
  </w:num>
  <w:num w:numId="28">
    <w:abstractNumId w:val="4"/>
  </w:num>
  <w:num w:numId="29">
    <w:abstractNumId w:val="19"/>
  </w:num>
  <w:num w:numId="30">
    <w:abstractNumId w:val="32"/>
  </w:num>
  <w:num w:numId="31">
    <w:abstractNumId w:val="8"/>
  </w:num>
  <w:num w:numId="32">
    <w:abstractNumId w:val="1"/>
  </w:num>
  <w:num w:numId="3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autoHyphenation/>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e.Format.Long" w:val="25. April 2019"/>
    <w:docVar w:name="Date.Format.Long.dateValue" w:val="43580"/>
    <w:docVar w:name="DocumentDate" w:val="25. April 2019"/>
    <w:docVar w:name="DocumentDate.dateValue" w:val="43580"/>
    <w:docVar w:name="MetaTool_officeatwork" w:val="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"/>
    <w:docVar w:name="OawAttachedTemplate" w:val="A4 hoch_mit Absender (nur Logo).ows"/>
    <w:docVar w:name="OawBuiltInDocProps" w:val="&lt;OawBuiltInDocProps&gt;&lt;default profileUID=&quot;0&quot;&gt;&lt;word&gt;&lt;fileName&gt;&lt;/fileName&gt;&lt;contentType&gt;&lt;/contentType&gt;&lt;contentStatus&gt;&lt;/contentStatus&gt;&lt;language&gt;&lt;/language&gt;&lt;documentVersion&gt;&lt;/documentVersion&gt;&lt;defaultPath&gt;&lt;/defaultPath&gt;&lt;title&gt;&lt;/title&gt;&lt;subject&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category&gt;&lt;/category&gt;&lt;keywords&gt;&lt;/keywords&gt;&lt;comments&gt;&lt;/comments&gt;&lt;hyperlinkBase&gt;&lt;/hyperlinkBase&gt;&lt;defaultFilename&gt;&lt;/defaultFilename&gt;&lt;/word&gt;&lt;PDF&gt;&lt;fileName&gt;&lt;/fileName&gt;&lt;contentType&gt;&lt;/contentType&gt;&lt;contentStatus&gt;&lt;/contentStatus&gt;&lt;language&gt;&lt;/language&gt;&lt;documentVersion&gt;&lt;/documentVersion&gt;&lt;defaultPath&gt;&lt;/defaultPath&gt;&lt;title&gt;&lt;/title&gt;&lt;subject&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category&gt;&lt;/category&gt;&lt;keywords&gt;&lt;/keywords&gt;&lt;comments&gt;&lt;/comments&gt;&lt;hyperlinkBase&gt;&lt;/hyperlinkBase&gt;&lt;defaultFilename&gt;&lt;/defaultFilename&gt;&lt;/PDF&gt;&lt;/default&gt;&lt;/OawBuiltInDocProps&gt;_x000d_"/>
    <w:docVar w:name="OawCreatedWithOfficeatworkVersion" w:val="4.9 R3 (4.9.1361)"/>
    <w:docVar w:name="OawCreatedWithProjectID" w:val="luchmaster"/>
    <w:docVar w:name="OawCreatedWithProjectVersion" w:val="173"/>
    <w:docVar w:name="OawDate.Manual" w:val="&lt;document&gt;&lt;OawDateManual name=&quot;DocumentDate&quot;&gt;&lt;profile type=&quot;default&quot; UID=&quot;&quot; sameAsDefault=&quot;0&quot;&gt;&lt;format UID=&quot;2004031916255083469524&quot; type=&quot;6&quot; defaultValue=&quot;%OawCreationDate%&quot; dateFormat=&quot;&amp;lt;translate&amp;gt;Date.Format.Long&amp;lt;/translate&amp;gt;&quot;/&gt;&lt;/profile&gt;&lt;/OawDateManual&gt;&lt;OawDateManual name=&quot;Date.Format.Long&quot;&gt;&lt;profile type=&quot;default&quot; UID=&quot;&quot; sameAsDefault=&quot;0&quot;&gt;&lt;format UID=&quot;2009022514423657662914&quot; type=&quot;6&quot; defaultValue=&quot;%OawCreationDate%&quot; dateFormat=&quot;Date.Format.Long&quot;/&gt;&lt;/profile&gt;&lt;/OawDateManual&gt;&lt;/document&gt;"/>
    <w:docVar w:name="oawDefinitionTmpl" w:val="&lt;document&gt;&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1&quot; sameAsDefault=&quot;-1&quot;&gt;&lt;/profile&gt;&lt;profile type=&quot;save&quot; UID=&quot;2003112513571987705547&quot; sameAsDefault=&quot;-1&quot;&gt;&lt;/profile&gt;&lt;/OawDocProperty&gt;_x000d__x0009_&lt;OawDateManual name=&quot;DocumentDate&quot;&gt;&lt;profile type=&quot;default&quot; UID=&quot;&quot; sameAsDefault=&quot;0&quot;&gt;&lt;format UID=&quot;2004031916255083469524&quot; type=&quot;6&quot; defaultValue=&quot;%OawCreationDate%&quot; dateFormat=&quot;&amp;lt;translate&amp;gt;Date.Format.Long&amp;lt;/translate&amp;gt;&quot;/&gt;&lt;/profile&gt;&lt;/OawDateManual&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2003010711200895123470110&quot; sameAsDefault=&quot;-1&quot;&gt;&lt;/profile&gt;&lt;profile type=&quot;send&quot; UID=&quot;1&quot; sameAsDefault=&quot;-1&quot;&gt;&lt;/profile&gt;&lt;profile type=&quot;save&quot; UID=&quot;2003112717153125284480&quot; sameAsDefault=&quot;-1&quot;&gt;&lt;/profile&gt;&lt;profile type=&quot;save&quot; UID=&quot;2003112513571987705547&quot; sameAsDefault=&quot;-1&quot;&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2003010711200895123470110&quot; sameAsDefault=&quot;-1&quot;&gt;&lt;/profile&gt;&lt;profile type=&quot;send&quot; UID=&quot;1&quot; sameAsDefault=&quot;-1&quot;&gt;&lt;/profile&gt;&lt;profile type=&quot;save&quot; UID=&quot;2003112717153125284480&quot; sameAsDefault=&quot;-1&quot;&gt;&lt;/profile&gt;&lt;profile type=&quot;save&quot; UID=&quot;2003112513571987705547&quot; sameAsDefault=&quot;-1&quot;&gt;&lt;/profile&gt;&lt;/OawDocProperty&gt;_x000d__x0009_&lt;OawBookmark name=&quot;Subject&quot;&gt;&lt;profile type=&quot;default&quot; UID=&quot;&quot; sameAsDefault=&quot;0&quot;&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ateManual name=&quot;Date.Format.Long&quot;&gt;&lt;profile type=&quot;default&quot; UID=&quot;&quot; sameAsDefault=&quot;0&quot;&gt;&lt;format UID=&quot;2009022514423657662914&quot; type=&quot;6&quot; defaultValue=&quot;%OawCreationDate%&quot; dateFormat=&quot;Date.Format.Long&quot;/&gt;&lt;/profile&gt;&lt;/OawDateManual&gt;_x000d__x0009_&lt;OawBookmark name=&quot;Enclosure&quot;&gt;&lt;profile type=&quot;default&quot; UID=&quot;&quot; sameAsDefault=&quot;0&quot;&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Outputprofile.External&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1&quot;&gt;&lt;/profile&gt;&lt;profile type=&quot;print&quot; UID=&quot;2010071914543648299648&quot; sameAsDefault=&quot;0&quot;&gt;&lt;documentProperty UID=&quot;2003060614150123456789&quot; dataSourceUID=&quot;2003060614150123456789&quot;/&gt;&lt;type type=&quot;OawLanguage&quot;&gt;&lt;OawLanguage UID=&quot;Outputprofile.External&quot;/&gt;&lt;/type&gt;&lt;/profile&gt;&lt;profile type=&quot;print&quot; UID=&quot;2006120711380151760646&quot; sameAsDefault=&quot;-1&quot;&gt;&lt;/profile&gt;&lt;profile type=&quot;send&quot; UID=&quot;2003010711200895123470110&quot; sameAsDefault=&quot;-1&quot;&gt;&lt;/profile&gt;&lt;profile type=&quot;send&quot; UID=&quot;2006120514175878093883&quot; sameAsDefault=&quot;0&quot;&gt;&lt;documentProperty UID=&quot;2003060614150123456789&quot; dataSourceUID=&quot;2003060614150123456789&quot;/&gt;&lt;type type=&quot;OawLanguage&quot;&gt;&lt;OawLanguage UID=&quot;Outputprofile.External&quot;/&gt;&lt;/type&gt;&lt;/profile&gt;&lt;profile type=&quot;send&quot; UID=&quot;2006121210395821292110&quot; sameAsDefault=&quot;-1&quot;&gt;&lt;/profile&gt;&lt;profile type=&quot;save&quot; UID=&quot;2004062216425255253277&quot; sameAsDefault=&quot;-1&quot;&gt;&lt;/profile&gt;&lt;profile type=&quot;save&quot; UID=&quot;2006120514401556040061&quot; sameAsDefault=&quot;0&quot;&gt;&lt;documentProperty UID=&quot;2003060614150123456789&quot; dataSourceUID=&quot;2003060614150123456789&quot;/&gt;&lt;type type=&quot;OawLanguage&quot;&gt;&lt;OawLanguage UID=&quot;Outputprofile.External&quot;/&gt;&lt;/type&gt;&lt;/profile&gt;&lt;profile type=&quot;save&quot; UID=&quot;2006121210441235887611&quot; sameAsDefault=&quot;-1&quot;&gt;&lt;/profile&gt;&lt;profile type=&quot;print&quot; UID=&quot;2010071914510808109584&quot; sameAsDefault=&quot;-1&quot;&gt;&lt;/profile&gt;&lt;profile type=&quot;print&quot; UID=&quot;2010071914515554119854&quot; sameAsDefault=&quot;-1&quot;&gt;&lt;/profile&gt;&lt;profile type=&quot;print&quot; UID=&quot;2010071914584326300121&quot; sameAsDefault=&quot;0&quot;&gt;&lt;documentProperty UID=&quot;2003060614150123456789&quot; dataSourceUID=&quot;2003060614150123456789&quot;/&gt;&lt;type type=&quot;OawLanguage&quot;&gt;&lt;OawLanguage UID=&quot;Outputprofile.External&quot;/&gt;&lt;/type&gt;&lt;/profile&gt;&lt;profile type=&quot;print&quot; UID=&quot;2010071914585275568157&quot; sameAsDefault=&quot;0&quot;&gt;&lt;documentProperty UID=&quot;2003060614150123456789&quot; dataSourceUID=&quot;2003060614150123456789&quot;/&gt;&lt;type type=&quot;OawLanguage&quot;&gt;&lt;OawLanguage UID=&quot;Outputprofile.External&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0&quot;&gt;&lt;documentProperty UID=&quot;2003060614150123456789&quot; dataSourceUID=&quot;2003060614150123456789&quot;/&gt;&lt;type type=&quot;OawLanguage&quot;&gt;&lt;OawLanguage UID=&quot;Outputprofile.Internal&quot;/&gt;&lt;/type&gt;&lt;/profile&gt;&lt;profile type=&quot;print&quot; UID=&quot;2010071914510808109584&quot; sameAsDefault=&quot;0&quot;&gt;&lt;documentProperty UID=&quot;2003060614150123456789&quot; dataSourceUID=&quot;2003060614150123456789&quot;/&gt;&lt;type type=&quot;OawLanguage&quot;&gt;&lt;OawLanguage UID=&quot;Outputprofile.Internal&quot;/&gt;&lt;/type&gt;&lt;/profile&gt;&lt;profile type=&quot;print&quot; UID=&quot;2010071914515554119854&quot; sameAsDefault=&quot;0&quot;&gt;&lt;documentProperty UID=&quot;2003060614150123456789&quot; dataSourceUID=&quot;2003060614150123456789&quot;/&gt;&lt;type type=&quot;OawLanguage&quot;&gt;&lt;OawLanguage UID=&quot;Outputprofile.Internal&quot;/&gt;&lt;/type&gt;&lt;/profile&gt;&lt;profile type=&quot;print&quot; UID=&quot;2010071914543648299648&quot; sameAsDefault=&quot;-1&quot;&gt;&lt;/profile&gt;&lt;profile type=&quot;print&quot; UID=&quot;2010071914584326300121&quot; sameAsDefault=&quot;-1&quot;&gt;&lt;/profile&gt;&lt;profile type=&quot;print&quot; UID=&quot;2010071914585275568157&quot; sameAsDefault=&quot;-1&quot;&gt;&lt;/profile&gt;&lt;profile type=&quot;print&quot; UID=&quot;2006120711380151760646&quot; sameAsDefault=&quot;-1&quot;&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1&quot;&gt;&lt;/profile&gt;&lt;profile type=&quot;save&quot; UID=&quot;2006121210441235887611&quot; sameAsDefault=&quot;-1&quot;&gt;&lt;/profile&gt;&lt;/OawDocProperty&gt;_x000d__x0009_&lt;OawDocProperty name=&quot;Outputprofile.ExternalSignature&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1&quot;&gt;&lt;/profile&gt;&lt;profile type=&quot;print&quot; UID=&quot;2010071914510808109584&quot; sameAsDefault=&quot;-1&quot;&gt;&lt;/profile&gt;&lt;profile type=&quot;print&quot; UID=&quot;2010071914515554119854&quot; sameAsDefault=&quot;-1&quot;&gt;&lt;/profile&gt;&lt;profile type=&quot;print&quot; UID=&quot;2010071914543648299648&quot; sameAsDefault=&quot;-1&quot;&gt;&lt;/profile&gt;&lt;profile type=&quot;print&quot; UID=&quot;2010071914584326300121&quot; sameAsDefault=&quot;-1&quot;&gt;&lt;/profile&gt;&lt;profile type=&quot;print&quot; UID=&quot;2010071914585275568157&quot; sameAsDefault=&quot;-1&quot;&gt;&lt;/profile&gt;&lt;profile type=&quot;print&quot; UID=&quot;2006120711380151760646&quot; sameAsDefault=&quot;0&quot;&gt;&lt;documentProperty UID=&quot;2003060614150123456789&quot; dataSourceUID=&quot;2003060614150123456789&quot;/&gt;&lt;type type=&quot;OawLanguage&quot;&gt;&lt;OawLanguage UID=&quot;Outputprofile.ExternalSignature&quot;/&gt;&lt;/type&gt;&lt;/profile&gt;&lt;profile type=&quot;send&quot; UID=&quot;2003010711200895123470110&quot; sameAsDefault=&quot;-1&quot;&gt;&lt;/profile&gt;&lt;profile type=&quot;send&quot; UID=&quot;2006120514175878093883&quot; sameAsDefault=&quot;-1&quot;&gt;&lt;/profile&gt;&lt;profile type=&quot;send&quot; UID=&quot;2006121210395821292110&quot; sameAsDefault=&quot;0&quot;&gt;&lt;documentProperty UID=&quot;2003060614150123456789&quot; dataSourceUID=&quot;2003060614150123456789&quot;/&gt;&lt;type type=&quot;OawLanguage&quot;&gt;&lt;OawLanguage UID=&quot;Outputprofile.ExternalSignature&quot;/&gt;&lt;/type&gt;&lt;/profile&gt;&lt;profile type=&quot;save&quot; UID=&quot;2004062216425255253277&quot; sameAsDefault=&quot;-1&quot;&gt;&lt;/profile&gt;&lt;profile type=&quot;save&quot; UID=&quot;2006120514401556040061&quot; sameAsDefault=&quot;-1&quot;&gt;&lt;/profile&gt;&lt;profile type=&quot;save&quot; UID=&quot;2006121210441235887611&quot; sameAsDefault=&quot;0&quot;&gt;&lt;documentProperty UID=&quot;2003060614150123456789&quot; dataSourceUID=&quot;2003060614150123456789&quot;/&gt;&lt;type type=&quot;OawLanguage&quot;&gt;&lt;OawLanguage UID=&quot;Outputprofile.ExternalSignature&quot;/&gt;&lt;/type&gt;&lt;/profile&gt;&lt;/OawDocProperty&gt;_x000d__x0009_&lt;OawBookmark name=&quot;Text&quot;&gt;&lt;profile type=&quot;default&quot; UID=&quot;&quot; sameAsDefault=&quot;0&quot;&gt;&lt;/profile&gt;&lt;/OawBookmark&gt;_x000d__x0009_&lt;OawDocProperty name=&quot;Organisation.AddressB1&quot;&gt;&lt;profile type=&quot;default&quot; UID=&quot;&quot; sameAsDefault=&quot;0&quot;&gt;&lt;documentProperty UID=&quot;2002122011014149059130932&quot; dataSourceUID=&quot;prj.2003050916522158373536&quot;/&gt;&lt;type type=&quot;OawDatabase&quot;&gt;&lt;OawDatabase table=&quot;Data&quot; field=&quot;AddressB1&quot;/&gt;&lt;/type&gt;&lt;/profile&gt;&lt;/OawDocProperty&gt;_x000d__x0009_&lt;OawDocProperty name=&quot;Organisation.AddressB2&quot;&gt;&lt;profile type=&quot;default&quot; UID=&quot;&quot; sameAsDefault=&quot;0&quot;&gt;&lt;documentProperty UID=&quot;2002122011014149059130932&quot; dataSourceUID=&quot;prj.2003050916522158373536&quot;/&gt;&lt;type type=&quot;OawDatabase&quot;&gt;&lt;OawDatabase table=&quot;Data&quot; field=&quot;AddressB2&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Bookmark name=&quot;ContentType&quot;&gt;&lt;profile type=&quot;default&quot; UID=&quot;&quot; sameAsDefault=&quot;0&quot;&gt;&lt;/profile&gt;&lt;/OawBookmark&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Organisation.Departement&quot;&gt;&lt;profile type=&quot;default&quot; UID=&quot;&quot; sameAsDefault=&quot;0&quot;&gt;&lt;documentProperty UID=&quot;2002122011014149059130932&quot; dataSourceUID=&quot;prj.2003050916522158373536&quot;/&gt;&lt;type type=&quot;OawDatabase&quot;&gt;&lt;OawDatabase table=&quot;Data&quot; field=&quot;Departement&quot;/&gt;&lt;/type&gt;&lt;/profile&gt;&lt;/OawDocProperty&gt;_x000d__x0009_&lt;OawBookmark name=&quot;FusszeileErsteSeite&quot;&gt;&lt;profile type=&quot;default&quot; UID=&quot;&quot; sameAsDefault=&quot;0&quot;&gt;&lt;/profile&gt;&lt;/OawBookmark&gt;_x000d__x0009_&lt;OawBookmark name=&quot;FusszeileFolgeseiten&quot;&gt;&lt;profile type=&quot;default&quot; UID=&quot;&quot; sameAsDefault=&quot;0&quot;&gt;&lt;/profile&gt;&lt;/OawBookmark&gt;_x000d__x0009_&lt;OawDocProperty name=&quot;CMIdata.Dok_Titel&quot;&gt;&lt;profile type=&quot;default&quot; UID=&quot;&quot; sameAsDefault=&quot;0&quot;&gt;&lt;documentProperty UID=&quot;2010020409223900652065&quot; dataSourceUID=&quot;prj.2010020409213154036281&quot;/&gt;&lt;type type=&quot;OawDatabase&quot;&gt;&lt;OawDatabase table=&quot;Data&quot; field=&quot;Dok_Titel&quot;/&gt;&lt;/type&gt;&lt;/profile&gt;&lt;/OawDocProperty&gt;_x000d__x0009_&lt;OawDocProperty name=&quot;CMIdata.G_Laufnummer&quot;&gt;&lt;profile type=&quot;default&quot; UID=&quot;&quot; sameAsDefault=&quot;0&quot;&gt;&lt;documentProperty UID=&quot;2010020409223900652065&quot; dataSourceUID=&quot;prj.2010020409213154036281&quot;/&gt;&lt;type type=&quot;OawDatabase&quot;&gt;&lt;OawDatabase table=&quot;Data&quot; field=&quot;G_Laufnummer&quot;/&gt;&lt;/type&gt;&lt;/profile&gt;&lt;/OawDocProperty&gt;_x000d__x0009_&lt;OawDocProperty name=&quot;CMIdata.G_Signatur&quot;&gt;&lt;profile type=&quot;default&quot; UID=&quot;&quot; sameAsDefault=&quot;0&quot;&gt;&lt;documentProperty UID=&quot;2010020409223900652065&quot; dataSourceUID=&quot;prj.2010020409213154036281&quot;/&gt;&lt;type type=&quot;OawDatabase&quot;&gt;&lt;OawDatabase table=&quot;Data&quot; field=&quot;G_Signatur&quot;/&gt;&lt;/type&gt;&lt;/profile&gt;&lt;/OawDocProperty&gt;_x000d__x0009_&lt;OawDocProperty name=&quot;Organisation.AddressB3&quot;&gt;&lt;profile type=&quot;default&quot; UID=&quot;&quot; sameAsDefault=&quot;0&quot;&gt;&lt;documentProperty UID=&quot;2002122011014149059130932&quot; dataSourceUID=&quot;prj.2003050916522158373536&quot;/&gt;&lt;type type=&quot;OawDatabase&quot;&gt;&lt;OawDatabase table=&quot;Data&quot; field=&quot;AddressB3&quot;/&gt;&lt;/type&gt;&lt;/profile&gt;&lt;/OawDocProperty&gt;_x000d__x0009_&lt;OawDocProperty name=&quot;Organisation.AddressB4&quot;&gt;&lt;profile type=&quot;default&quot; UID=&quot;&quot; sameAsDefault=&quot;0&quot;&gt;&lt;documentProperty UID=&quot;2002122011014149059130932&quot; dataSourceUID=&quot;prj.2003050916522158373536&quot;/&gt;&lt;type type=&quot;OawDatabase&quot;&gt;&lt;OawDatabase table=&quot;Data&quot; field=&quot;AddressB4&quot;/&gt;&lt;/type&gt;&lt;/profile&gt;&lt;/OawDocProperty&gt;_x000d_&lt;/document&gt;_x000d_"/>
    <w:docVar w:name="OawDistributionEnabled" w:val="&lt;Profiles&gt;&lt;Distribution type=&quot;3&quot; UID=&quot;2004062216425255253277&quot;/&gt;&lt;Distribution type=&quot;3&quot; UID=&quot;2006120514401556040061&quot;/&gt;&lt;/Profiles&gt;_x000d_"/>
    <w:docVar w:name="OawDocProp.200212191811121321310321301031x" w:val="&lt;source&gt;&lt;Fields List=&quot;DirectPhone|DirectFax|Name&quot;/&gt;&lt;profile type=&quot;default&quot; UID=&quot;&quot; sameAsDefault=&quot;0&quot;&gt;&lt;OawDocProperty name=&quot;Contactperson.DirectPhone&quot; field=&quot;DirectPhone&quot;/&gt;&lt;OawDocProperty name=&quot;Contactperson.DirectFax&quot; field=&quot;DirectFax&quot;/&gt;&lt;OawDocProperty name=&quot;Contactperson.Name&quot; field=&quot;Name&quot;/&gt;&lt;/profile&gt;&lt;/source&gt;"/>
    <w:docVar w:name="OawDocProp.2002122011014149059130932" w:val="&lt;source&gt;&lt;Fields List=&quot;AddressB1|AddressB2|Departement|AddressB3|AddressB4&quot;/&gt;&lt;profile type=&quot;default&quot; UID=&quot;&quot; sameAsDefault=&quot;0&quot;&gt;&lt;OawDocProperty name=&quot;Organisation.AddressB1&quot; field=&quot;AddressB1&quot;/&gt;&lt;OawDocProperty name=&quot;Organisation.AddressB2&quot; field=&quot;AddressB2&quot;/&gt;&lt;OawDocProperty name=&quot;Organisation.Departement&quot; field=&quot;Departement&quot;/&gt;&lt;OawDocProperty name=&quot;Organisation.AddressB3&quot; field=&quot;AddressB3&quot;/&gt;&lt;OawDocProperty name=&quot;Organisation.AddressB4&quot; field=&quot;AddressB4&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Date&quot; field=&quot;Doc.Date&quot;/&gt;&lt;OawDocProperty name=&quot;Doc.Page&quot; field=&quot;Doc.Page&quot;/&gt;&lt;OawDocProperty name=&quot;Doc.of&quot; field=&quot;Doc.of&quot;/&gt;&lt;/profile&gt;&lt;profile type=&quot;print&quot; UID=&quot;2010071914543648299648&quot; sameAsDefault=&quot;0&quot;&gt;&lt;SQL&gt;SELECT Value, UID FROM Data WHERE LCID = '%WhereLCID%';&lt;/SQL&gt;&lt;OawDocProperty name=&quot;Outputprofile.External&quot; field=&quot;Outputprofile.External&quot;/&gt;&lt;/profile&gt;&lt;profile type=&quot;send&quot; UID=&quot;2006120514175878093883&quot; sameAsDefault=&quot;0&quot;&gt;&lt;SQL&gt;SELECT Value, UID FROM Data WHERE LCID = '%WhereLCID%';&lt;/SQL&gt;&lt;OawDocProperty name=&quot;Outputprofile.External&quot; field=&quot;Outputprofile.External&quot;/&gt;&lt;/profile&gt;&lt;profile type=&quot;save&quot; UID=&quot;2006120514401556040061&quot; sameAsDefault=&quot;0&quot;&gt;&lt;SQL&gt;SELECT Value, UID FROM Data WHERE LCID = '%WhereLCID%';&lt;/SQL&gt;&lt;OawDocProperty name=&quot;Outputprofile.External&quot; field=&quot;Outputprofile.External&quot;/&gt;&lt;/profile&gt;&lt;profile type=&quot;print&quot; UID=&quot;2010071914584326300121&quot; sameAsDefault=&quot;0&quot;&gt;&lt;SQL&gt;SELECT Value, UID FROM Data WHERE LCID = '%WhereLCID%';&lt;/SQL&gt;&lt;OawDocProperty name=&quot;Outputprofile.External&quot; field=&quot;Outputprofile.External&quot;/&gt;&lt;/profile&gt;&lt;profile type=&quot;print&quot; UID=&quot;2010071914585275568157&quot; sameAsDefault=&quot;0&quot;&gt;&lt;SQL&gt;SELECT Value, UID FROM Data WHERE LCID = '%WhereLCID%';&lt;/SQL&gt;&lt;OawDocProperty name=&quot;Outputprofile.External&quot; field=&quot;Outputprofile.External&quot;/&gt;&lt;/profile&gt;&lt;profile type=&quot;print&quot; UID=&quot;2010071914505949584758&quot; sameAsDefault=&quot;0&quot;&gt;&lt;SQL&gt;SELECT Value, UID FROM Data WHERE LCID = '%WhereLCID%';&lt;/SQL&gt;&lt;OawDocProperty name=&quot;Outputprofile.Internal&quot; field=&quot;Outputprofile.Internal&quot;/&gt;&lt;/profile&gt;&lt;profile type=&quot;print&quot; UID=&quot;2010071914510808109584&quot; sameAsDefault=&quot;0&quot;&gt;&lt;SQL&gt;SELECT Value, UID FROM Data WHERE LCID = '%WhereLCID%';&lt;/SQL&gt;&lt;OawDocProperty name=&quot;Outputprofile.Internal&quot; field=&quot;Outputprofile.Internal&quot;/&gt;&lt;/profile&gt;&lt;profile type=&quot;print&quot; UID=&quot;2010071914515554119854&quot; sameAsDefault=&quot;0&quot;&gt;&lt;SQL&gt;SELECT Value, UID FROM Data WHERE LCID = '%WhereLCID%';&lt;/SQL&gt;&lt;OawDocProperty name=&quot;Outputprofile.Internal&quot; field=&quot;Outputprofile.Internal&quot;/&gt;&lt;/profile&gt;&lt;profile type=&quot;send&quot; UID=&quot;2003010711200895123470110&quot; sameAsDefault=&quot;0&quot;&gt;&lt;SQL&gt;SELECT Value, UID FROM Data WHERE LCID = '%WhereLCID%';&lt;/SQL&gt;&lt;OawDocProperty name=&quot;Outputprofile.Internal&quot; field=&quot;Outputprofile.Internal&quot;/&gt;&lt;/profile&gt;&lt;profile type=&quot;save&quot; UID=&quot;2004062216425255253277&quot; sameAsDefault=&quot;0&quot;&gt;&lt;SQL&gt;SELECT Value, UID FROM Data WHERE LCID = '%WhereLCID%';&lt;/SQL&gt;&lt;OawDocProperty name=&quot;Outputprofile.Internal&quot; field=&quot;Outputprofile.Internal&quot;/&gt;&lt;/profile&gt;&lt;profile type=&quot;print&quot; UID=&quot;2006120711380151760646&quot; sameAsDefault=&quot;0&quot;&gt;&lt;SQL&gt;SELECT Value, UID FROM Data WHERE LCID = '%WhereLCID%';&lt;/SQL&gt;&lt;OawDocProperty name=&quot;Outputprofile.ExternalSignature&quot; field=&quot;Outputprofile.ExternalSignature&quot;/&gt;&lt;/profile&gt;&lt;profile type=&quot;send&quot; UID=&quot;2006121210395821292110&quot; sameAsDefault=&quot;0&quot;&gt;&lt;SQL&gt;SELECT Value, UID FROM Data WHERE LCID = '%WhereLCID%';&lt;/SQL&gt;&lt;OawDocProperty name=&quot;Outputprofile.ExternalSignature&quot; field=&quot;Outputprofile.ExternalSignature&quot;/&gt;&lt;/profile&gt;&lt;profile type=&quot;save&quot; UID=&quot;2006121210441235887611&quot; sameAsDefault=&quot;0&quot;&gt;&lt;SQL&gt;SELECT Value, UID FROM Data WHERE LCID = '%WhereLCID%';&lt;/SQL&gt;&lt;OawDocProperty name=&quot;Outputprofile.ExternalSignature&quot; field=&quot;Outputprofile.ExternalSignature&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0020409223900652065" w:val="&lt;source&gt;&lt;Fields List=&quot;Dok_Titel|G_Laufnummer|G_Signatur&quot;/&gt;&lt;profile type=&quot;default&quot; UID=&quot;&quot; sameAsDefault=&quot;0&quot;&gt;&lt;OawDocProperty name=&quot;CMIdata.Dok_Titel&quot; field=&quot;Dok_Titel&quot;/&gt;&lt;OawDocProperty name=&quot;CMIdata.G_Laufnummer&quot; field=&quot;G_Laufnummer&quot;/&gt;&lt;OawDocProperty name=&quot;CMIdata.G_Signatur&quot; field=&quot;G_Signatur&quot;/&gt;&lt;/profile&gt;&lt;/source&gt;"/>
    <w:docVar w:name="OawDocPropSource" w:val="&lt;DocProps&gt;&lt;DocProp UID=&quot;2002122011014149059130932&quot; EntryUID=&quot;2011102509154996220073&quot;&gt;&lt;Field Name=&quot;IDName&quot; Value=&quot;BUWD, Departementssekretariat&quot;/&gt;&lt;Field Name=&quot;Departement&quot; Value=&quot;Bau-, Umwelt- und Wirtschaftsdepartement&quot;/&gt;&lt;Field Name=&quot;Dienststelle1&quot; Value=&quot;Departementssekretariat&quot;/&gt;&lt;Field Name=&quot;Dienststelle2&quot; Value=&quot;&quot;/&gt;&lt;Field Name=&quot;Abteilung1&quot; Value=&quot;&quot;/&gt;&lt;Field Name=&quot;Abteilung2&quot; Value=&quot;&quot;/&gt;&lt;Field Name=&quot;AddressB1&quot; Value=&quot;Bau-, Umwelt- und Wirtschaftsdepartement&quot;/&gt;&lt;Field Name=&quot;AddressB2&quot; Value=&quot;&quot;/&gt;&lt;Field Name=&quot;AddressB3&quot; Value=&quot;&quot;/&gt;&lt;Field Name=&quot;AddressB4&quot; Value=&quot;&quot;/&gt;&lt;Field Name=&quot;AddressN1&quot; Value=&quot;Bahnhofstrasse 15&quot;/&gt;&lt;Field Name=&quot;AddressN2&quot; Value=&quot;Postfach 3768&quot;/&gt;&lt;Field Name=&quot;AddressN3&quot; Value=&quot;6002 Luzern&quot;/&gt;&lt;Field Name=&quot;AddressN4&quot; Value=&quot;&quot;/&gt;&lt;Field Name=&quot;Postcode&quot; Value=&quot;6002&quot;/&gt;&lt;Field Name=&quot;City&quot; Value=&quot;Luzern&quot;/&gt;&lt;Field Name=&quot;Abteilungsinformation1&quot; Value=&quot;&quot;/&gt;&lt;Field Name=&quot;Abteilungsinformation2&quot; Value=&quot;&quot;/&gt;&lt;Field Name=&quot;Abteilungsinformation3&quot; Value=&quot;&quot;/&gt;&lt;Field Name=&quot;Abteilungsinformation4&quot; Value=&quot;&quot;/&gt;&lt;Field Name=&quot;Abteilungsinformation5&quot; Value=&quot;&quot;/&gt;&lt;Field Name=&quot;Abteilungsinformation6&quot; Value=&quot;&quot;/&gt;&lt;Field Name=&quot;Abteilungsinformation7&quot; Value=&quot;&quot;/&gt;&lt;Field Name=&quot;Abteilungsinformation8&quot; Value=&quot;&quot;/&gt;&lt;Field Name=&quot;Telefon&quot; Value=&quot;041 228 51 55&quot;/&gt;&lt;Field Name=&quot;Fax&quot; Value=&quot;&quot;/&gt;&lt;Field Name=&quot;LogoColor&quot; Value=&quot;%Logos%\Luzern.Logo.2100.350.emf&quot;/&gt;&lt;Field Name=&quot;LogoBlackWhite&quot; Value=&quot;%Logos%\Luzern.Logo.2100.350.emf&quot;/&gt;&lt;Field Name=&quot;LogoZertifikate&quot; Value=&quot;&quot;/&gt;&lt;Field Name=&quot;Email&quot; Value=&quot;buwd@lu.ch&quot;/&gt;&lt;Field Name=&quot;Internet&quot; Value=&quot;www.lu.ch&quot;/&gt;&lt;Field Name=&quot;LogoSignature&quot; Value=&quot;&quot;/&gt;&lt;Field Name=&quot;LogoPowerPointTitleLast&quot; Value=&quot;&quot;/&gt;&lt;Field Name=&quot;LogoPowerPointTitleFirst&quot; Value=&quot;&quot;/&gt;&lt;Field Name=&quot;LogoPowerPointChapter&quot; Value=&quot;&quot;/&gt;&lt;Field Name=&quot;LogoPowerPointSlide&quot; Value=&quot;&quot;/&gt;&lt;Field Name=&quot;LogoNeutral&quot; Value=&quot;%Logos%\Luzern.Logo.2100.350.emf&quot;/&gt;&lt;Field Name=&quot;LogoSchriftzug&quot; Value=&quot;%Logos%\Schriftzug.199.1439.emf&quot;/&gt;&lt;Field Name=&quot;LogoTag&quot; Value=&quot;%Logos%\buwd.2099.217.emf&quot;/&gt;&lt;Field Name=&quot;Data_UID&quot; Value=&quot;2011102509154996220073&quot;/&gt;&lt;Field Name=&quot;Field_Name&quot; Value=&quot;&quot;/&gt;&lt;Field Name=&quot;Field_UID&quot; Value=&quot;&quot;/&gt;&lt;Field Name=&quot;ML_LCID&quot; Value=&quot;&quot;/&gt;&lt;Field Name=&quot;ML_Value&quot; Value=&quot;&quot;/&gt;&lt;/DocProp&gt;&lt;DocProp UID=&quot;200212191811121321310321301031x&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02122010583847234010578&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6040509495284662868&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10072016315072560894&quot; EntryUID=&quot;2012020311245995807460&quot;&gt;&lt;Field Name=&quot;IDName&quot; Value=&quot;Bäurle-Widmer Susanne, BUWDDS&quot;/&gt;&lt;Field Name=&quot;Name&quot; Value=&quot;Susanne Bäurle-Widmer&quot;/&gt;&lt;Field Name=&quot;PersonalNumber&quot; Value=&quot;&quot;/&gt;&lt;Field Name=&quot;DirectPhone&quot; Value=&quot;041 228 50 52&quot;/&gt;&lt;Field Name=&quot;DirectFax&quot; Value=&quot;&quot;/&gt;&lt;Field Name=&quot;Mobile&quot; Value=&quot;&quot;/&gt;&lt;Field Name=&quot;EMail&quot; Value=&quot;susanne.baeurle@lu.ch&quot;/&gt;&lt;Field Name=&quot;Function&quot; Value=&quot;Stv. Departementssekretärin                                                                 Leiterin Projekte und Kommunikation&quot;/&gt;&lt;Field Name=&quot;SignatureLowResColor&quot; Value=&quot;&quot;/&gt;&lt;Field Name=&quot;SignatureHighResColor&quot; Value=&quot;&quot;/&gt;&lt;Field Name=&quot;SignatureHighResBW&quot; Value=&quot;&quot;/&gt;&lt;Field Name=&quot;SignatureLowResBW&quot; Value=&quot;&quot;/&gt;&lt;Field Name=&quot;Initials&quot; Value=&quot;BAS&quot;/&gt;&lt;Field Name=&quot;SignatureAdditional2&quot; Value=&quot;&quot;/&gt;&lt;Field Name=&quot;SignatureAdditional1&quot; Value=&quot;&quot;/&gt;&lt;Field Name=&quot;Lizenz_noetig&quot; Value=&quot;Ja&quot;/&gt;&lt;Field Name=&quot;Data_UID&quot; Value=&quot;2012020311245995807460&quot;/&gt;&lt;Field Name=&quot;Field_Name&quot; Value=&quot;&quot;/&gt;&lt;Field Name=&quot;Field_UID&quot; Value=&quot;&quot;/&gt;&lt;Field Name=&quot;ML_LCID&quot; Value=&quot;&quot;/&gt;&lt;Field Name=&quot;ML_Value&quot; Value=&quot;&quot;/&gt;&lt;/DocProp&gt;&lt;DocProp UID=&quot;2016110913315368876110&quot; EntryUID=&quot;2003121817293296325874&quot;&gt;&lt;Field Name=&quot;IDName&quot; Value=&quot;(Leer)&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PositionWithValue&quot; Icon=&quot;3546&quot; Label=&quot;&amp;lt;translate&amp;gt;Style.PositionWithValue&amp;lt;/translate&amp;gt;&quot; Command=&quot;StyleApply&quot; Parameter=&quot;PositionWithValue&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gt;_x000d_&lt;Item Type=&quot;SubMenu&quot; IDName=&quot;StructureStyles&quot;&gt;_x000d_&lt;Item Type=&quot;Button&quot; IDName=&quot;DocumentType&quot; Icon=&quot;3546&quot; Label=&quot;&amp;lt;translate&amp;gt;Style.DocumentType&amp;lt;/translate&amp;gt;&quot; Command=&quot;StyleApply&quot; Parameter=&quot;Inhalts-Typ&quot;/&gt;_x000d_&lt;Item Type=&quot;Button&quot; IDName=&quot;Subject&quot; Icon=&quot;3546&quot; Label=&quot;&amp;lt;translate&amp;gt;Style.Subject&amp;lt;/translate&amp;gt;&quot; Command=&quot;StyleApply&quot; Parameter=&quot;Betreff&quot;/&gt;_x000d_&lt;Item Type=&quot;Button&quot; IDName=&quot;Abschnitt&quot; Icon=&quot;3546&quot; Label=&quot;Abschnitt&quot; Command=&quot;StyleApply&quot; Parameter=&quot;Abschnitt&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1 ohne&quot; Icon=&quot;3546&quot; Label=&quot;Überschrift 1 o. Nr.&quot; Command=&quot;StyleApply&quot; Parameter=&quot;Überschrift 1 o. Nr.&quot;/&gt;_x000d_&lt;Item Type=&quot;Button&quot; IDName=&quot;2 ohne&quot; Icon=&quot;3546&quot; Label=&quot;Überschrift 2 o. Nr.&quot; Command=&quot;StyleApply&quot; Parameter=&quot;Überschrift 2 o. Nr.&quot;/&gt;_x000d_&lt;Item Type=&quot;Button&quot; IDName=&quot;3 ohne&quot; Icon=&quot;3546&quot; Label=&quot;Überschrift 3 o. Nr.&quot; Command=&quot;StyleApply&quot; Parameter=&quot;Überschrift 3 o. Nr.&quot;/&gt;_x000d_&lt;Item Type=&quot;Button&quot; IDName=&quot;4 ohne&quot; Icon=&quot;3546&quot; Label=&quot;Überschrift 4 o. Nr.&quot; Command=&quot;StyleApply&quot; Parameter=&quot;Überschrift 4 o. Nr.&quot;/&gt;_x000d_&lt;Item Type=&quot;Separator&quot;/&gt;_x000d_&lt;Item Type=&quot;Button&quot; IDName=&quot;Appendix&quot; Icon=&quot;3546&quot; Label=&quot;Anhang&quot; Command=&quot;StyleApply&quot; Parameter=&quot;Appendix&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450&quot; Icon=&quot;3546&quot; Label=&quot;&amp;lt;translate&amp;gt;Style.Topic450&amp;lt;/translate&amp;gt;&quot; Command=&quot;StyleApply&quot; Parameter=&quot;Topic450&quot;/&gt;_x000d_&lt;Item Type=&quot;Button&quot; IDName=&quot;Topic600&quot; Icon=&quot;3546&quot; Label=&quot;&amp;lt;translate&amp;gt;Style.Topic600&amp;lt;/translate&amp;gt;&quot; Command=&quot;StyleApply&quot; Parameter=&quot;Topic600&quot;/&gt;_x000d_&lt;Item Type=&quot;Button&quot; IDName=&quot;Topic750&quot; Icon=&quot;3546&quot; Label=&quot;&amp;lt;translate&amp;gt;Style.Topic750&amp;lt;/translate&amp;gt;&quot; Command=&quot;StyleApply&quot; Parameter=&quot;Topic750&quot;/&gt;_x000d_&lt;Item Type=&quot;Button&quot; IDName=&quot;Topic900&quot; Icon=&quot;3546&quot; Label=&quot;&amp;lt;translate&amp;gt;Style.Topic900&amp;lt;/translate&amp;gt;&quot; Command=&quot;StyleApply&quot; Parameter=&quot;Topic900&quot;/&gt;_x000d_&lt;Item Type=&quot;Separator&quot;/&gt;_x000d_&lt;Item Type=&quot;Button&quot; IDName=&quot;Topic075Line&quot; Icon=&quot;3546&quot; Label=&quot;&amp;lt;translate&amp;gt;Style.Topic075Line&amp;lt;/translate&amp;gt;&quot; Command=&quot;StyleApply&quot; Parameter=&quot;Topic075Line&quot;/&gt;_x000d_&lt;Item Type=&quot;Button&quot; IDName=&quot;Topic300Line&quot; Icon=&quot;3546&quot; Label=&quot;&amp;lt;translate&amp;gt;Style.Topic300Line&amp;lt;/translate&amp;gt;&quot; Command=&quot;StyleApply&quot; Parameter=&quot;Topic300Line&quot;/&gt;_x000d_&lt;Item Type=&quot;Button&quot; IDName=&quot;Topic450Line&quot; Icon=&quot;3546&quot; Label=&quot;&amp;lt;translate&amp;gt;Style.Topic450Line&amp;lt;/translate&amp;gt;&quot; Command=&quot;StyleApply&quot; Parameter=&quot;Topic450Line&quot;/&gt;_x000d_&lt;Item Type=&quot;Button&quot; IDName=&quot;Topic600Line&quot; Icon=&quot;3546&quot; Label=&quot;&amp;lt;translate&amp;gt;Style.Topic600Line&amp;lt;/translate&amp;gt;&quot; Command=&quot;StyleApply&quot; Parameter=&quot;Topic600Line&quot;/&gt;_x000d_&lt;Item Type=&quot;Button&quot; IDName=&quot;Topic750Line&quot; Icon=&quot;3546&quot; Label=&quot;&amp;lt;translate&amp;gt;Style.Topic750Line&amp;lt;/translate&amp;gt;&quot; Command=&quot;StyleApply&quot; Parameter=&quot;Topic75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838&quot; Label=&quot;&amp;lt;translate&amp;gt;Style.ListWithSymbols&amp;lt;/translate&amp;gt;&quot; Command=&quot;StyleApply&quot; Parameter=&quot;ListWithSymbols&quot;/&gt;_x000d_&lt;Item Type=&quot;Button&quot; IDName=&quot;ListWithLetters&quot; Icon=&quot;80&quot; Label=&quot;&amp;lt;translate&amp;gt;Style.ListWithLetters&amp;lt;/translate&amp;gt;&quot; Command=&quot;StyleApply&quot; Parameter=&quot;ListWithLetters&quot;/&gt;_x000d_&lt;Item Type=&quot;Button&quot; IDName=&quot;ListWithNumbers&quot; Icon=&quot;71&quot; Label=&quot;&amp;lt;translate&amp;gt;Style.ListWithNumbers&amp;lt;/translate&amp;gt;&quot; Command=&quot;StyleApply&quot; Parameter=&quot;ListWithNumbers&quot;/&gt;_x000d_&lt;Item Type=&quot;Button&quot; IDName=&quot;ListLevelsWithNumbers&quot; Icon=&quot;71&quot; Label=&quot;&amp;lt;translate&amp;gt;Style.ListLevelsWithNumbers&amp;lt;/translate&amp;gt;&quot; Command=&quot;StyleApply&quot; Parameter=&quot;ListLevelsWithNumbers&quot;/&gt;_x000d_&lt;Item Type=&quot;Button&quot; IDName=&quot;ListWithCheckBoxes&quot; Icon=&quot;220&quot; Label=&quot;&amp;lt;translate&amp;gt;Style.ListWithCheckBoxes&amp;lt;/translate&amp;gt;&quot; Command=&quot;StyleApply&quot; Parameter=&quot;ListWithCheckBoxes&quot;/&gt;_x000d_&lt;/Item&gt;_x000d_&lt;Item Type=&quot;SubMenu&quot; IDName=&quot;LawStyles&quot;&gt;_x000d_&lt;Item Type=&quot;Button&quot; IDName=&quot;Art-Titel&quot; Icon=&quot;3546&quot; Label=&quot;&amp;lt;translate&amp;gt;Style.ArtTitel&amp;lt;/translate&amp;gt;&quot; Command=&quot;StyleApply&quot; Parameter=&quot;Art-Titel&quot;/&gt;_x000d_&lt;Item Type=&quot;Button&quot; IDName=&quot;Art-Text&quot; Icon=&quot;3546&quot; Label=&quot;&amp;lt;translate&amp;gt;Style.ArtText&amp;lt;/translate&amp;gt;&quot; Command=&quot;StyleApply&quot; Parameter=&quot;Art-Text&quot;/&gt;_x000d_&lt;Item Type=&quot;Button&quot; IDName=&quot;Art-Hochgestellt&quot; Icon=&quot;3114&quot; Label=&quot;&amp;lt;translate&amp;gt;Style.ArtHochgestellt&amp;lt;/translate&amp;gt;&quot; Command=&quot;StyleApply&quot; Parameter=&quot;Art-Hochgestellt&quot;/&gt;_x000d_&lt;Item Type=&quot;Button&quot; IDName=&quot;DefaultParagraphFont&quot;  Icon=&quot;3114&quot; Label=&quot;&amp;lt;translate&amp;gt;Style.DefaultParagraphFont&amp;lt;/translate&amp;gt;&quot; Command=&quot;StyleApply&quot; Parameter=&quot;-66&quot;/&gt;_x000d_&lt;/Item&gt;_x000d_&lt;/MenusDef&gt;"/>
    <w:docVar w:name="OawOMS" w:val="&lt;OawOMS&gt;&lt;send profileUID=&quot;1&quot;&gt;&lt;mail&gt;&lt;cc&gt;&lt;/cc&gt;&lt;bcc&gt;&lt;/bcc&gt;&lt;to&gt;&lt;value type=&quot;OawDocProperty&quot; name=&quot;Receipient.EMail&quot;&gt;&lt;separator text=&quot;&quot;&gt;&lt;/separator&gt;&lt;format text=&quot;&quot;&gt;&lt;/format&gt;&lt;/value&gt;&lt;/to&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word&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word&gt;&lt;PDF&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send&gt;&lt;save profileUID=&quot;2003112610595290705547&quot;&gt;&lt;word&gt;&lt;fileName&gt;&lt;value type=&quot;OawBookmark&quot; name=&quot;Subject&quot;&gt;&lt;separator text=&quot;&quot;&gt;&lt;/separator&gt;&lt;format text=&quot;&quot;&gt;&lt;/format&gt;&lt;/value&gt;&lt;/fileName&gt;&lt;/word&gt;&lt;PDF&gt;&lt;fileName&gt;&lt;value type=&quot;OawBookmark&quot; name=&quot;Subject&quot;&gt;&lt;separator text=&quot;&quot;&gt;&lt;/separator&gt;&lt;format text=&quot;&quot;&gt;&lt;/format&gt;&lt;/value&gt;&lt;/fileName&gt;&lt;/PDF&gt;&lt;/save&gt;&lt;send profileUID=&quot;2003010711200895123470110&quot;&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body&gt;&lt;/mail&gt;&lt;word&gt;&lt;keywords&gt;&lt;/keywords&gt;&lt;language&gt;&lt;/language&gt;&lt;documentVersion&gt;&lt;/documentVersion&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language&gt;&lt;/language&gt;&lt;documentVersion&gt;&lt;/documentVersion&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end profileUID=&quot;2004040214394261858638&quot;&gt;&lt;PDF&gt;&lt;title&gt;&lt;value type=&quot;OawLanguage&quot; name=&quot;Template.Letter&quot;&gt;&lt;separator text=&quot;&quot;&gt;&lt;/separator&gt;&lt;format text=&quot;&quot;&gt;&lt;/format&gt;&lt;/value&gt;&lt;/title&gt;&lt;subject&gt;&lt;value type=&quot;OawBookmark&quot; name=&quo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4040214394214143821&quot;&gt;&lt;mail&gt;&lt;subject&gt;&lt;value type=&quot;OawDocVar&quot; name=&quot;BM_DocumentSubject&quot;&gt;&lt;separator text=&quot;&quot;&gt;&lt;/separator&gt;&lt;format text=&quot;&quot;&gt;&lt;/format&gt;&lt;/value&gt;&lt;/subject&gt;&lt;to&gt;&lt;value type=&quot;OawDocProperty&quot; name=&quot;Receipient.EMail&quot;&gt;&lt;separator text=&quot;&quot;&gt;&lt;/separator&gt;&lt;format text=&quot;&quot;&gt;&lt;/format&gt;&lt;/value&gt;&lt;/to&gt;&lt;body&gt;&lt;value type=&quot;OawDocVar&quot; name=&quot;BM_ReceipientSalutation&quot;&gt;&lt;separator text=&quot;%CrLf%%CrLf%&quot;&gt;&lt;/separator&gt;&lt;format text=&quot;&quot;&gt;&lt;/format&gt;&lt;/value&gt;&lt;value type=&quot;OawLanguage&quot; name=&quot;Email.Text01&quot;&gt;&lt;separator text=&quot;&quot;&gt;&lt;/separator&gt;&lt;format text=&quot;&quot;&gt;&lt;/format&gt;&lt;/value&gt;&lt;value type=&quot;OawDocVar&quot; name=&quot;BM_DocumentSubject&quot;&gt;&lt;separator text=&quot;&quot;&gt;&lt;/separator&gt;&lt;format text=&quot;&quot;&gt;&lt;/format&gt;&lt;/value&gt;&lt;value type=&quot;OawLanguage&quot; name=&quot;Email.Text02&quot;&gt;&lt;separator text=&quot;%CrLf%%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ave profileUID=&quot;2003112717153125284480&quot;&gt;&lt;word&gt;&lt;keywords&gt;&lt;/keywords&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fileName&gt;&lt;value type=&quot;OawBookmark&quot; name=&quot;Subject&quot;&gt;&lt;separator text=&quot;&quot;&gt;&lt;/separator&gt;&lt;format text=&quot;&quot;&gt;&lt;/format&gt;&lt;/value&gt;&lt;/fileName&gt;&lt;/word&gt;&lt;PDF&gt;&lt;keywords&gt;&lt;/keywords&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fileName&gt;&lt;value type=&quot;OawBookmark&quot; name=&quot;Subject&quot;&gt;&lt;separator text=&quot;&quot;&gt;&lt;/separator&gt;&lt;format text=&quot;&quot;&gt;&lt;/format&gt;&lt;/value&gt;&lt;/fileName&gt;&lt;/PDF&gt;&lt;/save&gt;&lt;save profileUID=&quot;2004040214492466553768&quot;&gt;&lt;word&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word&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save&gt;&lt;save profileUID=&quot;2003112513571987705547&quot;&gt;&lt;word&gt;&lt;fileName&gt;&lt;value type=&quot;OawBookmark&quot; name=&quot;Subject&quot;&gt;&lt;separator text=&quot;&quot;&gt;&lt;/separator&gt;&lt;format text=&quot;&quot;&gt;&lt;/format&gt;&lt;/value&gt;&lt;/fileName&gt;&lt;/word&gt;&lt;PDF&gt;&lt;fileName&gt;&lt;value type=&quot;OawBookmark&quot; name=&quot;Subject&quot;&gt;&lt;separator text=&quot;&quot;&gt;&lt;/separator&gt;&lt;format text=&quot;&quot;&gt;&lt;/format&gt;&lt;/value&gt;&lt;/fileName&gt;&lt;/PDF&gt;&lt;/save&gt;&lt;save profileUID=&quot;2004062216425255253277&quot;&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ave&gt;&lt;save profileUID=&quot;2006120514374995979992&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ave profileUID=&quot;2006120514401556040061&quot;&gt;&lt;word&gt;&lt;keywords&gt;&lt;/keywords&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subject&gt;&lt;value type=&quot;OawBookmark&quot; name=&quot;Subject&quot;&gt;&lt;separator text=&quot;&quot;&gt;&lt;/separator&gt;&lt;format text=&quot;&quot;&gt;&lt;/format&gt;&lt;/value&gt;&lt;/subject&gt;&lt;title&gt;&lt;value type=&quot;OawBookmark&quot; name=&quot;ContentType&quot;&gt;&lt;separator text=&quot;&quot;&gt;&lt;/separator&gt;&lt;format text=&quot;&quot;&gt;&lt;/format&gt;&lt;/value&gt;&lt;/title&gt;&lt;author&gt;&lt;value type=&quot;OawDocProperty&quot; name=&quot;Author.Name&quot;&gt;&lt;separator text=&quot;&quot;&gt;&lt;/separator&gt;&lt;format text=&quot;&quot;&gt;&lt;/format&gt;&lt;/value&gt;&lt;/author&gt;&lt;fileName&gt;&lt;value type=&quot;OawBookmark&quot; name=&quot;Subject&quot;&gt;&lt;separator text=&quot;&quot;&gt;&lt;/separator&gt;&lt;format text=&quot;&quot;&gt;&lt;/format&gt;&lt;/value&gt;&lt;/fileName&gt;&lt;/word&gt;&lt;PDF&gt;&lt;keywords&gt;&lt;/keywords&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subject&gt;&lt;value type=&quot;OawBookmark&quot; name=&quot;Subject&quot;&gt;&lt;separator text=&quot;&quot;&gt;&lt;/separator&gt;&lt;format text=&quot;&quot;&gt;&lt;/format&gt;&lt;/value&gt;&lt;/subject&gt;&lt;title&gt;&lt;value type=&quot;OawBookmark&quot; name=&quot;ContentType&quot;&gt;&lt;separator text=&quot;&quot;&gt;&lt;/separator&gt;&lt;format text=&quot;&quot;&gt;&lt;/format&gt;&lt;/value&gt;&lt;/title&gt;&lt;author&gt;&lt;value type=&quot;OawDocProperty&quot; name=&quot;Author.Name&quot;&gt;&lt;separator text=&quot;&quot;&gt;&lt;/separator&gt;&lt;format text=&quot;&quot;&gt;&lt;/format&gt;&lt;/value&gt;&lt;/author&gt;&lt;fileName&gt;&lt;value type=&quot;OawBookmark&quot; name=&quot;Subject&quot;&gt;&lt;separator text=&quot;&quot;&gt;&lt;/separator&gt;&lt;format text=&quot;&quot;&gt;&lt;/format&gt;&lt;/value&gt;&lt;/fileName&gt;&lt;/PDF&gt;&lt;/save&gt;&lt;save profileUID=&quot;2006120514412679025182&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ave profileUID=&quot;2006120514423114802349&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end profileUID=&quot;2006120514175878093883&quot;&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body&gt;&lt;/mail&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end profileUID=&quot;2006120514215842576656&quot;&gt;&lt;PDF&gt;&lt;fileName&gt;&lt;value type=&quot;OawBookmark&quot; name=&quot;Subject&quot;&gt;&lt;separator text=&quot;&quot;&gt;&lt;/separator&gt;&lt;format text=&quot;&quot;&gt;&lt;/format&gt;&lt;/value&gt;&lt;/fileName&gt;&lt;keywords&gt;&lt;/keywords&gt;&lt;author&gt;&lt;value type=&quot;OawDocProperty&quot; name=&quot;Company.Company&quot;&gt;&lt;separator text=&quot;&quot;&gt;&lt;/separator&gt;&lt;format text=&quot;&quot;&gt;&lt;/format&gt;&lt;/value&gt;&lt;/author&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6120514241910601803&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6121210395821292110&quot;&gt;&lt;mail&gt;&lt;to&gt;&lt;value type=&quot;OawDocProperty&quot; name=&quot;Receipient.EMail&quot;&gt;&lt;separator text=&quot;&quot;&gt;&lt;/separator&gt;&lt;format text=&quot;&quot;&gt;&lt;/format&gt;&lt;/value&gt;&lt;/to&gt;&lt;cc&gt;&lt;/cc&gt;&lt;bcc&gt;&lt;/bcc&gt;&lt;body&gt;&lt;/body&gt;&lt;subject&gt;&lt;value type=&quot;OawBookmark&quot; name=&quot;Subject&quot;&gt;&lt;separator text=&quot;&quot;&gt;&lt;/separator&gt;&lt;format text=&quot;&quot;&gt;&lt;/format&gt;&lt;/value&gt;&lt;/subject&gt;&lt;/mail&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ave profileUID=&quot;2006121210441235887611&quot;&gt;&lt;word&gt;&lt;keywords&gt;&lt;/keywords&gt;&lt;manager&gt;&lt;value type=&quot;OawDocProperty&quot; name=&quot;Contactperson.Name&quot;&gt;&lt;separator text=&quot;&quot;&gt;&lt;/separator&gt;&lt;format text=&quot;&quot;&gt;&lt;/format&gt;&lt;/value&gt;&lt;/manager&gt;&lt;author&gt;&lt;value type=&quot;OawDocProperty&quot; name=&quot;Author.Name&quot;&gt;&lt;separator text=&quot;&quot;&gt;&lt;/separator&gt;&lt;format text=&quot;&quot;&gt;&lt;/format&gt;&lt;/value&gt;&lt;/autho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manager&gt;&lt;value type=&quot;OawDocProperty&quot; name=&quot;Contactperson.Name&quot;&gt;&lt;separator text=&quot;&quot;&gt;&lt;/separator&gt;&lt;format text=&quot;&quot;&gt;&lt;/format&gt;&lt;/value&gt;&lt;/manager&gt;&lt;author&gt;&lt;value type=&quot;OawDocProperty&quot; name=&quot;Author.Name&quot;&gt;&lt;separator text=&quot;&quot;&gt;&lt;/separator&gt;&lt;format text=&quot;&quot;&gt;&lt;/format&gt;&lt;/value&gt;&lt;/autho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ave&gt;&lt;/OawOMS&gt;_x000d_"/>
    <w:docVar w:name="oawPaperSize" w:val="7"/>
    <w:docVar w:name="OawPrint.2006120711380151760646"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Print.2010071914505949584758"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10808109584"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15554119854"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43648299648" w:val="&lt;source&gt;&lt;documentProperty UID=&quot;2003060614150123456789&quot;&gt;&lt;SQL&gt;SELECT Value, UID FROM Data WHERE LCID = '%WhereLCID%';&lt;/SQL&gt;&lt;OawDocProperty name=&quot;Outputprofile.External&quot; field=&quot;Outputprofile.External&quot;/&gt;&lt;/documentProperty&gt;&lt;/source&gt;"/>
    <w:docVar w:name="OawPrint.2010071914584326300121" w:val="&lt;source&gt;&lt;documentProperty UID=&quot;2003060614150123456789&quot;&gt;&lt;SQL&gt;SELECT Value, UID FROM Data WHERE LCID = '%WhereLCID%';&lt;/SQL&gt;&lt;OawDocProperty name=&quot;Outputprofile.External&quot; field=&quot;Outputprofile.External&quot;/&gt;&lt;/documentProperty&gt;&lt;/source&gt;"/>
    <w:docVar w:name="OawPrint.2010071914585275568157" w:val="&lt;source&gt;&lt;documentProperty UID=&quot;2003060614150123456789&quot;&gt;&lt;SQL&gt;SELECT Value, UID FROM Data WHERE LCID = '%WhereLCID%';&lt;/SQL&gt;&lt;OawDocProperty name=&quot;Outputprofile.External&quot; field=&quot;Outputprofile.External&quot;/&gt;&lt;/documentProperty&gt;&lt;/source&gt;"/>
    <w:docVar w:name="OawPrinterTray.2003010711185094343750537" w:val="document.firstpage:=2004040215283940034110;document.otherpages:=2004040215283940034110;"/>
    <w:docVar w:name="OawPrinterTray.2004040214370529854396" w:val="document.firstpage:=2003061718064858105452;document.otherpages:=2003061718064858105452;"/>
    <w:docVar w:name="OawPrinterTray.2006120514062149532222" w:val="document.firstpage:=2003061718080779000241;document.otherpages:=2003061718080779000241;"/>
    <w:docVar w:name="OawPrinterTray.2006120514073882160728" w:val="document.firstpage:=2003061718064858105452;document.otherpages:=2003061718064858105452;"/>
    <w:docVar w:name="OawPrinterTray.2006120711380151760646" w:val="document.firstpage:=2003061718080779000241;document.otherpages:=2003061718080779000241;"/>
    <w:docVar w:name="OawPrinterTray.2010071914505949584758" w:val="document.firstpage:=2003061718080779000241;document.otherpages:=2003061718080779000241;"/>
    <w:docVar w:name="OawPrinterTray.2010071914510808109584" w:val="document.firstpage:=2010071914442260920131;document.otherpages:=2010071914442260920131;"/>
    <w:docVar w:name="OawPrinterTray.2010071914515554119854" w:val="document.firstpage:=2010071914525983794155;document.otherpages:=2010071914525983794155;"/>
    <w:docVar w:name="OawPrinterTray.2010071914543648299648" w:val="document.firstpage:=2003061718080779000241;document.otherpages:=2003061718080779000241;"/>
    <w:docVar w:name="OawPrinterTray.2010071914584326300121" w:val="document.firstpage:=2010071914442260920131;document.otherpages:=2010071914442260920131;"/>
    <w:docVar w:name="OawPrinterTray.2010071914585275568157" w:val="document.firstpage:=2010071914525983794155;document.otherpages:=2010071914525983794155;"/>
    <w:docVar w:name="OawPrinterTray.3" w:val="document.firstpage:=2003061718080779000241;document.otherpages:=2003061718080779000241;"/>
    <w:docVar w:name="OawPrinterTray.4" w:val="document.firstpage:=2003061718064858105452;document.otherpages:=2003061718064858105452;"/>
    <w:docVar w:name="OawPrintRestore.2006120711380151760646" w:val="&lt;source&gt;&lt;documentProperty UID=&quot;&quot;&gt;&lt;Fields List=&quot;&quot;/&gt;&lt;OawDocProperty name=&quot;Outputprofile.ExternalSignature&quot; field=&quot;&quot;/&gt;&lt;/documentProperty&gt;&lt;/source&gt;"/>
    <w:docVar w:name="OawPrintRestore.2010071914505949584758" w:val="&lt;source&gt;&lt;documentProperty UID=&quot;&quot;&gt;&lt;Fields List=&quot;&quot;/&gt;&lt;OawDocProperty name=&quot;Outputprofile.Internal&quot; field=&quot;&quot;/&gt;&lt;/documentProperty&gt;&lt;/source&gt;"/>
    <w:docVar w:name="OawPrintRestore.2010071914510808109584" w:val="&lt;source&gt;&lt;documentProperty UID=&quot;&quot;&gt;&lt;Fields List=&quot;&quot;/&gt;&lt;OawDocProperty name=&quot;Outputprofile.Internal&quot; field=&quot;&quot;/&gt;&lt;/documentProperty&gt;&lt;/source&gt;"/>
    <w:docVar w:name="OawPrintRestore.2010071914515554119854" w:val="&lt;source&gt;&lt;documentProperty UID=&quot;&quot;&gt;&lt;Fields List=&quot;&quot;/&gt;&lt;OawDocProperty name=&quot;Outputprofile.Internal&quot; field=&quot;&quot;/&gt;&lt;/documentProperty&gt;&lt;/source&gt;"/>
    <w:docVar w:name="OawPrintRestore.2010071914543648299648" w:val="&lt;source&gt;&lt;documentProperty UID=&quot;&quot;&gt;&lt;Fields List=&quot;&quot;/&gt;&lt;OawDocProperty name=&quot;Outputprofile.External&quot; field=&quot;&quot;/&gt;&lt;/documentProperty&gt;&lt;/source&gt;"/>
    <w:docVar w:name="OawPrintRestore.2010071914584326300121" w:val="&lt;source&gt;&lt;documentProperty UID=&quot;&quot;&gt;&lt;Fields List=&quot;&quot;/&gt;&lt;OawDocProperty name=&quot;Outputprofile.External&quot; field=&quot;&quot;/&gt;&lt;/documentProperty&gt;&lt;/source&gt;"/>
    <w:docVar w:name="OawPrintRestore.2010071914585275568157" w:val="&lt;source&gt;&lt;documentProperty UID=&quot;&quot;&gt;&lt;Fields List=&quot;&quot;/&gt;&lt;OawDocProperty name=&quot;Outputprofile.External&quot; field=&quot;&quot;/&gt;&lt;/documentProperty&gt;&lt;/source&gt;"/>
    <w:docVar w:name="OawProjectID" w:val="luchmaster"/>
    <w:docVar w:name="OawRecipients" w:val="&lt;Recipients&gt;&lt;Recipient&gt;&lt;UID&gt;2019042511014895220104&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SelectionStart%Sehr geehrte Damen und Herren%SelectionEnd%&lt;/Introduction&gt;&lt;Closing&gt;Freundliche Grüsse&lt;/Closing&gt;&lt;FormattedFullAddress&gt;&lt;/FormattedFullAddress&gt;&lt;CompleteAddressImported&gt;&lt;/CompleteAddressImported&gt;&lt;BBZ.SchülerAnrede&gt;&lt;/BBZ.SchülerAnrede&gt;&lt;BBZ.SchülerVorname&gt;&lt;/BBZ.SchülerVorname&gt;&lt;BBZ.SchülerName&gt;&lt;/BBZ.SchülerName&gt;&lt;BBZ.SchülerName2&gt;&lt;/BBZ.SchülerName2&gt;&lt;BBZ.SchülerStrasse&gt;&lt;/BBZ.SchülerStrasse&gt;&lt;BBZ.SchülerPostfach&gt;&lt;/BBZ.SchülerPostfach&gt;&lt;BBZ.SchülerOrt&gt;&lt;/BBZ.SchülerOrt&gt;&lt;BBZ.SchülerPLZ&gt;&lt;/BBZ.SchülerPLZ&gt;&lt;BBZ.GebDatum&gt;&lt;/BBZ.GebDatum&gt;&lt;BBZ.Klasse&gt;&lt;/BBZ.Klasse&gt;&lt;BBZ.Ausbildung&gt;&lt;/BBZ.Ausbildung&gt;&lt;BBZ.Lehrende&gt;&lt;/BBZ.Lehrende&gt;&lt;BBZ.LBAnrede&gt;&lt;/BBZ.LBAnrede&gt;&lt;BBZ.LBName&gt;&lt;/BBZ.LBName&gt;&lt;BBZ.LBName2&gt;&lt;/BBZ.LBName2&gt;&lt;BBZ.LBVorname&gt;&lt;/BBZ.LBVorname&gt;&lt;BBZ.LBStrasse&gt;&lt;/BBZ.LBStrasse&gt;&lt;BBZ.LBPostfach&gt;&lt;/BBZ.LBPostfach&gt;&lt;BBZ.LBPLZ&gt;&lt;/BBZ.LBPLZ&gt;&lt;BBZ.LBOrt&gt;&lt;/BBZ.LBOrt&gt;&lt;BBZ.LBTelGeschaeft&gt;&lt;/BBZ.LBTelGeschaeft&gt;&lt;IntroductionImported&gt;&lt;/IntroductionImported&gt;&lt;/Recipient&gt;&lt;/Recipients&gt;_x000d_"/>
    <w:docVar w:name="OawSave.2004062216425255253277" w:val="&lt;source&gt;&lt;documentProperty UID=&quot;2003060614150123456789&quot;&gt;&lt;SQL&gt;SELECT Value, UID FROM Data WHERE LCID = '%WhereLCID%';&lt;/SQL&gt;&lt;OawDocProperty name=&quot;Outputprofile.Internal&quot; field=&quot;Outputprofile.Internal&quot;/&gt;&lt;/documentProperty&gt;&lt;/source&gt;"/>
    <w:docVar w:name="OawSave.2006120514401556040061" w:val="&lt;source&gt;&lt;documentProperty UID=&quot;2003060614150123456789&quot;&gt;&lt;SQL&gt;SELECT Value, UID FROM Data WHERE LCID = '%WhereLCID%';&lt;/SQL&gt;&lt;OawDocProperty name=&quot;Outputprofile.External&quot; field=&quot;Outputprofile.External&quot;/&gt;&lt;/documentProperty&gt;&lt;/source&gt;"/>
    <w:docVar w:name="OawSave.2006121210441235887611"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SaveRestore.2004062216425255253277" w:val="&lt;source&gt;&lt;documentProperty UID=&quot;&quot;&gt;&lt;Fields List=&quot;&quot;/&gt;&lt;OawDocProperty name=&quot;Outputprofile.Internal&quot; field=&quot;&quot;/&gt;&lt;/documentProperty&gt;&lt;/source&gt;"/>
    <w:docVar w:name="OawSaveRestore.2006120514401556040061" w:val="&lt;source&gt;&lt;documentProperty UID=&quot;&quot;&gt;&lt;Fields List=&quot;&quot;/&gt;&lt;OawDocProperty name=&quot;Outputprofile.External&quot; field=&quot;&quot;/&gt;&lt;/documentProperty&gt;&lt;/source&gt;"/>
    <w:docVar w:name="OawSaveRestore.2006121210441235887611" w:val="&lt;source&gt;&lt;documentProperty UID=&quot;&quot;&gt;&lt;Fields List=&quot;&quot;/&gt;&lt;OawDocProperty name=&quot;Outputprofile.ExternalSignature&quot; field=&quot;&quot;/&gt;&lt;/documentProperty&gt;&lt;/source&gt;"/>
    <w:docVar w:name="OawScriptor" w:val="&lt;?xml version=&quot;1.0&quot; encoding=&quot;ISO-8859-1&quot;?&gt;_x000d__x000a_&lt;scriptor xmlns:xsi=&quot;http://www.w3.org/2001/XMLSchema-instance&quot; xsi:noNamespaceSchemaLocation=&quot;Scriptor_1.xsd&quot; SchemaVersion=&quot;1&quot;&gt;&lt;/scriptor&gt;_x000d__x000a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333376588294" w:val="0"/>
    <w:docVar w:name="OawSelectedSource.2006040509495284662868" w:val="&lt;empty/&gt;"/>
    <w:docVar w:name="OawSelectedSource.2010072016315072560894" w:val="&lt;empty/&gt;"/>
    <w:docVar w:name="OawSelectedSource.2016110913315368876110" w:val="&lt;empty/&gt;"/>
    <w:docVar w:name="OawSend.2003010711200895123470110" w:val="&lt;source&gt;&lt;documentProperty UID=&quot;2003060614150123456789&quot;&gt;&lt;SQL&gt;SELECT Value, UID FROM Data WHERE LCID = '%WhereLCID%';&lt;/SQL&gt;&lt;OawDocProperty name=&quot;Outputprofile.Internal&quot; field=&quot;Outputprofile.Internal&quot;/&gt;&lt;/documentProperty&gt;&lt;/source&gt;"/>
    <w:docVar w:name="OawSend.2006120514175878093883" w:val="&lt;source&gt;&lt;documentProperty UID=&quot;2003060614150123456789&quot;&gt;&lt;SQL&gt;SELECT Value, UID FROM Data WHERE LCID = '%WhereLCID%';&lt;/SQL&gt;&lt;OawDocProperty name=&quot;Outputprofile.External&quot; field=&quot;Outputprofile.External&quot;/&gt;&lt;/documentProperty&gt;&lt;/source&gt;"/>
    <w:docVar w:name="OawSend.2006121210395821292110"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SendRestore.2003010711200895123470110" w:val="&lt;source&gt;&lt;documentProperty UID=&quot;&quot;&gt;&lt;Fields List=&quot;&quot;/&gt;&lt;OawDocProperty name=&quot;Outputprofile.Internal&quot; field=&quot;&quot;/&gt;&lt;/documentProperty&gt;&lt;/source&gt;"/>
    <w:docVar w:name="OawSendRestore.2006120514175878093883" w:val="&lt;source&gt;&lt;documentProperty UID=&quot;&quot;&gt;&lt;Fields List=&quot;&quot;/&gt;&lt;OawDocProperty name=&quot;Outputprofile.External&quot; field=&quot;&quot;/&gt;&lt;/documentProperty&gt;&lt;/source&gt;"/>
    <w:docVar w:name="OawSendRestore.2006121210395821292110" w:val="&lt;source&gt;&lt;documentProperty UID=&quot;&quot;&gt;&lt;Fields List=&quot;&quot;/&gt;&lt;OawDocProperty name=&quot;Outputprofile.ExternalSignature&quot; field=&quot;&quot;/&gt;&lt;/documentProperty&gt;&lt;/source&gt;"/>
    <w:docVar w:name="OawTemplateProperties" w:val="password:=&lt;Semicolon/&gt;MnO`rrvnqc.=;jumpToFirstField:=1;dotReverenceRemove:=0;resizeA4Letter:=0;unpdateDocPropsOnNewOnly:=0;showAllNoteItems:=0;CharCodeChecked:=;CharCodeUnchecked:=;WizardSteps:=0|1;DocumentTitle:=T - A4 hoch;DisplayName:=W6 - H - LZ;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TemplPropsStm&gt;"/>
    <w:docVar w:name="officeatworkWordMasterTemplateConfiguration" w:val="&lt;!--Created with officeatwork--&gt;_x000d__x000a_&lt;WordMasterTemplateConfiguration&gt;_x000d__x000a_  &lt;LayoutSets /&gt;_x000d__x000a_  &lt;Pictures&gt;_x000d__x000a_    &lt;Picture Id=&quot;7eb0bb3a-c43c-446f-a921-de0b&quot; IdName=&quot;Logo&quot; IsSelected=&quot;False&quot; IsExpanded=&quot;True&quot;&gt;_x000d__x000a_      &lt;PageSetupSpecifics&gt;_x000d__x000a_        &lt;PageSetupSpecific IdName=&quot;A4H_LogoColor&quot; PaperSize=&quot;A4&quot; Orientation=&quot;Portrait&quot; IsSelected=&quot;false&quot;&gt;_x000d__x000a_          &lt;Source Value=&quot;[[MasterProperty(&amp;quot;Organisation&amp;quot;, &amp;quot;LogoColor&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0071914505949584758&quot; /&gt;_x000d__x000a_            &lt;OutputProfileSpecific Type=&quot;Print&quot; Id=&quot;2010071914510808109584&quot; /&gt;_x000d__x000a_            &lt;OutputProfileSpecific Type=&quot;Print&quot; Id=&quot;2010071914515554119854&quot; /&gt;_x000d__x000a_            &lt;OutputProfileSpecific Type=&quot;Print&quot; Id=&quot;2010071914543648299648&quot; /&gt;_x000d__x000a_            &lt;OutputProfileSpecific Type=&quot;Print&quot; Id=&quot;2010071914584326300121&quot; /&gt;_x000d__x000a_            &lt;OutputProfileSpecific Type=&quot;Print&quot; Id=&quot;2010071914585275568157&quot; /&gt;_x000d__x000a_            &lt;OutputProfileSpecific Type=&quot;Print&quot; Id=&quot;2006120711380151760646&quot; /&gt;_x000d__x000a_            &lt;OutputProfileSpecific Type=&quot;Print&quot; Id=&quot;4&quot; /&gt;_x000d__x000a_            &lt;OutputProfileSpecific Type=&quot;Save&quot; Id=&quot;2006120514401556040061&quot; /&gt;_x000d__x000a_            &lt;OutputProfileSpecific Type=&quot;Save&quot; Id=&quot;2004062216425255253277&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 Id=&quot;dfcb3621-5d45-4e40-af11-2f4f&quot; IdName=&quot;Zertifikat&quot; IsSelected=&quot;False&quot; IsExpanded=&quot;True&quot;&gt;_x000d__x000a_      &lt;PageSetupSpecifics&gt;_x000d__x000a_        &lt;PageSetupSpecific IdName=&quot;A4H_Zertifikate&quot; PaperSize=&quot;A4&quot; Orientation=&quot;Portrait&quot; IsSelected=&quot;true&quot;&gt;_x000d__x000a_          &lt;Source Value=&quot;[[MasterProperty(&amp;quot;Organisation&amp;quot;, &amp;quot;LogoZertifikate&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0071914505949584758&quot; /&gt;_x000d__x000a_            &lt;OutputProfileSpecific Type=&quot;Print&quot; Id=&quot;2010071914510808109584&quot; /&gt;_x000d__x000a_            &lt;OutputProfileSpecific Type=&quot;Print&quot; Id=&quot;2010071914515554119854&quot; /&gt;_x000d__x000a_            &lt;OutputProfileSpecific Type=&quot;Print&quot; Id=&quot;2010071914543648299648&quot; /&gt;_x000d__x000a_            &lt;OutputProfileSpecific Type=&quot;Print&quot; Id=&quot;2010071914584326300121&quot; /&gt;_x000d__x000a_            &lt;OutputProfileSpecific Type=&quot;Print&quot; Id=&quot;2010071914585275568157&quot; /&gt;_x000d__x000a_            &lt;OutputProfileSpecific Type=&quot;Print&quot; Id=&quot;2006120711380151760646&quot; /&gt;_x000d__x000a_            &lt;OutputProfileSpecific Type=&quot;Print&quot; Id=&quot;4&quot; /&gt;_x000d__x000a_            &lt;OutputProfileSpecific Type=&quot;Save&quot; Id=&quot;2006120514401556040061&quot; /&gt;_x000d__x000a_            &lt;OutputProfileSpecific Type=&quot;Save&quot; Id=&quot;2004062216425255253277&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E85645"/>
    <w:rsid w:val="00046230"/>
    <w:rsid w:val="000646BC"/>
    <w:rsid w:val="000E3358"/>
    <w:rsid w:val="00154AA3"/>
    <w:rsid w:val="00186E64"/>
    <w:rsid w:val="001D5573"/>
    <w:rsid w:val="00277617"/>
    <w:rsid w:val="00305D4F"/>
    <w:rsid w:val="00462BFC"/>
    <w:rsid w:val="00471067"/>
    <w:rsid w:val="0047358E"/>
    <w:rsid w:val="004A1DBB"/>
    <w:rsid w:val="004D5458"/>
    <w:rsid w:val="00557049"/>
    <w:rsid w:val="005B619E"/>
    <w:rsid w:val="005D08F5"/>
    <w:rsid w:val="005D4BE3"/>
    <w:rsid w:val="0061344C"/>
    <w:rsid w:val="006161B7"/>
    <w:rsid w:val="006C4155"/>
    <w:rsid w:val="007A24FB"/>
    <w:rsid w:val="00812902"/>
    <w:rsid w:val="008439D1"/>
    <w:rsid w:val="00867CA1"/>
    <w:rsid w:val="0089257E"/>
    <w:rsid w:val="008F4C12"/>
    <w:rsid w:val="009707F4"/>
    <w:rsid w:val="00A92BA0"/>
    <w:rsid w:val="00B6695A"/>
    <w:rsid w:val="00B76D2D"/>
    <w:rsid w:val="00C00272"/>
    <w:rsid w:val="00C04EA5"/>
    <w:rsid w:val="00C15A8F"/>
    <w:rsid w:val="00CA42E9"/>
    <w:rsid w:val="00CA5795"/>
    <w:rsid w:val="00DD3E47"/>
    <w:rsid w:val="00DD695B"/>
    <w:rsid w:val="00DF31B7"/>
    <w:rsid w:val="00E85645"/>
    <w:rsid w:val="00F52DF3"/>
    <w:rsid w:val="00FA65FD"/>
    <w:rsid w:val="00FF79B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47FAD97"/>
  <w15:docId w15:val="{0445E6FA-CD97-4671-8125-ECDF27AA7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2"/>
        <w:szCs w:val="22"/>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5CED"/>
    <w:rPr>
      <w:kern w:val="10"/>
    </w:rPr>
  </w:style>
  <w:style w:type="paragraph" w:styleId="berschrift1">
    <w:name w:val="heading 1"/>
    <w:basedOn w:val="Standard"/>
    <w:next w:val="Standard"/>
    <w:link w:val="berschrift1Zchn"/>
    <w:qFormat/>
    <w:rsid w:val="00086EFC"/>
    <w:pPr>
      <w:keepNext/>
      <w:keepLines/>
      <w:numPr>
        <w:numId w:val="4"/>
      </w:numPr>
      <w:spacing w:before="240" w:after="120"/>
      <w:outlineLvl w:val="0"/>
    </w:pPr>
    <w:rPr>
      <w:rFonts w:ascii="Arial Black" w:hAnsi="Arial Black" w:cs="Arial"/>
      <w:bCs/>
      <w:sz w:val="24"/>
      <w:szCs w:val="32"/>
    </w:rPr>
  </w:style>
  <w:style w:type="paragraph" w:styleId="berschrift2">
    <w:name w:val="heading 2"/>
    <w:basedOn w:val="Standard"/>
    <w:next w:val="Standard"/>
    <w:qFormat/>
    <w:rsid w:val="00086EFC"/>
    <w:pPr>
      <w:keepNext/>
      <w:keepLines/>
      <w:numPr>
        <w:ilvl w:val="1"/>
        <w:numId w:val="4"/>
      </w:numPr>
      <w:spacing w:before="240" w:after="60"/>
      <w:outlineLvl w:val="1"/>
    </w:pPr>
    <w:rPr>
      <w:rFonts w:cs="Arial"/>
      <w:b/>
      <w:bCs/>
      <w:iCs/>
      <w:sz w:val="24"/>
      <w:szCs w:val="28"/>
    </w:rPr>
  </w:style>
  <w:style w:type="paragraph" w:styleId="berschrift3">
    <w:name w:val="heading 3"/>
    <w:basedOn w:val="Standard"/>
    <w:next w:val="Standard"/>
    <w:qFormat/>
    <w:rsid w:val="00086EFC"/>
    <w:pPr>
      <w:keepNext/>
      <w:keepLines/>
      <w:numPr>
        <w:ilvl w:val="2"/>
        <w:numId w:val="4"/>
      </w:numPr>
      <w:spacing w:before="240" w:after="60"/>
      <w:outlineLvl w:val="2"/>
    </w:pPr>
    <w:rPr>
      <w:rFonts w:cs="Arial"/>
      <w:b/>
      <w:bCs/>
      <w:szCs w:val="26"/>
    </w:rPr>
  </w:style>
  <w:style w:type="paragraph" w:styleId="berschrift4">
    <w:name w:val="heading 4"/>
    <w:basedOn w:val="Standard"/>
    <w:next w:val="Standard"/>
    <w:qFormat/>
    <w:rsid w:val="00FB17BC"/>
    <w:pPr>
      <w:keepNext/>
      <w:keepLines/>
      <w:numPr>
        <w:ilvl w:val="3"/>
        <w:numId w:val="4"/>
      </w:numPr>
      <w:spacing w:before="240"/>
      <w:outlineLvl w:val="3"/>
    </w:pPr>
    <w:rPr>
      <w:b/>
      <w:bCs/>
      <w:szCs w:val="28"/>
    </w:rPr>
  </w:style>
  <w:style w:type="paragraph" w:styleId="berschrift5">
    <w:name w:val="heading 5"/>
    <w:basedOn w:val="Standard"/>
    <w:next w:val="Standard"/>
    <w:qFormat/>
    <w:rsid w:val="00985C95"/>
    <w:pPr>
      <w:numPr>
        <w:ilvl w:val="4"/>
        <w:numId w:val="4"/>
      </w:numPr>
      <w:spacing w:before="240" w:after="60"/>
      <w:outlineLvl w:val="4"/>
    </w:pPr>
    <w:rPr>
      <w:b/>
      <w:bCs/>
      <w:iCs/>
      <w:szCs w:val="26"/>
    </w:rPr>
  </w:style>
  <w:style w:type="paragraph" w:styleId="berschrift6">
    <w:name w:val="heading 6"/>
    <w:basedOn w:val="Standard"/>
    <w:next w:val="Standard"/>
    <w:qFormat/>
    <w:rsid w:val="00985C95"/>
    <w:pPr>
      <w:numPr>
        <w:ilvl w:val="5"/>
        <w:numId w:val="4"/>
      </w:numPr>
      <w:spacing w:before="240" w:after="60"/>
      <w:outlineLvl w:val="5"/>
    </w:pPr>
    <w:rPr>
      <w:b/>
      <w:bCs/>
    </w:rPr>
  </w:style>
  <w:style w:type="paragraph" w:styleId="berschrift7">
    <w:name w:val="heading 7"/>
    <w:basedOn w:val="Standard"/>
    <w:next w:val="Standard"/>
    <w:qFormat/>
    <w:rsid w:val="00985C95"/>
    <w:pPr>
      <w:numPr>
        <w:ilvl w:val="6"/>
        <w:numId w:val="4"/>
      </w:numPr>
      <w:spacing w:before="240" w:after="60"/>
      <w:outlineLvl w:val="6"/>
    </w:pPr>
    <w:rPr>
      <w:b/>
    </w:rPr>
  </w:style>
  <w:style w:type="paragraph" w:styleId="berschrift8">
    <w:name w:val="heading 8"/>
    <w:basedOn w:val="Standard"/>
    <w:next w:val="Standard"/>
    <w:qFormat/>
    <w:rsid w:val="00985C95"/>
    <w:pPr>
      <w:numPr>
        <w:ilvl w:val="7"/>
        <w:numId w:val="4"/>
      </w:numPr>
      <w:spacing w:before="240" w:after="60"/>
      <w:outlineLvl w:val="7"/>
    </w:pPr>
    <w:rPr>
      <w:b/>
      <w:iCs/>
    </w:rPr>
  </w:style>
  <w:style w:type="paragraph" w:styleId="berschrift9">
    <w:name w:val="heading 9"/>
    <w:basedOn w:val="Standard"/>
    <w:next w:val="Standard"/>
    <w:qFormat/>
    <w:rsid w:val="00985C95"/>
    <w:pPr>
      <w:numPr>
        <w:ilvl w:val="8"/>
        <w:numId w:val="4"/>
      </w:numPr>
      <w:spacing w:before="240" w:after="60"/>
      <w:outlineLvl w:val="8"/>
    </w:pPr>
    <w:rPr>
      <w:rFonts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86EFC"/>
    <w:rPr>
      <w:rFonts w:ascii="Arial Black" w:hAnsi="Arial Black" w:cs="Arial"/>
      <w:bCs/>
      <w:kern w:val="10"/>
      <w:sz w:val="24"/>
      <w:szCs w:val="32"/>
    </w:rPr>
  </w:style>
  <w:style w:type="paragraph" w:styleId="Kopfzeile">
    <w:name w:val="header"/>
    <w:basedOn w:val="Standard"/>
    <w:pPr>
      <w:tabs>
        <w:tab w:val="center" w:pos="4320"/>
        <w:tab w:val="right" w:pos="8640"/>
      </w:tabs>
    </w:pPr>
  </w:style>
  <w:style w:type="paragraph" w:styleId="Fuzeile">
    <w:name w:val="footer"/>
    <w:basedOn w:val="Standard"/>
    <w:link w:val="FuzeileZchn"/>
    <w:rsid w:val="00D52ED8"/>
    <w:pPr>
      <w:tabs>
        <w:tab w:val="center" w:pos="4320"/>
        <w:tab w:val="right" w:pos="8640"/>
      </w:tabs>
    </w:pPr>
    <w:rPr>
      <w:sz w:val="16"/>
    </w:rPr>
  </w:style>
  <w:style w:type="character" w:customStyle="1" w:styleId="FuzeileZchn">
    <w:name w:val="Fußzeile Zchn"/>
    <w:link w:val="Fuzeile"/>
    <w:locked/>
    <w:rsid w:val="00D52ED8"/>
    <w:rPr>
      <w:rFonts w:ascii="Arial" w:hAnsi="Arial"/>
      <w:kern w:val="10"/>
      <w:sz w:val="16"/>
      <w:szCs w:val="24"/>
      <w:lang w:val="de-CH" w:eastAsia="en-US" w:bidi="ar-SA"/>
    </w:rPr>
  </w:style>
  <w:style w:type="paragraph" w:customStyle="1" w:styleId="Betreff">
    <w:name w:val="Betreff"/>
    <w:basedOn w:val="Standard"/>
    <w:rsid w:val="008B0078"/>
    <w:rPr>
      <w:rFonts w:ascii="Arial Black" w:hAnsi="Arial Black"/>
      <w:sz w:val="24"/>
    </w:rPr>
  </w:style>
  <w:style w:type="paragraph" w:customStyle="1" w:styleId="Absender">
    <w:name w:val="Absender"/>
    <w:basedOn w:val="Standard"/>
    <w:uiPriority w:val="1"/>
    <w:rPr>
      <w:rFonts w:cs="Arial"/>
      <w:sz w:val="16"/>
      <w:szCs w:val="16"/>
    </w:rPr>
  </w:style>
  <w:style w:type="paragraph" w:customStyle="1" w:styleId="AbsenderTitel">
    <w:name w:val="Absender_Titel"/>
    <w:basedOn w:val="Absender"/>
    <w:rsid w:val="00061354"/>
    <w:rPr>
      <w:rFonts w:ascii="Arial Black" w:hAnsi="Arial Black"/>
    </w:rPr>
  </w:style>
  <w:style w:type="paragraph" w:customStyle="1" w:styleId="Postvermerk">
    <w:name w:val="Postvermerk"/>
    <w:basedOn w:val="Standard"/>
    <w:semiHidden/>
    <w:rPr>
      <w:rFonts w:ascii="Helvetica" w:hAnsi="Helvetica" w:cs="Arial"/>
      <w:b/>
      <w:caps/>
      <w:sz w:val="16"/>
      <w:szCs w:val="16"/>
    </w:rPr>
  </w:style>
  <w:style w:type="paragraph" w:customStyle="1" w:styleId="zOawDeliveryOption">
    <w:name w:val="zOawDeliveryOption"/>
    <w:basedOn w:val="Standard"/>
    <w:next w:val="zOawRecipient"/>
    <w:semiHidden/>
    <w:rsid w:val="00FE274A"/>
    <w:pPr>
      <w:spacing w:after="60"/>
      <w:contextualSpacing/>
    </w:pPr>
    <w:rPr>
      <w:b/>
    </w:rPr>
  </w:style>
  <w:style w:type="paragraph" w:customStyle="1" w:styleId="zOawRecipient">
    <w:name w:val="zOawRecipient"/>
    <w:basedOn w:val="Standard"/>
    <w:semiHidden/>
    <w:rsid w:val="00075C7B"/>
  </w:style>
  <w:style w:type="paragraph" w:customStyle="1" w:styleId="Topic450">
    <w:name w:val="Topic450"/>
    <w:basedOn w:val="Standard"/>
    <w:rsid w:val="007B5068"/>
    <w:pPr>
      <w:ind w:left="2552" w:hanging="2552"/>
    </w:pPr>
    <w:rPr>
      <w:lang w:val="en-US"/>
    </w:rPr>
  </w:style>
  <w:style w:type="paragraph" w:customStyle="1" w:styleId="Topic450Line">
    <w:name w:val="Topic450Line"/>
    <w:basedOn w:val="Standard"/>
    <w:rsid w:val="00832D01"/>
    <w:pPr>
      <w:tabs>
        <w:tab w:val="right" w:leader="underscore" w:pos="9072"/>
      </w:tabs>
      <w:ind w:left="2552" w:hanging="2552"/>
    </w:pPr>
  </w:style>
  <w:style w:type="paragraph" w:customStyle="1" w:styleId="Topic750">
    <w:name w:val="Topic750"/>
    <w:basedOn w:val="Standard"/>
    <w:rsid w:val="007B5068"/>
    <w:pPr>
      <w:ind w:left="4253" w:hanging="4253"/>
    </w:pPr>
  </w:style>
  <w:style w:type="paragraph" w:customStyle="1" w:styleId="NormalKeepTogether">
    <w:name w:val="NormalKeepTogether"/>
    <w:basedOn w:val="Standard"/>
    <w:rsid w:val="00156F24"/>
    <w:pPr>
      <w:keepNext/>
      <w:keepLines/>
    </w:pPr>
  </w:style>
  <w:style w:type="paragraph" w:customStyle="1" w:styleId="PositionWithValue">
    <w:name w:val="PositionWithValue"/>
    <w:basedOn w:val="Standard"/>
    <w:rsid w:val="00156F24"/>
    <w:pPr>
      <w:tabs>
        <w:tab w:val="left" w:pos="6946"/>
        <w:tab w:val="decimal" w:pos="8675"/>
      </w:tabs>
      <w:ind w:right="2835"/>
    </w:pPr>
  </w:style>
  <w:style w:type="paragraph" w:customStyle="1" w:styleId="SignatureText">
    <w:name w:val="SignatureText"/>
    <w:basedOn w:val="Standard"/>
    <w:next w:val="Standard"/>
    <w:rsid w:val="00156F24"/>
    <w:pPr>
      <w:keepNext/>
      <w:keepLines/>
      <w:tabs>
        <w:tab w:val="left" w:pos="5103"/>
      </w:tabs>
    </w:pPr>
    <w:rPr>
      <w:sz w:val="16"/>
    </w:rPr>
  </w:style>
  <w:style w:type="paragraph" w:customStyle="1" w:styleId="SignatureLines">
    <w:name w:val="SignatureLines"/>
    <w:basedOn w:val="Standard"/>
    <w:next w:val="SignatureText"/>
    <w:rsid w:val="00156F24"/>
    <w:pPr>
      <w:keepNext/>
      <w:keepLines/>
      <w:tabs>
        <w:tab w:val="right" w:leader="dot" w:pos="3119"/>
        <w:tab w:val="left" w:pos="5080"/>
        <w:tab w:val="right" w:leader="dot" w:pos="8222"/>
      </w:tabs>
    </w:pPr>
    <w:rPr>
      <w:sz w:val="8"/>
    </w:rPr>
  </w:style>
  <w:style w:type="character" w:customStyle="1" w:styleId="Description">
    <w:name w:val="Description"/>
    <w:rsid w:val="00AE1265"/>
    <w:rPr>
      <w:sz w:val="14"/>
    </w:rPr>
  </w:style>
  <w:style w:type="paragraph" w:customStyle="1" w:styleId="Separator">
    <w:name w:val="Separator"/>
    <w:basedOn w:val="Standard"/>
    <w:next w:val="Standard"/>
    <w:rsid w:val="00DE45FE"/>
    <w:pPr>
      <w:pBdr>
        <w:bottom w:val="single" w:sz="4" w:space="1" w:color="auto"/>
      </w:pBdr>
    </w:pPr>
    <w:rPr>
      <w:sz w:val="2"/>
    </w:rPr>
  </w:style>
  <w:style w:type="paragraph" w:customStyle="1" w:styleId="Topic075">
    <w:name w:val="Topic075"/>
    <w:basedOn w:val="Standard"/>
    <w:rsid w:val="007B5068"/>
    <w:pPr>
      <w:ind w:left="425" w:hanging="425"/>
    </w:pPr>
  </w:style>
  <w:style w:type="paragraph" w:customStyle="1" w:styleId="Topic300">
    <w:name w:val="Topic300"/>
    <w:basedOn w:val="Standard"/>
    <w:rsid w:val="007B5068"/>
    <w:pPr>
      <w:ind w:left="1701" w:hanging="1701"/>
    </w:pPr>
  </w:style>
  <w:style w:type="paragraph" w:customStyle="1" w:styleId="Topic600">
    <w:name w:val="Topic600"/>
    <w:basedOn w:val="Standard"/>
    <w:rsid w:val="007B5068"/>
    <w:pPr>
      <w:ind w:left="3402" w:hanging="3402"/>
    </w:pPr>
  </w:style>
  <w:style w:type="paragraph" w:customStyle="1" w:styleId="Topic900">
    <w:name w:val="Topic900"/>
    <w:basedOn w:val="Standard"/>
    <w:rsid w:val="007B5068"/>
    <w:pPr>
      <w:ind w:left="5103" w:hanging="5103"/>
    </w:pPr>
  </w:style>
  <w:style w:type="paragraph" w:customStyle="1" w:styleId="Topic075Line">
    <w:name w:val="Topic075Line"/>
    <w:basedOn w:val="Standard"/>
    <w:rsid w:val="00832D01"/>
    <w:pPr>
      <w:tabs>
        <w:tab w:val="right" w:leader="underscore" w:pos="9072"/>
      </w:tabs>
      <w:ind w:left="425" w:hanging="425"/>
    </w:pPr>
  </w:style>
  <w:style w:type="paragraph" w:customStyle="1" w:styleId="Topic300Line">
    <w:name w:val="Topic300Line"/>
    <w:basedOn w:val="Standard"/>
    <w:rsid w:val="00832D01"/>
    <w:pPr>
      <w:tabs>
        <w:tab w:val="right" w:leader="underscore" w:pos="9072"/>
      </w:tabs>
      <w:ind w:left="1701" w:hanging="1701"/>
    </w:pPr>
  </w:style>
  <w:style w:type="paragraph" w:customStyle="1" w:styleId="Topic600Line">
    <w:name w:val="Topic600Line"/>
    <w:basedOn w:val="Standard"/>
    <w:rsid w:val="00832D01"/>
    <w:pPr>
      <w:tabs>
        <w:tab w:val="right" w:leader="underscore" w:pos="9072"/>
      </w:tabs>
      <w:ind w:left="3402" w:hanging="3402"/>
    </w:pPr>
  </w:style>
  <w:style w:type="paragraph" w:customStyle="1" w:styleId="Topic900Line">
    <w:name w:val="Topic900Line"/>
    <w:basedOn w:val="Standard"/>
    <w:rsid w:val="00832D01"/>
    <w:pPr>
      <w:tabs>
        <w:tab w:val="right" w:leader="underscore" w:pos="9072"/>
      </w:tabs>
      <w:ind w:left="5103" w:hanging="5103"/>
    </w:pPr>
  </w:style>
  <w:style w:type="paragraph" w:customStyle="1" w:styleId="ListWithSymbols">
    <w:name w:val="ListWithSymbols"/>
    <w:basedOn w:val="Standard"/>
    <w:rsid w:val="00A36F0F"/>
    <w:pPr>
      <w:numPr>
        <w:numId w:val="1"/>
      </w:numPr>
    </w:pPr>
  </w:style>
  <w:style w:type="paragraph" w:customStyle="1" w:styleId="ListWithLetters">
    <w:name w:val="ListWithLetters"/>
    <w:basedOn w:val="Standard"/>
    <w:rsid w:val="00A36F0F"/>
    <w:pPr>
      <w:numPr>
        <w:numId w:val="2"/>
      </w:numPr>
      <w:tabs>
        <w:tab w:val="left" w:pos="425"/>
      </w:tabs>
      <w:ind w:left="425" w:hanging="425"/>
    </w:pPr>
  </w:style>
  <w:style w:type="paragraph" w:customStyle="1" w:styleId="ListWithCheckboxes">
    <w:name w:val="ListWithCheckboxes"/>
    <w:basedOn w:val="Standard"/>
    <w:rsid w:val="00A36F0F"/>
    <w:pPr>
      <w:numPr>
        <w:numId w:val="3"/>
      </w:numPr>
      <w:tabs>
        <w:tab w:val="clear" w:pos="360"/>
        <w:tab w:val="left" w:pos="425"/>
      </w:tabs>
      <w:ind w:left="425" w:hanging="425"/>
    </w:pPr>
  </w:style>
  <w:style w:type="paragraph" w:customStyle="1" w:styleId="PositionWithValueLine">
    <w:name w:val="PositionWithValueLine"/>
    <w:basedOn w:val="PositionWithValue"/>
    <w:next w:val="PositionWithValue"/>
    <w:rsid w:val="00BE199D"/>
    <w:pPr>
      <w:tabs>
        <w:tab w:val="clear" w:pos="8675"/>
        <w:tab w:val="left" w:leader="underscore" w:pos="8987"/>
      </w:tabs>
    </w:pPr>
    <w:rPr>
      <w:sz w:val="8"/>
    </w:rPr>
  </w:style>
  <w:style w:type="character" w:styleId="Fett">
    <w:name w:val="Strong"/>
    <w:qFormat/>
    <w:rsid w:val="00256E98"/>
    <w:rPr>
      <w:b/>
      <w:bCs/>
    </w:rPr>
  </w:style>
  <w:style w:type="paragraph" w:customStyle="1" w:styleId="Inhalts-Typ">
    <w:name w:val="Inhalts-Typ"/>
    <w:basedOn w:val="Standard"/>
    <w:link w:val="Inhalts-TypZchn"/>
    <w:rsid w:val="009144CD"/>
    <w:rPr>
      <w:rFonts w:ascii="Arial Black" w:hAnsi="Arial Black"/>
      <w:caps/>
      <w:sz w:val="24"/>
    </w:rPr>
  </w:style>
  <w:style w:type="character" w:customStyle="1" w:styleId="Inhalts-TypZchn">
    <w:name w:val="Inhalts-Typ Zchn"/>
    <w:link w:val="Inhalts-Typ"/>
    <w:rsid w:val="009144CD"/>
    <w:rPr>
      <w:rFonts w:ascii="Arial Black" w:hAnsi="Arial Black"/>
      <w:caps/>
      <w:kern w:val="10"/>
      <w:sz w:val="24"/>
    </w:rPr>
  </w:style>
  <w:style w:type="paragraph" w:styleId="Untertitel">
    <w:name w:val="Subtitle"/>
    <w:basedOn w:val="Standard"/>
    <w:next w:val="Standard"/>
    <w:qFormat/>
    <w:rsid w:val="0058360E"/>
    <w:pPr>
      <w:keepNext/>
      <w:keepLines/>
      <w:spacing w:before="220" w:after="120"/>
      <w:outlineLvl w:val="1"/>
    </w:pPr>
    <w:rPr>
      <w:rFonts w:cs="Arial"/>
      <w:b/>
      <w:sz w:val="24"/>
    </w:rPr>
  </w:style>
  <w:style w:type="paragraph" w:customStyle="1" w:styleId="Topic750Line">
    <w:name w:val="Topic750Line"/>
    <w:basedOn w:val="Standard"/>
    <w:rsid w:val="00832D01"/>
    <w:pPr>
      <w:tabs>
        <w:tab w:val="right" w:leader="underscore" w:pos="9072"/>
      </w:tabs>
      <w:ind w:left="4253" w:hanging="4253"/>
    </w:pPr>
  </w:style>
  <w:style w:type="paragraph" w:customStyle="1" w:styleId="Art-Titel">
    <w:name w:val="Art-Titel"/>
    <w:basedOn w:val="Standard"/>
    <w:next w:val="Art-Text"/>
    <w:rsid w:val="002B5781"/>
    <w:pPr>
      <w:ind w:left="1134" w:hanging="1134"/>
    </w:pPr>
    <w:rPr>
      <w:b/>
      <w:lang w:val="en-US"/>
    </w:rPr>
  </w:style>
  <w:style w:type="paragraph" w:customStyle="1" w:styleId="Art-Text">
    <w:name w:val="Art-Text"/>
    <w:basedOn w:val="Art-Titel"/>
    <w:rsid w:val="002B5781"/>
    <w:pPr>
      <w:ind w:left="425" w:hanging="425"/>
    </w:pPr>
    <w:rPr>
      <w:b w:val="0"/>
    </w:rPr>
  </w:style>
  <w:style w:type="character" w:customStyle="1" w:styleId="Art-Hochgestellt">
    <w:name w:val="Art-Hochgestellt"/>
    <w:rsid w:val="002B5781"/>
    <w:rPr>
      <w:vertAlign w:val="superscript"/>
    </w:rPr>
  </w:style>
  <w:style w:type="character" w:styleId="Hervorhebung">
    <w:name w:val="Emphasis"/>
    <w:uiPriority w:val="3"/>
    <w:qFormat/>
    <w:rsid w:val="00203054"/>
    <w:rPr>
      <w:b/>
      <w:iCs/>
    </w:rPr>
  </w:style>
  <w:style w:type="paragraph" w:customStyle="1" w:styleId="CityDate">
    <w:name w:val="CityDate"/>
    <w:basedOn w:val="Standard"/>
    <w:rsid w:val="008B7918"/>
    <w:pPr>
      <w:spacing w:before="240"/>
    </w:pPr>
  </w:style>
  <w:style w:type="paragraph" w:customStyle="1" w:styleId="Klassifizierungen">
    <w:name w:val="Klassifizierungen"/>
    <w:basedOn w:val="Absender"/>
    <w:rsid w:val="000847D5"/>
    <w:rPr>
      <w:noProof/>
    </w:rPr>
  </w:style>
  <w:style w:type="character" w:styleId="Seitenzahl">
    <w:name w:val="page number"/>
    <w:rsid w:val="00F31604"/>
    <w:rPr>
      <w:rFonts w:cs="Times New Roman"/>
      <w:lang w:val="de-CH" w:eastAsia="x-none"/>
    </w:rPr>
  </w:style>
  <w:style w:type="paragraph" w:customStyle="1" w:styleId="Fusszeile-Pfad">
    <w:name w:val="Fusszeile-Pfad"/>
    <w:basedOn w:val="Standard"/>
    <w:rsid w:val="002C10EE"/>
    <w:rPr>
      <w:color w:val="808080"/>
      <w:sz w:val="12"/>
    </w:rPr>
  </w:style>
  <w:style w:type="paragraph" w:styleId="Umschlagabsenderadresse">
    <w:name w:val="envelope return"/>
    <w:basedOn w:val="Standard"/>
    <w:semiHidden/>
    <w:rsid w:val="00FE274A"/>
    <w:rPr>
      <w:rFonts w:cs="Arial"/>
    </w:rPr>
  </w:style>
  <w:style w:type="paragraph" w:styleId="Umschlagadresse">
    <w:name w:val="envelope address"/>
    <w:basedOn w:val="Standard"/>
    <w:semiHidden/>
    <w:rsid w:val="00FE274A"/>
    <w:pPr>
      <w:framePr w:w="4320" w:h="2160" w:hRule="exact" w:hSpace="141" w:wrap="auto" w:hAnchor="page" w:xAlign="center" w:yAlign="bottom"/>
      <w:ind w:left="1"/>
    </w:pPr>
    <w:rPr>
      <w:rFonts w:cs="Arial"/>
      <w:sz w:val="24"/>
    </w:rPr>
  </w:style>
  <w:style w:type="paragraph" w:customStyle="1" w:styleId="berschrift1oNr">
    <w:name w:val="Überschrift 1 o. Nr."/>
    <w:basedOn w:val="Standard"/>
    <w:next w:val="Standard"/>
    <w:qFormat/>
    <w:rsid w:val="00086EFC"/>
    <w:pPr>
      <w:spacing w:before="240" w:after="120"/>
    </w:pPr>
    <w:rPr>
      <w:rFonts w:ascii="Arial Black" w:hAnsi="Arial Black"/>
      <w:sz w:val="24"/>
    </w:rPr>
  </w:style>
  <w:style w:type="paragraph" w:customStyle="1" w:styleId="berschrift2oNr">
    <w:name w:val="Überschrift 2 o. Nr."/>
    <w:basedOn w:val="Standard"/>
    <w:next w:val="Standard"/>
    <w:qFormat/>
    <w:rsid w:val="00086EFC"/>
    <w:pPr>
      <w:spacing w:before="240" w:after="60"/>
    </w:pPr>
    <w:rPr>
      <w:b/>
      <w:sz w:val="24"/>
    </w:rPr>
  </w:style>
  <w:style w:type="paragraph" w:customStyle="1" w:styleId="berschrift3oNr">
    <w:name w:val="Überschrift 3 o. Nr."/>
    <w:basedOn w:val="Standard"/>
    <w:next w:val="Standard"/>
    <w:qFormat/>
    <w:rsid w:val="00E76AE9"/>
    <w:pPr>
      <w:spacing w:before="240" w:after="60"/>
    </w:pPr>
    <w:rPr>
      <w:b/>
    </w:rPr>
  </w:style>
  <w:style w:type="paragraph" w:customStyle="1" w:styleId="berschrift4oNr">
    <w:name w:val="Überschrift 4 o. Nr."/>
    <w:basedOn w:val="Standard"/>
    <w:next w:val="Standard"/>
    <w:qFormat/>
    <w:rsid w:val="00086EFC"/>
    <w:pPr>
      <w:spacing w:before="120"/>
    </w:pPr>
    <w:rPr>
      <w:b/>
    </w:rPr>
  </w:style>
  <w:style w:type="paragraph" w:customStyle="1" w:styleId="Abschnitt">
    <w:name w:val="Abschnitt"/>
    <w:basedOn w:val="Standard"/>
    <w:next w:val="Standard"/>
    <w:qFormat/>
    <w:rsid w:val="008B0078"/>
    <w:pPr>
      <w:pageBreakBefore/>
      <w:pBdr>
        <w:bottom w:val="single" w:sz="4" w:space="1" w:color="auto"/>
      </w:pBdr>
      <w:spacing w:after="240"/>
      <w:outlineLvl w:val="5"/>
    </w:pPr>
    <w:rPr>
      <w:b/>
      <w:sz w:val="32"/>
    </w:rPr>
  </w:style>
  <w:style w:type="paragraph" w:styleId="Verzeichnis1">
    <w:name w:val="toc 1"/>
    <w:basedOn w:val="Standard"/>
    <w:next w:val="Standard"/>
    <w:uiPriority w:val="39"/>
    <w:rsid w:val="00AF1EC7"/>
    <w:pPr>
      <w:tabs>
        <w:tab w:val="right" w:pos="9061"/>
      </w:tabs>
      <w:spacing w:before="120" w:after="60"/>
      <w:outlineLvl w:val="0"/>
    </w:pPr>
    <w:rPr>
      <w:b/>
    </w:rPr>
  </w:style>
  <w:style w:type="paragraph" w:styleId="Verzeichnis2">
    <w:name w:val="toc 2"/>
    <w:basedOn w:val="Standard"/>
    <w:next w:val="Standard"/>
    <w:uiPriority w:val="39"/>
    <w:rsid w:val="00AF1EC7"/>
    <w:pPr>
      <w:tabs>
        <w:tab w:val="right" w:pos="9061"/>
      </w:tabs>
      <w:spacing w:before="60"/>
      <w:ind w:left="284"/>
      <w:outlineLvl w:val="1"/>
    </w:pPr>
    <w:rPr>
      <w:b/>
    </w:rPr>
  </w:style>
  <w:style w:type="paragraph" w:styleId="Verzeichnis3">
    <w:name w:val="toc 3"/>
    <w:basedOn w:val="Standard"/>
    <w:next w:val="Standard"/>
    <w:uiPriority w:val="39"/>
    <w:rsid w:val="003974B7"/>
    <w:pPr>
      <w:tabs>
        <w:tab w:val="right" w:pos="9061"/>
      </w:tabs>
      <w:spacing w:before="60"/>
      <w:ind w:left="284"/>
      <w:outlineLvl w:val="2"/>
    </w:pPr>
    <w:rPr>
      <w:b/>
    </w:rPr>
  </w:style>
  <w:style w:type="character" w:styleId="Hyperlink">
    <w:name w:val="Hyperlink"/>
    <w:basedOn w:val="Absatz-Standardschriftart"/>
    <w:uiPriority w:val="99"/>
    <w:unhideWhenUsed/>
    <w:rsid w:val="00236843"/>
    <w:rPr>
      <w:color w:val="0000FF" w:themeColor="hyperlink"/>
      <w:u w:val="single"/>
      <w:lang w:val="de-CH"/>
    </w:rPr>
  </w:style>
  <w:style w:type="paragraph" w:styleId="Verzeichnis6">
    <w:name w:val="toc 6"/>
    <w:basedOn w:val="Standard"/>
    <w:next w:val="Standard"/>
    <w:uiPriority w:val="39"/>
    <w:rsid w:val="00FB15C0"/>
    <w:pPr>
      <w:pBdr>
        <w:bottom w:val="single" w:sz="4" w:space="1" w:color="auto"/>
      </w:pBdr>
      <w:tabs>
        <w:tab w:val="right" w:pos="9061"/>
      </w:tabs>
      <w:spacing w:before="240" w:after="120"/>
      <w:outlineLvl w:val="5"/>
    </w:pPr>
    <w:rPr>
      <w:rFonts w:ascii="Arial Black" w:hAnsi="Arial Black"/>
    </w:rPr>
  </w:style>
  <w:style w:type="paragraph" w:styleId="Verzeichnis4">
    <w:name w:val="toc 4"/>
    <w:basedOn w:val="Standard"/>
    <w:next w:val="Standard"/>
    <w:uiPriority w:val="39"/>
    <w:rsid w:val="00DA5816"/>
    <w:pPr>
      <w:tabs>
        <w:tab w:val="right" w:pos="9061"/>
      </w:tabs>
      <w:spacing w:before="60"/>
      <w:ind w:left="284"/>
      <w:outlineLvl w:val="3"/>
    </w:pPr>
    <w:rPr>
      <w:b/>
    </w:rPr>
  </w:style>
  <w:style w:type="paragraph" w:styleId="Sprechblasentext">
    <w:name w:val="Balloon Text"/>
    <w:basedOn w:val="Standard"/>
    <w:link w:val="SprechblasentextZchn"/>
    <w:rsid w:val="00845F20"/>
    <w:rPr>
      <w:rFonts w:ascii="Tahoma" w:hAnsi="Tahoma" w:cs="Tahoma"/>
      <w:sz w:val="16"/>
      <w:szCs w:val="16"/>
    </w:rPr>
  </w:style>
  <w:style w:type="character" w:customStyle="1" w:styleId="SprechblasentextZchn">
    <w:name w:val="Sprechblasentext Zchn"/>
    <w:basedOn w:val="Absatz-Standardschriftart"/>
    <w:link w:val="Sprechblasentext"/>
    <w:rsid w:val="00845F20"/>
    <w:rPr>
      <w:rFonts w:ascii="Tahoma" w:hAnsi="Tahoma" w:cs="Tahoma"/>
      <w:kern w:val="10"/>
      <w:sz w:val="16"/>
      <w:szCs w:val="16"/>
      <w:lang w:val="de-CH" w:eastAsia="en-US"/>
    </w:rPr>
  </w:style>
  <w:style w:type="table" w:styleId="Tabellenraster">
    <w:name w:val="Table Grid"/>
    <w:basedOn w:val="NormaleTabelle"/>
    <w:rsid w:val="00C31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5">
    <w:name w:val="toc 5"/>
    <w:basedOn w:val="Standard"/>
    <w:next w:val="Standard"/>
    <w:uiPriority w:val="39"/>
    <w:rsid w:val="00FB15C0"/>
    <w:pPr>
      <w:tabs>
        <w:tab w:val="left" w:pos="9061"/>
      </w:tabs>
      <w:spacing w:before="60"/>
      <w:ind w:left="284"/>
      <w:outlineLvl w:val="4"/>
    </w:pPr>
    <w:rPr>
      <w:b/>
    </w:rPr>
  </w:style>
  <w:style w:type="paragraph" w:styleId="Verzeichnis7">
    <w:name w:val="toc 7"/>
    <w:basedOn w:val="Standard"/>
    <w:next w:val="Standard"/>
    <w:autoRedefine/>
    <w:uiPriority w:val="39"/>
    <w:rsid w:val="0099421F"/>
    <w:pPr>
      <w:spacing w:after="100"/>
      <w:ind w:left="1320"/>
    </w:pPr>
  </w:style>
  <w:style w:type="paragraph" w:styleId="Verzeichnis8">
    <w:name w:val="toc 8"/>
    <w:basedOn w:val="Standard"/>
    <w:next w:val="Standard"/>
    <w:autoRedefine/>
    <w:uiPriority w:val="39"/>
    <w:rsid w:val="0099421F"/>
    <w:pPr>
      <w:spacing w:after="100"/>
      <w:ind w:left="1540"/>
    </w:pPr>
  </w:style>
  <w:style w:type="paragraph" w:styleId="Verzeichnis9">
    <w:name w:val="toc 9"/>
    <w:basedOn w:val="Standard"/>
    <w:next w:val="Standard"/>
    <w:autoRedefine/>
    <w:uiPriority w:val="39"/>
    <w:rsid w:val="0099421F"/>
    <w:pPr>
      <w:spacing w:after="100"/>
      <w:ind w:left="1760"/>
    </w:pPr>
  </w:style>
  <w:style w:type="paragraph" w:customStyle="1" w:styleId="Appendix">
    <w:name w:val="Appendix"/>
    <w:basedOn w:val="berschrift1oNr"/>
    <w:next w:val="Standard"/>
    <w:uiPriority w:val="1"/>
    <w:rsid w:val="00086EFC"/>
    <w:pPr>
      <w:keepNext/>
      <w:keepLines/>
      <w:outlineLvl w:val="0"/>
    </w:pPr>
  </w:style>
  <w:style w:type="paragraph" w:customStyle="1" w:styleId="Balkenberschrift">
    <w:name w:val="Balkenüberschrift"/>
    <w:basedOn w:val="Standard"/>
    <w:next w:val="Standard"/>
    <w:uiPriority w:val="4"/>
    <w:qFormat/>
    <w:rsid w:val="00086EFC"/>
    <w:pPr>
      <w:keepNext/>
      <w:keepLines/>
      <w:spacing w:after="240"/>
    </w:pPr>
    <w:rPr>
      <w:rFonts w:ascii="Times New Roman" w:hAnsi="Times New Roman"/>
      <w:i/>
      <w:color w:val="808080" w:themeColor="background1" w:themeShade="80"/>
      <w:sz w:val="72"/>
    </w:rPr>
  </w:style>
  <w:style w:type="paragraph" w:styleId="Funotentext">
    <w:name w:val="footnote text"/>
    <w:basedOn w:val="Standard"/>
    <w:link w:val="FunotentextZchn"/>
    <w:rsid w:val="00860C3F"/>
    <w:rPr>
      <w:sz w:val="12"/>
    </w:rPr>
  </w:style>
  <w:style w:type="character" w:customStyle="1" w:styleId="FunotentextZchn">
    <w:name w:val="Fußnotentext Zchn"/>
    <w:basedOn w:val="Absatz-Standardschriftart"/>
    <w:link w:val="Funotentext"/>
    <w:rsid w:val="00860C3F"/>
    <w:rPr>
      <w:rFonts w:ascii="Arial" w:hAnsi="Arial"/>
      <w:kern w:val="10"/>
      <w:sz w:val="12"/>
      <w:lang w:val="de-CH" w:eastAsia="en-US"/>
    </w:rPr>
  </w:style>
  <w:style w:type="character" w:styleId="Funotenzeichen">
    <w:name w:val="footnote reference"/>
    <w:basedOn w:val="Absatz-Standardschriftart"/>
    <w:uiPriority w:val="99"/>
    <w:unhideWhenUsed/>
    <w:rsid w:val="006A7867"/>
    <w:rPr>
      <w:vertAlign w:val="superscript"/>
      <w:lang w:val="de-CH"/>
    </w:rPr>
  </w:style>
  <w:style w:type="paragraph" w:customStyle="1" w:styleId="Fu-Endnotenberschrift1">
    <w:name w:val="Fuß/-Endnotenüberschrift1"/>
    <w:basedOn w:val="Standard"/>
    <w:next w:val="Standard"/>
    <w:link w:val="Fu-EndnotenberschriftZchn"/>
    <w:rsid w:val="00653E46"/>
    <w:rPr>
      <w:sz w:val="12"/>
      <w:vertAlign w:val="superscript"/>
    </w:rPr>
  </w:style>
  <w:style w:type="character" w:customStyle="1" w:styleId="Fu-EndnotenberschriftZchn">
    <w:name w:val="Fuß/-Endnotenüberschrift Zchn"/>
    <w:basedOn w:val="Absatz-Standardschriftart"/>
    <w:link w:val="Fu-Endnotenberschrift1"/>
    <w:rsid w:val="00653E46"/>
    <w:rPr>
      <w:sz w:val="12"/>
      <w:vertAlign w:val="superscript"/>
      <w:lang w:val="de-CH"/>
    </w:rPr>
  </w:style>
  <w:style w:type="paragraph" w:customStyle="1" w:styleId="Metadaten">
    <w:name w:val="Metadaten"/>
    <w:basedOn w:val="Standard"/>
    <w:next w:val="Standard"/>
    <w:rsid w:val="00623549"/>
    <w:rPr>
      <w:rFonts w:cs="Arial"/>
    </w:rPr>
  </w:style>
  <w:style w:type="paragraph" w:customStyle="1" w:styleId="Vorstossnummer">
    <w:name w:val="Vorstossnummer"/>
    <w:basedOn w:val="Standard"/>
    <w:next w:val="Standard"/>
    <w:link w:val="VorstossnummerZchn"/>
    <w:rsid w:val="002A147F"/>
    <w:pPr>
      <w:jc w:val="right"/>
    </w:pPr>
    <w:rPr>
      <w:rFonts w:ascii="Arial Black" w:hAnsi="Arial Black"/>
      <w:caps/>
      <w:sz w:val="24"/>
      <w:szCs w:val="24"/>
    </w:rPr>
  </w:style>
  <w:style w:type="character" w:customStyle="1" w:styleId="VorstossnummerZchn">
    <w:name w:val="Vorstossnummer Zchn"/>
    <w:basedOn w:val="Absatz-Standardschriftart"/>
    <w:link w:val="Vorstossnummer"/>
    <w:rsid w:val="002A147F"/>
    <w:rPr>
      <w:rFonts w:ascii="Arial Black" w:hAnsi="Arial Black"/>
      <w:caps/>
      <w:kern w:val="10"/>
      <w:sz w:val="24"/>
      <w:szCs w:val="24"/>
      <w:lang w:val="de-CH"/>
    </w:rPr>
  </w:style>
  <w:style w:type="paragraph" w:styleId="Listenabsatz">
    <w:name w:val="List Paragraph"/>
    <w:basedOn w:val="Standard"/>
    <w:uiPriority w:val="34"/>
    <w:qFormat/>
    <w:rsid w:val="00875108"/>
    <w:pPr>
      <w:ind w:left="720"/>
      <w:contextualSpacing/>
    </w:pPr>
    <w:rPr>
      <w:szCs w:val="24"/>
      <w:lang w:eastAsia="en-US"/>
    </w:rPr>
  </w:style>
  <w:style w:type="paragraph" w:customStyle="1" w:styleId="Minimal">
    <w:name w:val="Minimal"/>
    <w:basedOn w:val="Standard"/>
    <w:next w:val="Standard"/>
    <w:rsid w:val="006350A1"/>
    <w:rPr>
      <w:color w:val="FFFFFF" w:themeColor="background1"/>
      <w:sz w:val="2"/>
    </w:rPr>
  </w:style>
  <w:style w:type="paragraph" w:customStyle="1" w:styleId="Haupttitel">
    <w:name w:val="Haupttitel"/>
    <w:basedOn w:val="Standard"/>
    <w:next w:val="Standard"/>
    <w:uiPriority w:val="4"/>
    <w:rsid w:val="00782C6A"/>
    <w:rPr>
      <w:rFonts w:ascii="Arial Black" w:hAnsi="Arial Black"/>
      <w:color w:val="000000" w:themeColor="text1"/>
      <w:sz w:val="26"/>
    </w:rPr>
  </w:style>
  <w:style w:type="paragraph" w:customStyle="1" w:styleId="Zwischentitel">
    <w:name w:val="Zwischentitel"/>
    <w:basedOn w:val="Standard"/>
    <w:next w:val="Standard"/>
    <w:rsid w:val="00782C6A"/>
    <w:rPr>
      <w:b/>
    </w:rPr>
  </w:style>
  <w:style w:type="paragraph" w:customStyle="1" w:styleId="Fusszeile">
    <w:name w:val="Fusszeile"/>
    <w:basedOn w:val="Standard"/>
    <w:rsid w:val="003A1AC5"/>
    <w:pPr>
      <w:tabs>
        <w:tab w:val="center" w:pos="4321"/>
        <w:tab w:val="right" w:pos="8641"/>
      </w:tabs>
    </w:pPr>
    <w:rPr>
      <w:sz w:val="16"/>
    </w:rPr>
  </w:style>
  <w:style w:type="paragraph" w:customStyle="1" w:styleId="Fusszeile-Seite">
    <w:name w:val="Fusszeile-Seite"/>
    <w:basedOn w:val="Standard"/>
    <w:rsid w:val="00C60765"/>
    <w:pPr>
      <w:jc w:val="right"/>
    </w:pPr>
    <w:rPr>
      <w:sz w:val="16"/>
    </w:rPr>
  </w:style>
  <w:style w:type="paragraph" w:customStyle="1" w:styleId="ListLevelsWithNumbers">
    <w:name w:val="ListLevelsWithNumbers"/>
    <w:basedOn w:val="Standard"/>
    <w:qFormat/>
    <w:rsid w:val="00A44E0E"/>
    <w:pPr>
      <w:numPr>
        <w:numId w:val="5"/>
      </w:numPr>
    </w:pPr>
  </w:style>
  <w:style w:type="paragraph" w:customStyle="1" w:styleId="ListWithNumbers">
    <w:name w:val="ListWithNumbers"/>
    <w:basedOn w:val="Standard"/>
    <w:qFormat/>
    <w:rsid w:val="00A44E0E"/>
    <w:pPr>
      <w:numPr>
        <w:numId w:val="6"/>
      </w:numPr>
      <w:tabs>
        <w:tab w:val="left" w:pos="425"/>
      </w:tabs>
    </w:pPr>
  </w:style>
  <w:style w:type="character" w:styleId="Kommentarzeichen">
    <w:name w:val="annotation reference"/>
    <w:basedOn w:val="Absatz-Standardschriftart"/>
    <w:semiHidden/>
    <w:unhideWhenUsed/>
    <w:rsid w:val="004A1DBB"/>
    <w:rPr>
      <w:sz w:val="16"/>
      <w:szCs w:val="16"/>
    </w:rPr>
  </w:style>
  <w:style w:type="paragraph" w:styleId="Kommentartext">
    <w:name w:val="annotation text"/>
    <w:basedOn w:val="Standard"/>
    <w:link w:val="KommentartextZchn"/>
    <w:semiHidden/>
    <w:unhideWhenUsed/>
    <w:rsid w:val="004A1DBB"/>
    <w:rPr>
      <w:sz w:val="20"/>
      <w:szCs w:val="20"/>
    </w:rPr>
  </w:style>
  <w:style w:type="character" w:customStyle="1" w:styleId="KommentartextZchn">
    <w:name w:val="Kommentartext Zchn"/>
    <w:basedOn w:val="Absatz-Standardschriftart"/>
    <w:link w:val="Kommentartext"/>
    <w:semiHidden/>
    <w:rsid w:val="004A1DBB"/>
    <w:rPr>
      <w:kern w:val="10"/>
      <w:sz w:val="20"/>
      <w:szCs w:val="20"/>
    </w:rPr>
  </w:style>
  <w:style w:type="paragraph" w:styleId="Kommentarthema">
    <w:name w:val="annotation subject"/>
    <w:basedOn w:val="Kommentartext"/>
    <w:next w:val="Kommentartext"/>
    <w:link w:val="KommentarthemaZchn"/>
    <w:semiHidden/>
    <w:unhideWhenUsed/>
    <w:rsid w:val="004A1DBB"/>
    <w:rPr>
      <w:b/>
      <w:bCs/>
    </w:rPr>
  </w:style>
  <w:style w:type="character" w:customStyle="1" w:styleId="KommentarthemaZchn">
    <w:name w:val="Kommentarthema Zchn"/>
    <w:basedOn w:val="KommentartextZchn"/>
    <w:link w:val="Kommentarthema"/>
    <w:semiHidden/>
    <w:rsid w:val="004A1DBB"/>
    <w:rPr>
      <w:b/>
      <w:bCs/>
      <w:kern w:val="10"/>
      <w:sz w:val="20"/>
      <w:szCs w:val="20"/>
    </w:rPr>
  </w:style>
  <w:style w:type="paragraph" w:styleId="Titel">
    <w:name w:val="Title"/>
    <w:basedOn w:val="Standard"/>
    <w:next w:val="Standard"/>
    <w:link w:val="TitelZchn"/>
    <w:qFormat/>
    <w:rsid w:val="00B6695A"/>
    <w:pPr>
      <w:keepNext/>
      <w:keepLines/>
    </w:pPr>
    <w:rPr>
      <w:rFonts w:cs="Arial"/>
      <w:b/>
      <w:bCs/>
      <w:kern w:val="28"/>
      <w:szCs w:val="32"/>
      <w:lang w:eastAsia="en-US"/>
    </w:rPr>
  </w:style>
  <w:style w:type="character" w:customStyle="1" w:styleId="TitelZchn">
    <w:name w:val="Titel Zchn"/>
    <w:basedOn w:val="Absatz-Standardschriftart"/>
    <w:link w:val="Titel"/>
    <w:rsid w:val="00B6695A"/>
    <w:rPr>
      <w:rFonts w:cs="Arial"/>
      <w:b/>
      <w:bCs/>
      <w:kern w:val="28"/>
      <w:szCs w:val="32"/>
      <w:lang w:eastAsia="en-US"/>
    </w:rPr>
  </w:style>
  <w:style w:type="paragraph" w:customStyle="1" w:styleId="Tabellentitel">
    <w:name w:val="Tabellentitel"/>
    <w:basedOn w:val="Standard"/>
    <w:rsid w:val="00B6695A"/>
    <w:pPr>
      <w:spacing w:before="60" w:after="60"/>
    </w:pPr>
    <w:rPr>
      <w:b/>
      <w:kern w:val="0"/>
      <w:sz w:val="18"/>
      <w:szCs w:val="20"/>
      <w:lang w:eastAsia="de-DE"/>
    </w:rPr>
  </w:style>
  <w:style w:type="table" w:styleId="Gitternetztabelle1hell">
    <w:name w:val="Grid Table 1 Light"/>
    <w:basedOn w:val="NormaleTabelle"/>
    <w:uiPriority w:val="46"/>
    <w:rsid w:val="009707F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BesuchterLink">
    <w:name w:val="FollowedHyperlink"/>
    <w:basedOn w:val="Absatz-Standardschriftart"/>
    <w:semiHidden/>
    <w:unhideWhenUsed/>
    <w:rsid w:val="007A24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2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etz\AppData\Local\Temp\officeatwork\temp0000\Templates\205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8CFA29889F42FB9A36C1081BE588C5"/>
        <w:category>
          <w:name w:val="Allgemein"/>
          <w:gallery w:val="placeholder"/>
        </w:category>
        <w:types>
          <w:type w:val="bbPlcHdr"/>
        </w:types>
        <w:behaviors>
          <w:behavior w:val="content"/>
        </w:behaviors>
        <w:guid w:val="{E8CDC469-A8D5-4D64-BBA2-24579159FC95}"/>
      </w:docPartPr>
      <w:docPartBody>
        <w:p w:rsidR="00014682" w:rsidRDefault="00D30711">
          <w:pPr>
            <w:pStyle w:val="778CFA29889F42FB9A36C1081BE588C5"/>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11"/>
    <w:rsid w:val="00014682"/>
    <w:rsid w:val="00735E98"/>
    <w:rsid w:val="00D307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78CFA29889F42FB9A36C1081BE588C5">
    <w:name w:val="778CFA29889F42FB9A36C1081BE58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Formulas">eNqVkU1OwzAQhfecIjISTqSopsCqJJZoK1a0jWBTqepicKbEamwHj8PP2VhwJK5QApSWHV2O5n3z3tN8vL1n186btgaS2ail4Mzc1AX4EM0LCFXOhKWBW620QgjPzq+7eeYfwGqCoJ3ts2gKBqkBhTmrQmgGQpCq0AD19sGeckb8WExuOgsW3eFji1bhtDX36HN2yuQ2j1wshrVT65ifHL+ML494Gk2AAvrCuwZ9eI35fgye8quy9Eg07PMk/Wb+CZwdCpwfClzwJFkuM7Htlo2cLXUn+qw5s7eoUD/hGALEX7rdOhN/viJ/b5DcAPWunOo=</officeatwork>
</file>

<file path=customXml/item2.xml><?xml version="1.0" encoding="utf-8"?>
<officeatwork xmlns="http://schemas.officeatwork.com/MasterProperties">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</officeatwork>
</file>

<file path=customXml/item3.xml><?xml version="1.0" encoding="utf-8"?>
<officeatwork xmlns="http://schemas.officeatwork.com/Document">eNp7v3u/jUt+cmlual6JnU1wfk5pSWZ+nmeKnY0+MscnMS+9NDE91c7IwNTURh/OtQnLTC0HqoVScJMAxiof0g==</officeatwork>
</file>

<file path=customXml/item4.xml><?xml version="1.0" encoding="utf-8"?>
<officeatwork xmlns="http://schemas.officeatwork.com/CustomXMLPart">
  <Organisation1>Bau-, Umwelt- und Wirtschaftsdepartement</Organisation1>
</officeatwork>
</file>

<file path=customXml/item5.xml><?xml version="1.0" encoding="utf-8"?>
<officeatwork xmlns="http://schemas.officeatwork.com/Medi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CE47-6D34-4868-9C70-02D8CFA0A437}">
  <ds:schemaRefs>
    <ds:schemaRef ds:uri="http://schemas.officeatwork.com/Formulas"/>
  </ds:schemaRefs>
</ds:datastoreItem>
</file>

<file path=customXml/itemProps2.xml><?xml version="1.0" encoding="utf-8"?>
<ds:datastoreItem xmlns:ds="http://schemas.openxmlformats.org/officeDocument/2006/customXml" ds:itemID="{C838CF11-A810-401D-800B-33BC531979ED}">
  <ds:schemaRefs>
    <ds:schemaRef ds:uri="http://schemas.officeatwork.com/MasterProperties"/>
  </ds:schemaRefs>
</ds:datastoreItem>
</file>

<file path=customXml/itemProps3.xml><?xml version="1.0" encoding="utf-8"?>
<ds:datastoreItem xmlns:ds="http://schemas.openxmlformats.org/officeDocument/2006/customXml" ds:itemID="{6E453DD9-431E-4993-A33F-427D8AC9361D}">
  <ds:schemaRefs>
    <ds:schemaRef ds:uri="http://schemas.officeatwork.com/Document"/>
  </ds:schemaRefs>
</ds:datastoreItem>
</file>

<file path=customXml/itemProps4.xml><?xml version="1.0" encoding="utf-8"?>
<ds:datastoreItem xmlns:ds="http://schemas.openxmlformats.org/officeDocument/2006/customXml" ds:itemID="{77B64A57-574E-4B82-813E-6EE8CE131B6B}">
  <ds:schemaRefs>
    <ds:schemaRef ds:uri="http://schemas.officeatwork.com/CustomXMLPart"/>
  </ds:schemaRefs>
</ds:datastoreItem>
</file>

<file path=customXml/itemProps5.xml><?xml version="1.0" encoding="utf-8"?>
<ds:datastoreItem xmlns:ds="http://schemas.openxmlformats.org/officeDocument/2006/customXml" ds:itemID="{0BB302DD-BCC8-4F4F-9950-0C98E8BFDC8B}">
  <ds:schemaRefs>
    <ds:schemaRef ds:uri="http://schemas.officeatwork.com/Media"/>
  </ds:schemaRefs>
</ds:datastoreItem>
</file>

<file path=customXml/itemProps6.xml><?xml version="1.0" encoding="utf-8"?>
<ds:datastoreItem xmlns:ds="http://schemas.openxmlformats.org/officeDocument/2006/customXml" ds:itemID="{F9324D51-6C96-41D8-A7CC-0B1BB5EE4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2055.dot</Template>
  <TotalTime>0</TotalTime>
  <Pages>4</Pages>
  <Words>495</Words>
  <Characters>3121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T_-_A4_hoch</vt:lpstr>
      <vt:lpstr>Organisation</vt:lpstr>
    </vt:vector>
  </TitlesOfParts>
  <Manager>Judith Setz</Manager>
  <Company>Bau-, Umwelt- und Wirtschaftsdepartement</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T_-_A4_hoch</dc:title>
  <dc:subject/>
  <dc:creator>Judith Setz</dc:creator>
  <cp:keywords/>
  <dc:description/>
  <cp:lastModifiedBy>Abegg Patrick</cp:lastModifiedBy>
  <cp:revision>29</cp:revision>
  <cp:lastPrinted>2019-04-25T09:47:00Z</cp:lastPrinted>
  <dcterms:created xsi:type="dcterms:W3CDTF">2019-04-25T09:01:00Z</dcterms:created>
  <dcterms:modified xsi:type="dcterms:W3CDTF">2019-06-24T08:16:00Z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Judith Setz</vt:lpwstr>
  </property>
  <property fmtid="{D5CDD505-2E9C-101B-9397-08002B2CF9AE}" pid="3" name="CMIdata.Dok_Titel">
    <vt:lpwstr/>
  </property>
  <property fmtid="{D5CDD505-2E9C-101B-9397-08002B2CF9AE}" pid="4" name="CMIdata.G_Laufnummer">
    <vt:lpwstr/>
  </property>
  <property fmtid="{D5CDD505-2E9C-101B-9397-08002B2CF9AE}" pid="5" name="CMIdata.G_Signatur">
    <vt:lpwstr/>
  </property>
  <property fmtid="{D5CDD505-2E9C-101B-9397-08002B2CF9AE}" pid="6" name="Contactperson.Direct Fax">
    <vt:lpwstr/>
  </property>
  <property fmtid="{D5CDD505-2E9C-101B-9397-08002B2CF9AE}" pid="7" name="Contactperson.Direct Phone">
    <vt:lpwstr/>
  </property>
  <property fmtid="{D5CDD505-2E9C-101B-9397-08002B2CF9AE}" pid="8" name="Contactperson.DirectFax">
    <vt:lpwstr/>
  </property>
  <property fmtid="{D5CDD505-2E9C-101B-9397-08002B2CF9AE}" pid="9" name="Contactperson.DirectPhone">
    <vt:lpwstr>041 228 50 81</vt:lpwstr>
  </property>
  <property fmtid="{D5CDD505-2E9C-101B-9397-08002B2CF9AE}" pid="10" name="Contactperson.Name">
    <vt:lpwstr>Judith Setz</vt:lpwstr>
  </property>
  <property fmtid="{D5CDD505-2E9C-101B-9397-08002B2CF9AE}" pid="11" name="Doc.Date">
    <vt:lpwstr>Datum</vt:lpwstr>
  </property>
  <property fmtid="{D5CDD505-2E9C-101B-9397-08002B2CF9AE}" pid="12" name="Doc.of">
    <vt:lpwstr>von</vt:lpwstr>
  </property>
  <property fmtid="{D5CDD505-2E9C-101B-9397-08002B2CF9AE}" pid="13" name="Doc.Page">
    <vt:lpwstr>Seite</vt:lpwstr>
  </property>
  <property fmtid="{D5CDD505-2E9C-101B-9397-08002B2CF9AE}" pid="14" name="Doc.Text">
    <vt:lpwstr>[Text]</vt:lpwstr>
  </property>
  <property fmtid="{D5CDD505-2E9C-101B-9397-08002B2CF9AE}" pid="15" name="Organisation.AddressB1">
    <vt:lpwstr>Bau-, Umwelt- und Wirtschaftsdepartement</vt:lpwstr>
  </property>
  <property fmtid="{D5CDD505-2E9C-101B-9397-08002B2CF9AE}" pid="16" name="Organisation.AddressB2">
    <vt:lpwstr/>
  </property>
  <property fmtid="{D5CDD505-2E9C-101B-9397-08002B2CF9AE}" pid="17" name="Organisation.AddressB3">
    <vt:lpwstr/>
  </property>
  <property fmtid="{D5CDD505-2E9C-101B-9397-08002B2CF9AE}" pid="18" name="Organisation.AddressB4">
    <vt:lpwstr/>
  </property>
  <property fmtid="{D5CDD505-2E9C-101B-9397-08002B2CF9AE}" pid="19" name="Organisation.Departement">
    <vt:lpwstr>Bau-, Umwelt- und Wirtschaftsdepartement</vt:lpwstr>
  </property>
  <property fmtid="{D5CDD505-2E9C-101B-9397-08002B2CF9AE}" pid="20" name="Outputprofile.External">
    <vt:lpwstr/>
  </property>
  <property fmtid="{D5CDD505-2E9C-101B-9397-08002B2CF9AE}" pid="21" name="Outputprofile.ExternalSignature">
    <vt:lpwstr/>
  </property>
  <property fmtid="{D5CDD505-2E9C-101B-9397-08002B2CF9AE}" pid="22" name="Outputprofile.Internal">
    <vt:lpwstr/>
  </property>
  <property fmtid="{D5CDD505-2E9C-101B-9397-08002B2CF9AE}" pid="23" name="OutputStatus">
    <vt:lpwstr>OutputStatus</vt:lpwstr>
  </property>
  <property fmtid="{D5CDD505-2E9C-101B-9397-08002B2CF9AE}" pid="24" name="Toolbar.Email">
    <vt:lpwstr>Toolbar.Email</vt:lpwstr>
  </property>
  <property fmtid="{D5CDD505-2E9C-101B-9397-08002B2CF9AE}" pid="25" name="Viacar.PIN">
    <vt:lpwstr> </vt:lpwstr>
  </property>
</Properties>
</file>